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235"/>
        <w:gridCol w:w="5837"/>
      </w:tblGrid>
      <w:tr w:rsidR="004F2919" w:rsidRPr="004F2919" w14:paraId="11FB0FF9" w14:textId="77777777" w:rsidTr="00DF07E9">
        <w:trPr>
          <w:tblCellSpacing w:w="0" w:type="dxa"/>
        </w:trPr>
        <w:tc>
          <w:tcPr>
            <w:tcW w:w="3348" w:type="dxa"/>
            <w:shd w:val="clear" w:color="auto" w:fill="FFFFFF"/>
            <w:tcMar>
              <w:top w:w="0" w:type="dxa"/>
              <w:left w:w="108" w:type="dxa"/>
              <w:bottom w:w="0" w:type="dxa"/>
              <w:right w:w="108" w:type="dxa"/>
            </w:tcMar>
            <w:hideMark/>
          </w:tcPr>
          <w:p w14:paraId="55536045" w14:textId="74B97B78" w:rsidR="007936AB" w:rsidRPr="004F2919" w:rsidRDefault="00F115AE" w:rsidP="004D71E0">
            <w:pPr>
              <w:spacing w:before="120" w:after="120" w:line="234" w:lineRule="atLeast"/>
              <w:jc w:val="center"/>
              <w:rPr>
                <w:rFonts w:ascii="Times New Roman" w:eastAsia="Times New Roman" w:hAnsi="Times New Roman" w:cs="Times New Roman"/>
                <w:sz w:val="26"/>
                <w:szCs w:val="26"/>
                <w:lang w:val="vi-VN" w:eastAsia="vi-VN"/>
              </w:rPr>
            </w:pPr>
            <w:r w:rsidRPr="004F2919">
              <w:rPr>
                <w:rFonts w:ascii="Times New Roman" w:eastAsia="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0AC2AAA6" wp14:editId="37AD3A43">
                      <wp:simplePos x="0" y="0"/>
                      <wp:positionH relativeFrom="column">
                        <wp:posOffset>550100</wp:posOffset>
                      </wp:positionH>
                      <wp:positionV relativeFrom="paragraph">
                        <wp:posOffset>507991</wp:posOffset>
                      </wp:positionV>
                      <wp:extent cx="825689"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825689"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154E77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3.3pt,40pt" to="108.3pt,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" strokecolor="black [3040]"/>
                  </w:pict>
                </mc:Fallback>
              </mc:AlternateContent>
            </w:r>
            <w:r w:rsidR="007936AB" w:rsidRPr="004F2919">
              <w:rPr>
                <w:rFonts w:ascii="Times New Roman" w:eastAsia="Times New Roman" w:hAnsi="Times New Roman" w:cs="Times New Roman"/>
                <w:b/>
                <w:bCs/>
                <w:sz w:val="26"/>
                <w:szCs w:val="26"/>
                <w:lang w:val="vi-VN" w:eastAsia="vi-VN"/>
              </w:rPr>
              <w:t xml:space="preserve">BỘ </w:t>
            </w:r>
            <w:r w:rsidR="00CB4F81" w:rsidRPr="004F2919">
              <w:rPr>
                <w:rFonts w:ascii="Times New Roman" w:eastAsia="Times New Roman" w:hAnsi="Times New Roman" w:cs="Times New Roman"/>
                <w:b/>
                <w:bCs/>
                <w:sz w:val="26"/>
                <w:szCs w:val="26"/>
                <w:lang w:eastAsia="vi-VN"/>
              </w:rPr>
              <w:t>CÔNG THƯƠNG</w:t>
            </w:r>
            <w:r w:rsidR="007936AB" w:rsidRPr="004F2919">
              <w:rPr>
                <w:rFonts w:ascii="Times New Roman" w:eastAsia="Times New Roman" w:hAnsi="Times New Roman" w:cs="Times New Roman"/>
                <w:b/>
                <w:bCs/>
                <w:sz w:val="26"/>
                <w:szCs w:val="26"/>
                <w:lang w:val="vi-VN" w:eastAsia="vi-VN"/>
              </w:rPr>
              <w:br/>
            </w:r>
          </w:p>
        </w:tc>
        <w:tc>
          <w:tcPr>
            <w:tcW w:w="6126" w:type="dxa"/>
            <w:shd w:val="clear" w:color="auto" w:fill="FFFFFF"/>
            <w:tcMar>
              <w:top w:w="0" w:type="dxa"/>
              <w:left w:w="108" w:type="dxa"/>
              <w:bottom w:w="0" w:type="dxa"/>
              <w:right w:w="108" w:type="dxa"/>
            </w:tcMar>
            <w:hideMark/>
          </w:tcPr>
          <w:p w14:paraId="7AA11DA4" w14:textId="5CD03FB8" w:rsidR="007936AB" w:rsidRPr="004F2919" w:rsidRDefault="00F115AE" w:rsidP="004D71E0">
            <w:pPr>
              <w:spacing w:before="120" w:after="120" w:line="234" w:lineRule="atLeast"/>
              <w:jc w:val="center"/>
              <w:rPr>
                <w:rFonts w:ascii="Times New Roman" w:eastAsia="Times New Roman" w:hAnsi="Times New Roman" w:cs="Times New Roman"/>
                <w:sz w:val="26"/>
                <w:szCs w:val="26"/>
                <w:lang w:val="vi-VN" w:eastAsia="vi-VN"/>
              </w:rPr>
            </w:pPr>
            <w:r w:rsidRPr="004F2919">
              <w:rPr>
                <w:rFonts w:ascii="Times New Roman" w:eastAsia="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3C295B72" wp14:editId="6957F3A4">
                      <wp:simplePos x="0" y="0"/>
                      <wp:positionH relativeFrom="column">
                        <wp:posOffset>764066</wp:posOffset>
                      </wp:positionH>
                      <wp:positionV relativeFrom="paragraph">
                        <wp:posOffset>596265</wp:posOffset>
                      </wp:positionV>
                      <wp:extent cx="2019869"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19869"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B7D3D8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15pt,46.95pt" to="219.2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" strokecolor="black [3040]"/>
                  </w:pict>
                </mc:Fallback>
              </mc:AlternateContent>
            </w:r>
            <w:r w:rsidR="007936AB" w:rsidRPr="004F2919">
              <w:rPr>
                <w:rFonts w:ascii="Times New Roman" w:eastAsia="Times New Roman" w:hAnsi="Times New Roman" w:cs="Times New Roman"/>
                <w:b/>
                <w:bCs/>
                <w:sz w:val="26"/>
                <w:szCs w:val="26"/>
                <w:lang w:val="vi-VN" w:eastAsia="vi-VN"/>
              </w:rPr>
              <w:t>CỘNG HÒA XÃ HỘI CHỦ NGHĨA VIỆT NAM</w:t>
            </w:r>
            <w:r w:rsidR="007936AB" w:rsidRPr="004F2919">
              <w:rPr>
                <w:rFonts w:ascii="Times New Roman" w:eastAsia="Times New Roman" w:hAnsi="Times New Roman" w:cs="Times New Roman"/>
                <w:b/>
                <w:bCs/>
                <w:sz w:val="26"/>
                <w:szCs w:val="26"/>
                <w:lang w:val="vi-VN" w:eastAsia="vi-VN"/>
              </w:rPr>
              <w:br/>
              <w:t>Độc lập - Tự do - Hạnh phúc</w:t>
            </w:r>
            <w:r w:rsidR="007936AB" w:rsidRPr="004F2919">
              <w:rPr>
                <w:rFonts w:ascii="Times New Roman" w:eastAsia="Times New Roman" w:hAnsi="Times New Roman" w:cs="Times New Roman"/>
                <w:b/>
                <w:bCs/>
                <w:sz w:val="26"/>
                <w:szCs w:val="26"/>
                <w:lang w:val="vi-VN" w:eastAsia="vi-VN"/>
              </w:rPr>
              <w:br/>
            </w:r>
          </w:p>
        </w:tc>
      </w:tr>
      <w:tr w:rsidR="004F2919" w:rsidRPr="004F2919" w14:paraId="436F78D5" w14:textId="77777777" w:rsidTr="00DF07E9">
        <w:trPr>
          <w:tblCellSpacing w:w="0" w:type="dxa"/>
        </w:trPr>
        <w:tc>
          <w:tcPr>
            <w:tcW w:w="3348" w:type="dxa"/>
            <w:shd w:val="clear" w:color="auto" w:fill="FFFFFF"/>
            <w:tcMar>
              <w:top w:w="0" w:type="dxa"/>
              <w:left w:w="108" w:type="dxa"/>
              <w:bottom w:w="0" w:type="dxa"/>
              <w:right w:w="108" w:type="dxa"/>
            </w:tcMar>
            <w:hideMark/>
          </w:tcPr>
          <w:p w14:paraId="67A06C71" w14:textId="64335DFA" w:rsidR="007936AB" w:rsidRPr="004F2919" w:rsidRDefault="007936AB" w:rsidP="00F115AE">
            <w:pPr>
              <w:spacing w:before="120" w:after="120" w:line="234" w:lineRule="atLeast"/>
              <w:jc w:val="center"/>
              <w:rPr>
                <w:rFonts w:ascii="Times New Roman" w:eastAsia="Times New Roman" w:hAnsi="Times New Roman" w:cs="Times New Roman"/>
                <w:sz w:val="26"/>
                <w:szCs w:val="26"/>
                <w:lang w:eastAsia="vi-VN"/>
              </w:rPr>
            </w:pPr>
            <w:r w:rsidRPr="004F2919">
              <w:rPr>
                <w:rFonts w:ascii="Times New Roman" w:eastAsia="Times New Roman" w:hAnsi="Times New Roman" w:cs="Times New Roman"/>
                <w:sz w:val="26"/>
                <w:szCs w:val="26"/>
                <w:lang w:val="vi-VN" w:eastAsia="vi-VN"/>
              </w:rPr>
              <w:t xml:space="preserve">Số: </w:t>
            </w:r>
            <w:r w:rsidR="00C32B4C" w:rsidRPr="004F2919">
              <w:rPr>
                <w:rFonts w:ascii="Times New Roman" w:eastAsia="Times New Roman" w:hAnsi="Times New Roman" w:cs="Times New Roman"/>
                <w:sz w:val="26"/>
                <w:szCs w:val="26"/>
                <w:lang w:eastAsia="vi-VN"/>
              </w:rPr>
              <w:t xml:space="preserve">         </w:t>
            </w:r>
            <w:r w:rsidRPr="004F2919">
              <w:rPr>
                <w:rFonts w:ascii="Times New Roman" w:eastAsia="Times New Roman" w:hAnsi="Times New Roman" w:cs="Times New Roman"/>
                <w:sz w:val="26"/>
                <w:szCs w:val="26"/>
                <w:lang w:val="vi-VN" w:eastAsia="vi-VN"/>
              </w:rPr>
              <w:t>/202</w:t>
            </w:r>
            <w:r w:rsidR="00F115AE" w:rsidRPr="004F2919">
              <w:rPr>
                <w:rFonts w:ascii="Times New Roman" w:eastAsia="Times New Roman" w:hAnsi="Times New Roman" w:cs="Times New Roman"/>
                <w:sz w:val="26"/>
                <w:szCs w:val="26"/>
                <w:lang w:eastAsia="vi-VN"/>
              </w:rPr>
              <w:t>6</w:t>
            </w:r>
            <w:r w:rsidRPr="004F2919">
              <w:rPr>
                <w:rFonts w:ascii="Times New Roman" w:eastAsia="Times New Roman" w:hAnsi="Times New Roman" w:cs="Times New Roman"/>
                <w:sz w:val="26"/>
                <w:szCs w:val="26"/>
                <w:lang w:val="vi-VN" w:eastAsia="vi-VN"/>
              </w:rPr>
              <w:t>/TT-BC</w:t>
            </w:r>
            <w:r w:rsidR="00CB4F81" w:rsidRPr="004F2919">
              <w:rPr>
                <w:rFonts w:ascii="Times New Roman" w:eastAsia="Times New Roman" w:hAnsi="Times New Roman" w:cs="Times New Roman"/>
                <w:sz w:val="26"/>
                <w:szCs w:val="26"/>
                <w:lang w:eastAsia="vi-VN"/>
              </w:rPr>
              <w:t>T</w:t>
            </w:r>
          </w:p>
        </w:tc>
        <w:tc>
          <w:tcPr>
            <w:tcW w:w="6126" w:type="dxa"/>
            <w:shd w:val="clear" w:color="auto" w:fill="FFFFFF"/>
            <w:tcMar>
              <w:top w:w="0" w:type="dxa"/>
              <w:left w:w="108" w:type="dxa"/>
              <w:bottom w:w="0" w:type="dxa"/>
              <w:right w:w="108" w:type="dxa"/>
            </w:tcMar>
            <w:hideMark/>
          </w:tcPr>
          <w:p w14:paraId="106D129B" w14:textId="30D041C9" w:rsidR="007936AB" w:rsidRPr="004F2919" w:rsidRDefault="007936AB" w:rsidP="00F115AE">
            <w:pPr>
              <w:spacing w:before="120" w:after="120" w:line="234" w:lineRule="atLeast"/>
              <w:jc w:val="center"/>
              <w:rPr>
                <w:rFonts w:ascii="Times New Roman" w:eastAsia="Times New Roman" w:hAnsi="Times New Roman" w:cs="Times New Roman"/>
                <w:sz w:val="26"/>
                <w:szCs w:val="26"/>
                <w:lang w:eastAsia="vi-VN"/>
              </w:rPr>
            </w:pPr>
            <w:r w:rsidRPr="004F2919">
              <w:rPr>
                <w:rFonts w:ascii="Times New Roman" w:eastAsia="Times New Roman" w:hAnsi="Times New Roman" w:cs="Times New Roman"/>
                <w:i/>
                <w:iCs/>
                <w:sz w:val="26"/>
                <w:szCs w:val="26"/>
                <w:lang w:val="vi-VN" w:eastAsia="vi-VN"/>
              </w:rPr>
              <w:t xml:space="preserve">Hà Nội, ngày </w:t>
            </w:r>
            <w:r w:rsidR="00DF07E9" w:rsidRPr="004F2919">
              <w:rPr>
                <w:rFonts w:ascii="Times New Roman" w:eastAsia="Times New Roman" w:hAnsi="Times New Roman" w:cs="Times New Roman"/>
                <w:i/>
                <w:iCs/>
                <w:sz w:val="26"/>
                <w:szCs w:val="26"/>
                <w:lang w:eastAsia="vi-VN"/>
              </w:rPr>
              <w:t xml:space="preserve">   </w:t>
            </w:r>
            <w:r w:rsidRPr="004F2919">
              <w:rPr>
                <w:rFonts w:ascii="Times New Roman" w:eastAsia="Times New Roman" w:hAnsi="Times New Roman" w:cs="Times New Roman"/>
                <w:i/>
                <w:iCs/>
                <w:sz w:val="26"/>
                <w:szCs w:val="26"/>
                <w:lang w:val="vi-VN" w:eastAsia="vi-VN"/>
              </w:rPr>
              <w:t xml:space="preserve"> tháng </w:t>
            </w:r>
            <w:r w:rsidR="00DF07E9" w:rsidRPr="004F2919">
              <w:rPr>
                <w:rFonts w:ascii="Times New Roman" w:eastAsia="Times New Roman" w:hAnsi="Times New Roman" w:cs="Times New Roman"/>
                <w:i/>
                <w:iCs/>
                <w:sz w:val="26"/>
                <w:szCs w:val="26"/>
                <w:lang w:eastAsia="vi-VN"/>
              </w:rPr>
              <w:t xml:space="preserve">   </w:t>
            </w:r>
            <w:r w:rsidRPr="004F2919">
              <w:rPr>
                <w:rFonts w:ascii="Times New Roman" w:eastAsia="Times New Roman" w:hAnsi="Times New Roman" w:cs="Times New Roman"/>
                <w:i/>
                <w:iCs/>
                <w:sz w:val="26"/>
                <w:szCs w:val="26"/>
                <w:lang w:val="vi-VN" w:eastAsia="vi-VN"/>
              </w:rPr>
              <w:t xml:space="preserve"> năm 202</w:t>
            </w:r>
            <w:r w:rsidR="00F115AE" w:rsidRPr="004F2919">
              <w:rPr>
                <w:rFonts w:ascii="Times New Roman" w:eastAsia="Times New Roman" w:hAnsi="Times New Roman" w:cs="Times New Roman"/>
                <w:i/>
                <w:iCs/>
                <w:sz w:val="26"/>
                <w:szCs w:val="26"/>
                <w:lang w:eastAsia="vi-VN"/>
              </w:rPr>
              <w:t>6</w:t>
            </w:r>
          </w:p>
        </w:tc>
      </w:tr>
    </w:tbl>
    <w:p w14:paraId="267B69E2" w14:textId="29212962" w:rsidR="007936AB" w:rsidRPr="004F2919" w:rsidRDefault="00F115AE" w:rsidP="007936AB">
      <w:pPr>
        <w:shd w:val="clear" w:color="auto" w:fill="FFFFFF"/>
        <w:spacing w:before="120" w:after="120" w:line="234" w:lineRule="atLeast"/>
        <w:rPr>
          <w:rFonts w:ascii="Times New Roman" w:eastAsia="Times New Roman" w:hAnsi="Times New Roman" w:cs="Times New Roman"/>
          <w:sz w:val="18"/>
          <w:szCs w:val="18"/>
          <w:lang w:val="vi-VN" w:eastAsia="vi-VN"/>
        </w:rPr>
      </w:pPr>
      <w:r w:rsidRPr="004F2919">
        <w:rPr>
          <w:rFonts w:ascii="Times New Roman" w:eastAsia="Times New Roman" w:hAnsi="Times New Roman" w:cs="Times New Roman"/>
          <w:noProof/>
          <w:sz w:val="20"/>
          <w:szCs w:val="20"/>
        </w:rPr>
        <mc:AlternateContent>
          <mc:Choice Requires="wps">
            <w:drawing>
              <wp:anchor distT="45720" distB="45720" distL="114300" distR="114300" simplePos="0" relativeHeight="251662336" behindDoc="0" locked="0" layoutInCell="1" allowOverlap="1" wp14:anchorId="4F0F4263" wp14:editId="44D9F959">
                <wp:simplePos x="0" y="0"/>
                <wp:positionH relativeFrom="margin">
                  <wp:posOffset>-511791</wp:posOffset>
                </wp:positionH>
                <wp:positionV relativeFrom="paragraph">
                  <wp:posOffset>104339</wp:posOffset>
                </wp:positionV>
                <wp:extent cx="982345" cy="327025"/>
                <wp:effectExtent l="0" t="0" r="2730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327025"/>
                        </a:xfrm>
                        <a:prstGeom prst="rect">
                          <a:avLst/>
                        </a:prstGeom>
                        <a:solidFill>
                          <a:srgbClr val="FFFFFF"/>
                        </a:solidFill>
                        <a:ln w="9525">
                          <a:solidFill>
                            <a:srgbClr val="000000"/>
                          </a:solidFill>
                          <a:miter lim="800000"/>
                          <a:headEnd/>
                          <a:tailEnd/>
                        </a:ln>
                      </wps:spPr>
                      <wps:txbx>
                        <w:txbxContent>
                          <w:p w14:paraId="7E633E35" w14:textId="3BBD42BB" w:rsidR="00363DEF" w:rsidRPr="00F115AE" w:rsidRDefault="00363DEF" w:rsidP="00F115AE">
                            <w:pPr>
                              <w:jc w:val="center"/>
                              <w:rPr>
                                <w:rFonts w:ascii="Times New Roman" w:hAnsi="Times New Roman" w:cs="Times New Roman"/>
                                <w:b/>
                                <w:sz w:val="28"/>
                                <w:szCs w:val="28"/>
                              </w:rPr>
                            </w:pPr>
                            <w:r w:rsidRPr="00F115AE">
                              <w:rPr>
                                <w:rFonts w:ascii="Times New Roman" w:hAnsi="Times New Roman" w:cs="Times New Roman"/>
                                <w:b/>
                                <w:sz w:val="28"/>
                                <w:szCs w:val="28"/>
                              </w:rPr>
                              <w:t>Dự thả</w:t>
                            </w:r>
                            <w:r w:rsidR="004F2919">
                              <w:rPr>
                                <w:rFonts w:ascii="Times New Roman" w:hAnsi="Times New Roman" w:cs="Times New Roman"/>
                                <w:b/>
                                <w:sz w:val="28"/>
                                <w:szCs w:val="28"/>
                              </w:rPr>
                              <w:t>o 5</w:t>
                            </w:r>
                            <w:bookmarkStart w:id="0" w:name="_GoBack"/>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0F4263" id="_x0000_t202" coordsize="21600,21600" o:spt="202" path="m,l,21600r21600,l21600,xe">
                <v:stroke joinstyle="miter"/>
                <v:path gradientshapeok="t" o:connecttype="rect"/>
              </v:shapetype>
              <v:shape id="Text Box 2" o:spid="_x0000_s1026" type="#_x0000_t202" style="position:absolute;margin-left:-40.3pt;margin-top:8.2pt;width:77.35pt;height:25.7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">
                <v:textbox>
                  <w:txbxContent>
                    <w:p w14:paraId="7E633E35" w14:textId="3BBD42BB" w:rsidR="00363DEF" w:rsidRPr="00F115AE" w:rsidRDefault="00363DEF" w:rsidP="00F115AE">
                      <w:pPr>
                        <w:jc w:val="center"/>
                        <w:rPr>
                          <w:rFonts w:ascii="Times New Roman" w:hAnsi="Times New Roman" w:cs="Times New Roman"/>
                          <w:b/>
                          <w:sz w:val="28"/>
                          <w:szCs w:val="28"/>
                        </w:rPr>
                      </w:pPr>
                      <w:r w:rsidRPr="00F115AE">
                        <w:rPr>
                          <w:rFonts w:ascii="Times New Roman" w:hAnsi="Times New Roman" w:cs="Times New Roman"/>
                          <w:b/>
                          <w:sz w:val="28"/>
                          <w:szCs w:val="28"/>
                        </w:rPr>
                        <w:t>Dự thả</w:t>
                      </w:r>
                      <w:r w:rsidR="004F2919">
                        <w:rPr>
                          <w:rFonts w:ascii="Times New Roman" w:hAnsi="Times New Roman" w:cs="Times New Roman"/>
                          <w:b/>
                          <w:sz w:val="28"/>
                          <w:szCs w:val="28"/>
                        </w:rPr>
                        <w:t>o 5</w:t>
                      </w:r>
                      <w:bookmarkStart w:id="1" w:name="_GoBack"/>
                      <w:bookmarkEnd w:id="1"/>
                    </w:p>
                  </w:txbxContent>
                </v:textbox>
                <w10:wrap type="square" anchorx="margin"/>
              </v:shape>
            </w:pict>
          </mc:Fallback>
        </mc:AlternateContent>
      </w:r>
      <w:r w:rsidR="007936AB" w:rsidRPr="004F2919">
        <w:rPr>
          <w:rFonts w:ascii="Times New Roman" w:eastAsia="Times New Roman" w:hAnsi="Times New Roman" w:cs="Times New Roman"/>
          <w:sz w:val="20"/>
          <w:szCs w:val="20"/>
          <w:lang w:val="vi-VN" w:eastAsia="vi-VN"/>
        </w:rPr>
        <w:t> </w:t>
      </w:r>
    </w:p>
    <w:p w14:paraId="24B1903D" w14:textId="77777777" w:rsidR="00F115AE" w:rsidRPr="004F2919" w:rsidRDefault="00F115AE" w:rsidP="00070169">
      <w:pPr>
        <w:pStyle w:val="Heading1"/>
        <w:spacing w:before="0"/>
        <w:jc w:val="center"/>
        <w:rPr>
          <w:rFonts w:ascii="Times New Roman" w:hAnsi="Times New Roman" w:cs="Times New Roman"/>
          <w:color w:val="auto"/>
        </w:rPr>
      </w:pPr>
    </w:p>
    <w:p w14:paraId="2148023C" w14:textId="77777777" w:rsidR="00C03A31" w:rsidRPr="004F2919" w:rsidRDefault="00B77DA7" w:rsidP="00807DB8">
      <w:pPr>
        <w:widowControl w:val="0"/>
        <w:autoSpaceDE w:val="0"/>
        <w:autoSpaceDN w:val="0"/>
        <w:adjustRightInd w:val="0"/>
        <w:spacing w:after="0"/>
        <w:jc w:val="center"/>
        <w:rPr>
          <w:rFonts w:ascii="Times New Roman" w:hAnsi="Times New Roman" w:cs="Times New Roman"/>
          <w:b/>
          <w:sz w:val="28"/>
          <w:szCs w:val="28"/>
        </w:rPr>
      </w:pPr>
      <w:r w:rsidRPr="004F2919">
        <w:rPr>
          <w:rFonts w:ascii="Times New Roman" w:hAnsi="Times New Roman" w:cs="Times New Roman"/>
          <w:b/>
          <w:sz w:val="28"/>
          <w:szCs w:val="28"/>
        </w:rPr>
        <w:t>THÔNG TƯ</w:t>
      </w:r>
      <w:r w:rsidRPr="004F2919">
        <w:rPr>
          <w:rFonts w:ascii="Times New Roman" w:hAnsi="Times New Roman" w:cs="Times New Roman"/>
          <w:b/>
          <w:sz w:val="28"/>
          <w:szCs w:val="28"/>
        </w:rPr>
        <w:br/>
      </w:r>
      <w:r w:rsidR="00586573" w:rsidRPr="004F2919">
        <w:rPr>
          <w:rFonts w:ascii="Times New Roman" w:hAnsi="Times New Roman" w:cs="Times New Roman"/>
          <w:b/>
          <w:sz w:val="28"/>
          <w:szCs w:val="28"/>
        </w:rPr>
        <w:t xml:space="preserve">Thông tư hướng dẫn thực hiện Nghị định quy định chi tiết một số điều </w:t>
      </w:r>
    </w:p>
    <w:p w14:paraId="3EE83856" w14:textId="1191CBE6" w:rsidR="00872CE1" w:rsidRPr="004F2919" w:rsidRDefault="00586573" w:rsidP="00807DB8">
      <w:pPr>
        <w:widowControl w:val="0"/>
        <w:autoSpaceDE w:val="0"/>
        <w:autoSpaceDN w:val="0"/>
        <w:adjustRightInd w:val="0"/>
        <w:spacing w:after="0"/>
        <w:jc w:val="center"/>
        <w:rPr>
          <w:rFonts w:ascii="Times New Roman" w:hAnsi="Times New Roman" w:cs="Times New Roman"/>
          <w:b/>
          <w:sz w:val="28"/>
          <w:szCs w:val="28"/>
        </w:rPr>
      </w:pPr>
      <w:r w:rsidRPr="004F2919">
        <w:rPr>
          <w:rFonts w:ascii="Times New Roman" w:hAnsi="Times New Roman" w:cs="Times New Roman"/>
          <w:b/>
          <w:sz w:val="28"/>
          <w:szCs w:val="28"/>
        </w:rPr>
        <w:t>và biện pháp thi hành Luật Thương mại về hoạt động mua bán hàng hóa qua Sở giao dịch hàng hóa</w:t>
      </w:r>
    </w:p>
    <w:p w14:paraId="69718968" w14:textId="77777777" w:rsidR="009F1164" w:rsidRPr="004F2919" w:rsidRDefault="009F1164" w:rsidP="009F1164">
      <w:pPr>
        <w:rPr>
          <w:rFonts w:ascii="Times New Roman" w:hAnsi="Times New Roman" w:cs="Times New Roman"/>
          <w:sz w:val="28"/>
          <w:szCs w:val="28"/>
        </w:rPr>
      </w:pPr>
    </w:p>
    <w:p w14:paraId="6CC754AB" w14:textId="77777777" w:rsidR="0053051B" w:rsidRPr="004F2919" w:rsidRDefault="0053051B" w:rsidP="00271BF9">
      <w:pPr>
        <w:pStyle w:val="NormalWeb"/>
        <w:widowControl w:val="0"/>
        <w:spacing w:before="120" w:beforeAutospacing="0" w:after="0" w:afterAutospacing="0" w:line="264" w:lineRule="auto"/>
        <w:ind w:firstLine="709"/>
        <w:jc w:val="both"/>
        <w:rPr>
          <w:rFonts w:eastAsiaTheme="minorEastAsia"/>
          <w:i/>
          <w:iCs/>
          <w:sz w:val="28"/>
          <w:szCs w:val="28"/>
          <w:lang w:val="en-US" w:eastAsia="en-US"/>
        </w:rPr>
      </w:pPr>
      <w:r w:rsidRPr="004F2919">
        <w:rPr>
          <w:rFonts w:eastAsiaTheme="minorEastAsia"/>
          <w:i/>
          <w:iCs/>
          <w:sz w:val="28"/>
          <w:szCs w:val="28"/>
          <w:lang w:val="en-US" w:eastAsia="en-US"/>
        </w:rPr>
        <w:t>Căn cứ Luật Thương mại ngày 14 tháng 6 năm 2005;</w:t>
      </w:r>
    </w:p>
    <w:p w14:paraId="36081C62" w14:textId="77777777" w:rsidR="0053051B" w:rsidRPr="004F2919" w:rsidRDefault="0053051B" w:rsidP="00271BF9">
      <w:pPr>
        <w:pStyle w:val="NormalWeb"/>
        <w:widowControl w:val="0"/>
        <w:spacing w:before="120" w:beforeAutospacing="0" w:after="0" w:afterAutospacing="0" w:line="264" w:lineRule="auto"/>
        <w:ind w:firstLine="709"/>
        <w:jc w:val="both"/>
        <w:rPr>
          <w:rFonts w:eastAsiaTheme="minorEastAsia"/>
          <w:i/>
          <w:iCs/>
          <w:sz w:val="28"/>
          <w:szCs w:val="28"/>
          <w:lang w:val="en-US" w:eastAsia="en-US"/>
        </w:rPr>
      </w:pPr>
      <w:r w:rsidRPr="004F2919">
        <w:rPr>
          <w:rFonts w:eastAsiaTheme="minorEastAsia"/>
          <w:i/>
          <w:iCs/>
          <w:sz w:val="28"/>
          <w:szCs w:val="28"/>
          <w:lang w:val="en-US" w:eastAsia="en-US"/>
        </w:rPr>
        <w:t>Căn cứ Luật Giao dịch điện tử ngày 22 tháng 6 năm 2023;</w:t>
      </w:r>
    </w:p>
    <w:p w14:paraId="701703F2" w14:textId="415186D5" w:rsidR="006D2ED9" w:rsidRPr="004F2919" w:rsidRDefault="006D2ED9" w:rsidP="00271BF9">
      <w:pPr>
        <w:pStyle w:val="NormalWeb"/>
        <w:widowControl w:val="0"/>
        <w:spacing w:before="120" w:beforeAutospacing="0" w:after="0" w:afterAutospacing="0" w:line="264" w:lineRule="auto"/>
        <w:ind w:firstLine="709"/>
        <w:jc w:val="both"/>
        <w:rPr>
          <w:rFonts w:eastAsiaTheme="minorEastAsia"/>
          <w:i/>
          <w:iCs/>
          <w:sz w:val="28"/>
          <w:szCs w:val="28"/>
          <w:lang w:val="en-US" w:eastAsia="en-US"/>
        </w:rPr>
      </w:pPr>
      <w:r w:rsidRPr="004F2919">
        <w:rPr>
          <w:rFonts w:eastAsiaTheme="minorEastAsia"/>
          <w:i/>
          <w:iCs/>
          <w:sz w:val="28"/>
          <w:szCs w:val="28"/>
          <w:lang w:val="en-US" w:eastAsia="en-US"/>
        </w:rPr>
        <w:t xml:space="preserve">Căn cứ </w:t>
      </w:r>
      <w:r w:rsidR="00006EB7" w:rsidRPr="004F2919">
        <w:rPr>
          <w:rFonts w:eastAsiaTheme="minorEastAsia"/>
          <w:i/>
          <w:iCs/>
          <w:sz w:val="28"/>
          <w:szCs w:val="28"/>
          <w:lang w:val="en-US" w:eastAsia="en-US"/>
        </w:rPr>
        <w:t>Luật Chuyển đổi số ngày 11 tháng 12 năm 2025;</w:t>
      </w:r>
    </w:p>
    <w:p w14:paraId="54D26080" w14:textId="7C700259" w:rsidR="0053051B" w:rsidRPr="004F2919" w:rsidRDefault="0053051B" w:rsidP="00271BF9">
      <w:pPr>
        <w:pStyle w:val="NormalWeb"/>
        <w:widowControl w:val="0"/>
        <w:spacing w:before="120" w:beforeAutospacing="0" w:after="0" w:afterAutospacing="0" w:line="264" w:lineRule="auto"/>
        <w:ind w:firstLine="709"/>
        <w:jc w:val="both"/>
        <w:rPr>
          <w:rFonts w:eastAsiaTheme="minorEastAsia"/>
          <w:i/>
          <w:iCs/>
          <w:sz w:val="28"/>
          <w:szCs w:val="28"/>
          <w:lang w:val="en-US" w:eastAsia="en-US"/>
        </w:rPr>
      </w:pPr>
      <w:r w:rsidRPr="004F2919">
        <w:rPr>
          <w:rFonts w:eastAsiaTheme="minorEastAsia"/>
          <w:i/>
          <w:iCs/>
          <w:sz w:val="28"/>
          <w:szCs w:val="28"/>
          <w:lang w:val="en-US" w:eastAsia="en-US"/>
        </w:rPr>
        <w:t>Căn cứ Nghị định số 40/2025/NĐ-CP ngày 26 tháng 02 năm 2025 của Chính phủ quy định chức năng, nhiệm vụ, quyền hạn và cơ cấu tổ chức của Bộ Công Thương;</w:t>
      </w:r>
    </w:p>
    <w:p w14:paraId="25CCFD9F" w14:textId="4FED904D" w:rsidR="0053051B" w:rsidRPr="004F2919" w:rsidRDefault="0053051B" w:rsidP="00271BF9">
      <w:pPr>
        <w:pStyle w:val="NormalWeb"/>
        <w:widowControl w:val="0"/>
        <w:spacing w:before="120" w:beforeAutospacing="0" w:after="0" w:afterAutospacing="0" w:line="264" w:lineRule="auto"/>
        <w:ind w:firstLine="709"/>
        <w:jc w:val="both"/>
        <w:rPr>
          <w:rFonts w:eastAsiaTheme="minorEastAsia"/>
          <w:i/>
          <w:iCs/>
          <w:sz w:val="28"/>
          <w:szCs w:val="28"/>
          <w:lang w:val="en-US" w:eastAsia="en-US"/>
        </w:rPr>
      </w:pPr>
      <w:r w:rsidRPr="004F2919">
        <w:rPr>
          <w:rFonts w:eastAsiaTheme="minorEastAsia"/>
          <w:i/>
          <w:iCs/>
          <w:sz w:val="28"/>
          <w:szCs w:val="28"/>
          <w:lang w:val="en-US" w:eastAsia="en-US"/>
        </w:rPr>
        <w:t>Căn cứ Nghị định số …/202</w:t>
      </w:r>
      <w:r w:rsidR="00006EB7" w:rsidRPr="004F2919">
        <w:rPr>
          <w:rFonts w:eastAsiaTheme="minorEastAsia"/>
          <w:i/>
          <w:iCs/>
          <w:sz w:val="28"/>
          <w:szCs w:val="28"/>
          <w:lang w:val="en-US" w:eastAsia="en-US"/>
        </w:rPr>
        <w:t>6</w:t>
      </w:r>
      <w:r w:rsidRPr="004F2919">
        <w:rPr>
          <w:rFonts w:eastAsiaTheme="minorEastAsia"/>
          <w:i/>
          <w:iCs/>
          <w:sz w:val="28"/>
          <w:szCs w:val="28"/>
          <w:lang w:val="en-US" w:eastAsia="en-US"/>
        </w:rPr>
        <w:t>/NĐ-CP ngày … tháng … năm 202</w:t>
      </w:r>
      <w:r w:rsidR="00006EB7" w:rsidRPr="004F2919">
        <w:rPr>
          <w:rFonts w:eastAsiaTheme="minorEastAsia"/>
          <w:i/>
          <w:iCs/>
          <w:sz w:val="28"/>
          <w:szCs w:val="28"/>
          <w:lang w:val="en-US" w:eastAsia="en-US"/>
        </w:rPr>
        <w:t>6</w:t>
      </w:r>
      <w:r w:rsidRPr="004F2919">
        <w:rPr>
          <w:rFonts w:eastAsiaTheme="minorEastAsia"/>
          <w:i/>
          <w:iCs/>
          <w:sz w:val="28"/>
          <w:szCs w:val="28"/>
          <w:lang w:val="en-US" w:eastAsia="en-US"/>
        </w:rPr>
        <w:t xml:space="preserve"> của Chính phủ quy định chi tiết một số điều và biện pháp thi hành Luật Thương mại về hoạt động mua bán hàng hóa qua Sở giao dịch hàng hóa;</w:t>
      </w:r>
    </w:p>
    <w:p w14:paraId="0E05E1B5" w14:textId="5B76A49F" w:rsidR="008266B1" w:rsidRPr="004F2919" w:rsidRDefault="0093605C" w:rsidP="00271BF9">
      <w:pPr>
        <w:pStyle w:val="NormalWeb"/>
        <w:widowControl w:val="0"/>
        <w:spacing w:before="120" w:beforeAutospacing="0" w:after="0" w:afterAutospacing="0" w:line="264" w:lineRule="auto"/>
        <w:ind w:firstLine="709"/>
        <w:jc w:val="both"/>
        <w:rPr>
          <w:rFonts w:eastAsiaTheme="minorEastAsia"/>
          <w:i/>
          <w:iCs/>
          <w:sz w:val="28"/>
          <w:szCs w:val="28"/>
          <w:lang w:val="en-US" w:eastAsia="en-US"/>
        </w:rPr>
      </w:pPr>
      <w:r w:rsidRPr="004F2919">
        <w:rPr>
          <w:rFonts w:eastAsiaTheme="minorEastAsia"/>
          <w:i/>
          <w:iCs/>
          <w:sz w:val="28"/>
          <w:szCs w:val="28"/>
          <w:lang w:val="en-US" w:eastAsia="en-US"/>
        </w:rPr>
        <w:t>Bộ trưởng Bộ Công Thương ban hành Thông tư hướng dẫn thực hiện Nghị định quy định chi tiết một số điều và biện pháp thi hành Luật Thương mại về hoạt động mua bán hàng hóa qua Sở giao dịch hàng hóa</w:t>
      </w:r>
      <w:r w:rsidR="00017145" w:rsidRPr="004F2919">
        <w:rPr>
          <w:rFonts w:eastAsiaTheme="minorEastAsia"/>
          <w:i/>
          <w:iCs/>
          <w:sz w:val="28"/>
          <w:szCs w:val="28"/>
          <w:lang w:val="en-US" w:eastAsia="en-US"/>
        </w:rPr>
        <w:t>.</w:t>
      </w:r>
    </w:p>
    <w:p w14:paraId="028A0942" w14:textId="77777777" w:rsidR="008E6619" w:rsidRPr="004F2919" w:rsidRDefault="008E6619" w:rsidP="00271BF9">
      <w:pPr>
        <w:widowControl w:val="0"/>
        <w:spacing w:before="120" w:after="0" w:line="264" w:lineRule="auto"/>
        <w:jc w:val="center"/>
        <w:rPr>
          <w:rFonts w:ascii="Times New Roman" w:hAnsi="Times New Roman" w:cs="Times New Roman"/>
          <w:b/>
          <w:bCs/>
          <w:sz w:val="28"/>
          <w:szCs w:val="28"/>
        </w:rPr>
      </w:pPr>
    </w:p>
    <w:p w14:paraId="78B30011" w14:textId="36735B80" w:rsidR="00F072FE" w:rsidRPr="004F2919" w:rsidRDefault="00B77DA7" w:rsidP="00271BF9">
      <w:pPr>
        <w:widowControl w:val="0"/>
        <w:spacing w:before="120" w:after="0" w:line="264" w:lineRule="auto"/>
        <w:jc w:val="center"/>
        <w:rPr>
          <w:rFonts w:ascii="Times New Roman" w:hAnsi="Times New Roman" w:cs="Times New Roman"/>
          <w:b/>
          <w:bCs/>
          <w:sz w:val="28"/>
          <w:szCs w:val="28"/>
        </w:rPr>
      </w:pPr>
      <w:r w:rsidRPr="004F2919">
        <w:rPr>
          <w:rFonts w:ascii="Times New Roman" w:hAnsi="Times New Roman" w:cs="Times New Roman"/>
          <w:b/>
          <w:bCs/>
          <w:sz w:val="28"/>
          <w:szCs w:val="28"/>
        </w:rPr>
        <w:t>CHƯƠNG I</w:t>
      </w:r>
    </w:p>
    <w:p w14:paraId="028FFCF7" w14:textId="27E0DE0A" w:rsidR="003A1948" w:rsidRPr="004F2919" w:rsidRDefault="00B77DA7" w:rsidP="00271BF9">
      <w:pPr>
        <w:widowControl w:val="0"/>
        <w:spacing w:before="120" w:after="0" w:line="264" w:lineRule="auto"/>
        <w:jc w:val="center"/>
        <w:rPr>
          <w:rFonts w:ascii="Times New Roman" w:hAnsi="Times New Roman" w:cs="Times New Roman"/>
          <w:b/>
          <w:bCs/>
          <w:sz w:val="28"/>
          <w:szCs w:val="28"/>
        </w:rPr>
      </w:pPr>
      <w:r w:rsidRPr="004F2919">
        <w:rPr>
          <w:rFonts w:ascii="Times New Roman" w:hAnsi="Times New Roman" w:cs="Times New Roman"/>
          <w:b/>
          <w:bCs/>
          <w:sz w:val="28"/>
          <w:szCs w:val="28"/>
        </w:rPr>
        <w:t>QUY ĐỊNH CHUNG</w:t>
      </w:r>
    </w:p>
    <w:p w14:paraId="68E84C7F" w14:textId="23DBB672" w:rsidR="003A1948" w:rsidRPr="004F2919" w:rsidRDefault="00B77DA7" w:rsidP="00271BF9">
      <w:pPr>
        <w:widowControl w:val="0"/>
        <w:spacing w:before="120" w:after="0" w:line="264" w:lineRule="auto"/>
        <w:ind w:firstLine="720"/>
        <w:jc w:val="both"/>
        <w:rPr>
          <w:rFonts w:ascii="Times New Roman" w:hAnsi="Times New Roman" w:cs="Times New Roman"/>
          <w:b/>
          <w:bCs/>
          <w:sz w:val="28"/>
          <w:szCs w:val="28"/>
        </w:rPr>
      </w:pPr>
      <w:r w:rsidRPr="004F2919">
        <w:rPr>
          <w:rFonts w:ascii="Times New Roman" w:hAnsi="Times New Roman" w:cs="Times New Roman"/>
          <w:b/>
          <w:bCs/>
          <w:sz w:val="28"/>
          <w:szCs w:val="28"/>
        </w:rPr>
        <w:t>Điều 1. Phạm vi điều chỉnh</w:t>
      </w:r>
      <w:r w:rsidR="002853EA" w:rsidRPr="004F2919">
        <w:rPr>
          <w:rFonts w:ascii="Times New Roman" w:hAnsi="Times New Roman" w:cs="Times New Roman"/>
          <w:b/>
          <w:bCs/>
          <w:sz w:val="28"/>
          <w:szCs w:val="28"/>
        </w:rPr>
        <w:t xml:space="preserve"> và đối tượng áp dụng</w:t>
      </w:r>
    </w:p>
    <w:p w14:paraId="0EF68023" w14:textId="461645D8" w:rsidR="00ED457C" w:rsidRPr="004F2919" w:rsidRDefault="00ED457C" w:rsidP="00271BF9">
      <w:pPr>
        <w:widowControl w:val="0"/>
        <w:spacing w:before="120" w:after="0" w:line="264" w:lineRule="auto"/>
        <w:ind w:firstLine="720"/>
        <w:jc w:val="both"/>
        <w:rPr>
          <w:rFonts w:ascii="Times New Roman" w:hAnsi="Times New Roman" w:cs="Times New Roman"/>
          <w:sz w:val="28"/>
          <w:szCs w:val="28"/>
          <w:shd w:val="clear" w:color="auto" w:fill="FFFFFF"/>
          <w:lang w:val="nl-NL"/>
        </w:rPr>
      </w:pPr>
      <w:r w:rsidRPr="004F2919">
        <w:rPr>
          <w:rFonts w:ascii="Times New Roman" w:hAnsi="Times New Roman" w:cs="Times New Roman"/>
          <w:sz w:val="28"/>
          <w:szCs w:val="28"/>
          <w:shd w:val="clear" w:color="auto" w:fill="FFFFFF"/>
          <w:lang w:val="nl-NL"/>
        </w:rPr>
        <w:t>1. Thông tư này hướng dẫn:</w:t>
      </w:r>
    </w:p>
    <w:p w14:paraId="597811FA" w14:textId="77777777" w:rsidR="00ED457C" w:rsidRPr="004F2919" w:rsidRDefault="00ED457C" w:rsidP="00271BF9">
      <w:pPr>
        <w:widowControl w:val="0"/>
        <w:spacing w:before="120" w:after="0" w:line="264" w:lineRule="auto"/>
        <w:ind w:firstLine="720"/>
        <w:jc w:val="both"/>
        <w:rPr>
          <w:rFonts w:ascii="Times New Roman" w:hAnsi="Times New Roman" w:cs="Times New Roman"/>
          <w:sz w:val="28"/>
          <w:szCs w:val="28"/>
          <w:shd w:val="clear" w:color="auto" w:fill="FFFFFF"/>
          <w:lang w:val="nl-NL"/>
        </w:rPr>
      </w:pPr>
      <w:r w:rsidRPr="004F2919">
        <w:rPr>
          <w:rFonts w:ascii="Times New Roman" w:hAnsi="Times New Roman" w:cs="Times New Roman"/>
          <w:sz w:val="28"/>
          <w:szCs w:val="28"/>
          <w:shd w:val="clear" w:color="auto" w:fill="FFFFFF"/>
          <w:lang w:val="nl-NL"/>
        </w:rPr>
        <w:t>a) Báo cáo mô tả hệ thống công nghệ thông tin và tài liệu chứng minh điều kiện trong hồ sơ đề nghị thành lập Sở giao dịch hàng hóa, hồ sơ đề nghị chấp thuận đủ điều kiện là Trung tâm thanh toán bù trừ;</w:t>
      </w:r>
    </w:p>
    <w:p w14:paraId="0813E314" w14:textId="5766E4D2" w:rsidR="00ED457C" w:rsidRPr="004F2919" w:rsidRDefault="009644B1" w:rsidP="00271BF9">
      <w:pPr>
        <w:widowControl w:val="0"/>
        <w:spacing w:before="120" w:after="0" w:line="264" w:lineRule="auto"/>
        <w:ind w:firstLine="720"/>
        <w:jc w:val="both"/>
        <w:rPr>
          <w:rFonts w:ascii="Times New Roman" w:hAnsi="Times New Roman" w:cs="Times New Roman"/>
          <w:sz w:val="28"/>
          <w:szCs w:val="28"/>
          <w:shd w:val="clear" w:color="auto" w:fill="FFFFFF"/>
          <w:lang w:val="nl-NL"/>
        </w:rPr>
      </w:pPr>
      <w:r w:rsidRPr="004F2919">
        <w:rPr>
          <w:rFonts w:ascii="Times New Roman" w:hAnsi="Times New Roman" w:cs="Times New Roman"/>
          <w:sz w:val="28"/>
          <w:szCs w:val="28"/>
          <w:shd w:val="clear" w:color="auto" w:fill="FFFFFF"/>
          <w:lang w:val="nl-NL"/>
        </w:rPr>
        <w:t>b) Nội dung và yêu cầu đối với Đề án mô hình, tổ chức hoạt động trong hồ sơ đề nghị thành lập Sở giao dịch hàng hóa và hồ sơ đề nghị chấp thuận đủ điều kiện là Trung tâm thanh toán bù trừ</w:t>
      </w:r>
      <w:r w:rsidR="00ED457C" w:rsidRPr="004F2919">
        <w:rPr>
          <w:rFonts w:ascii="Times New Roman" w:hAnsi="Times New Roman" w:cs="Times New Roman"/>
          <w:sz w:val="28"/>
          <w:szCs w:val="28"/>
          <w:shd w:val="clear" w:color="auto" w:fill="FFFFFF"/>
          <w:lang w:val="nl-NL"/>
        </w:rPr>
        <w:t>;</w:t>
      </w:r>
    </w:p>
    <w:p w14:paraId="26AE3902" w14:textId="467E82F0" w:rsidR="00ED457C" w:rsidRPr="004F2919" w:rsidRDefault="00ED457C" w:rsidP="00271BF9">
      <w:pPr>
        <w:widowControl w:val="0"/>
        <w:spacing w:before="120" w:after="0" w:line="264" w:lineRule="auto"/>
        <w:ind w:firstLine="720"/>
        <w:jc w:val="both"/>
        <w:rPr>
          <w:rFonts w:ascii="Times New Roman" w:hAnsi="Times New Roman" w:cs="Times New Roman"/>
          <w:sz w:val="28"/>
          <w:szCs w:val="28"/>
          <w:shd w:val="clear" w:color="auto" w:fill="FFFFFF"/>
          <w:lang w:val="nl-NL"/>
        </w:rPr>
      </w:pPr>
      <w:r w:rsidRPr="004F2919">
        <w:rPr>
          <w:rFonts w:ascii="Times New Roman" w:hAnsi="Times New Roman" w:cs="Times New Roman"/>
          <w:sz w:val="28"/>
          <w:szCs w:val="28"/>
          <w:shd w:val="clear" w:color="auto" w:fill="FFFFFF"/>
          <w:lang w:val="nl-NL"/>
        </w:rPr>
        <w:lastRenderedPageBreak/>
        <w:t xml:space="preserve">c) </w:t>
      </w:r>
      <w:r w:rsidR="00CF720B" w:rsidRPr="004F2919">
        <w:rPr>
          <w:rFonts w:ascii="Times New Roman" w:hAnsi="Times New Roman" w:cs="Times New Roman"/>
          <w:sz w:val="28"/>
          <w:szCs w:val="28"/>
          <w:shd w:val="clear" w:color="auto" w:fill="FFFFFF"/>
          <w:lang w:val="nl-NL"/>
        </w:rPr>
        <w:t>Chế độ báo cáo; yêu cầu kết nối, cung cấp và chia sẻ dữ liệu phục vụ công tác quản lý nhà nước</w:t>
      </w:r>
      <w:r w:rsidRPr="004F2919">
        <w:rPr>
          <w:rFonts w:ascii="Times New Roman" w:hAnsi="Times New Roman" w:cs="Times New Roman"/>
          <w:sz w:val="28"/>
          <w:szCs w:val="28"/>
          <w:shd w:val="clear" w:color="auto" w:fill="FFFFFF"/>
          <w:lang w:val="nl-NL"/>
        </w:rPr>
        <w:t xml:space="preserve"> đối với hoạt động mua bán hàng hóa qua Sở giao dịch hàng hóa;</w:t>
      </w:r>
    </w:p>
    <w:p w14:paraId="0C21D02C" w14:textId="51F83798" w:rsidR="005D53BB" w:rsidRPr="004F2919" w:rsidRDefault="00ED457C" w:rsidP="00271BF9">
      <w:pPr>
        <w:widowControl w:val="0"/>
        <w:spacing w:before="120" w:after="0" w:line="264" w:lineRule="auto"/>
        <w:ind w:firstLine="720"/>
        <w:jc w:val="both"/>
        <w:rPr>
          <w:rFonts w:ascii="Times New Roman" w:hAnsi="Times New Roman" w:cs="Times New Roman"/>
          <w:sz w:val="28"/>
          <w:szCs w:val="28"/>
          <w:shd w:val="clear" w:color="auto" w:fill="FFFFFF"/>
          <w:lang w:val="nl-NL"/>
        </w:rPr>
      </w:pPr>
      <w:r w:rsidRPr="004F2919">
        <w:rPr>
          <w:rFonts w:ascii="Times New Roman" w:hAnsi="Times New Roman" w:cs="Times New Roman"/>
          <w:sz w:val="28"/>
          <w:szCs w:val="28"/>
          <w:shd w:val="clear" w:color="auto" w:fill="FFFFFF"/>
          <w:lang w:val="nl-NL"/>
        </w:rPr>
        <w:t>d) Trách nhiệm của các cơ quan, tổ chức, cá nhân có liên quan.</w:t>
      </w:r>
    </w:p>
    <w:p w14:paraId="083BD83E" w14:textId="16F8B47B" w:rsidR="005D53BB" w:rsidRPr="004F2919" w:rsidRDefault="005D53BB" w:rsidP="00271BF9">
      <w:pPr>
        <w:widowControl w:val="0"/>
        <w:spacing w:before="120" w:after="0" w:line="264" w:lineRule="auto"/>
        <w:ind w:firstLine="720"/>
        <w:jc w:val="both"/>
        <w:rPr>
          <w:rFonts w:ascii="Times New Roman" w:hAnsi="Times New Roman" w:cs="Times New Roman"/>
          <w:sz w:val="28"/>
          <w:szCs w:val="28"/>
          <w:shd w:val="clear" w:color="auto" w:fill="FFFFFF"/>
          <w:lang w:val="nl-NL"/>
        </w:rPr>
      </w:pPr>
      <w:r w:rsidRPr="004F2919">
        <w:rPr>
          <w:rFonts w:ascii="Times New Roman" w:hAnsi="Times New Roman" w:cs="Times New Roman"/>
          <w:sz w:val="28"/>
          <w:szCs w:val="28"/>
          <w:shd w:val="clear" w:color="auto" w:fill="FFFFFF"/>
          <w:lang w:val="nl-NL"/>
        </w:rPr>
        <w:t>2. Thông tư này áp dụng đối với:</w:t>
      </w:r>
    </w:p>
    <w:p w14:paraId="7AE37519" w14:textId="77777777" w:rsidR="005D53BB" w:rsidRPr="004F2919" w:rsidRDefault="005D53BB" w:rsidP="00271BF9">
      <w:pPr>
        <w:widowControl w:val="0"/>
        <w:spacing w:before="120" w:after="0" w:line="264" w:lineRule="auto"/>
        <w:ind w:firstLine="720"/>
        <w:jc w:val="both"/>
        <w:rPr>
          <w:rFonts w:ascii="Times New Roman" w:hAnsi="Times New Roman" w:cs="Times New Roman"/>
          <w:sz w:val="28"/>
          <w:szCs w:val="28"/>
          <w:shd w:val="clear" w:color="auto" w:fill="FFFFFF"/>
          <w:lang w:val="nl-NL"/>
        </w:rPr>
      </w:pPr>
      <w:r w:rsidRPr="004F2919">
        <w:rPr>
          <w:rFonts w:ascii="Times New Roman" w:hAnsi="Times New Roman" w:cs="Times New Roman"/>
          <w:sz w:val="28"/>
          <w:szCs w:val="28"/>
          <w:shd w:val="clear" w:color="auto" w:fill="FFFFFF"/>
          <w:lang w:val="nl-NL"/>
        </w:rPr>
        <w:t>a) Sở giao dịch hàng hóa được thành lập và hoạt động tại Việt Nam;</w:t>
      </w:r>
    </w:p>
    <w:p w14:paraId="0310313A" w14:textId="77777777" w:rsidR="005D53BB" w:rsidRPr="004F2919" w:rsidRDefault="005D53BB" w:rsidP="00271BF9">
      <w:pPr>
        <w:widowControl w:val="0"/>
        <w:spacing w:before="120" w:after="0" w:line="264" w:lineRule="auto"/>
        <w:ind w:firstLine="720"/>
        <w:jc w:val="both"/>
        <w:rPr>
          <w:rFonts w:ascii="Times New Roman" w:hAnsi="Times New Roman" w:cs="Times New Roman"/>
          <w:sz w:val="28"/>
          <w:szCs w:val="28"/>
          <w:shd w:val="clear" w:color="auto" w:fill="FFFFFF"/>
          <w:lang w:val="nl-NL"/>
        </w:rPr>
      </w:pPr>
      <w:r w:rsidRPr="004F2919">
        <w:rPr>
          <w:rFonts w:ascii="Times New Roman" w:hAnsi="Times New Roman" w:cs="Times New Roman"/>
          <w:sz w:val="28"/>
          <w:szCs w:val="28"/>
          <w:shd w:val="clear" w:color="auto" w:fill="FFFFFF"/>
          <w:lang w:val="nl-NL"/>
        </w:rPr>
        <w:t>b) Trung tâm thanh toán bù trừ phục vụ hoạt động mua bán hàng hóa qua Sở giao dịch hàng hóa;</w:t>
      </w:r>
    </w:p>
    <w:p w14:paraId="1F3D3C57" w14:textId="6B716979" w:rsidR="005D53BB" w:rsidRPr="004F2919" w:rsidRDefault="005D53BB" w:rsidP="00271BF9">
      <w:pPr>
        <w:widowControl w:val="0"/>
        <w:spacing w:before="120" w:after="0" w:line="264" w:lineRule="auto"/>
        <w:ind w:firstLine="720"/>
        <w:jc w:val="both"/>
        <w:rPr>
          <w:rFonts w:ascii="Times New Roman" w:hAnsi="Times New Roman" w:cs="Times New Roman"/>
          <w:sz w:val="28"/>
          <w:szCs w:val="28"/>
          <w:shd w:val="clear" w:color="auto" w:fill="FFFFFF"/>
          <w:lang w:val="nl-NL"/>
        </w:rPr>
      </w:pPr>
      <w:r w:rsidRPr="004F2919">
        <w:rPr>
          <w:rFonts w:ascii="Times New Roman" w:hAnsi="Times New Roman" w:cs="Times New Roman"/>
          <w:sz w:val="28"/>
          <w:szCs w:val="28"/>
          <w:shd w:val="clear" w:color="auto" w:fill="FFFFFF"/>
          <w:lang w:val="nl-NL"/>
        </w:rPr>
        <w:t>c) Thành viên của Sở giao dịch hàng hóa, tổ chức cung cấp dịch vụ hỗ trợ giao dịch, thanh toán bù trừ và các tổ chức, cá nhân có liên quan đến hoạt động mua bán hàng hóa qua Sở giao dịch hàng hóa tại Việt Nam;</w:t>
      </w:r>
    </w:p>
    <w:p w14:paraId="70C9AA9C" w14:textId="33CEE1F3" w:rsidR="00DE2B76" w:rsidRPr="004F2919" w:rsidRDefault="005D53BB" w:rsidP="00271BF9">
      <w:pPr>
        <w:widowControl w:val="0"/>
        <w:spacing w:before="120" w:after="0" w:line="264" w:lineRule="auto"/>
        <w:ind w:firstLine="720"/>
        <w:jc w:val="both"/>
        <w:rPr>
          <w:rFonts w:ascii="Times New Roman" w:hAnsi="Times New Roman" w:cs="Times New Roman"/>
          <w:sz w:val="28"/>
          <w:szCs w:val="28"/>
          <w:shd w:val="clear" w:color="auto" w:fill="FFFFFF"/>
          <w:lang w:val="nl-NL"/>
        </w:rPr>
      </w:pPr>
      <w:r w:rsidRPr="004F2919">
        <w:rPr>
          <w:rFonts w:ascii="Times New Roman" w:hAnsi="Times New Roman" w:cs="Times New Roman"/>
          <w:sz w:val="28"/>
          <w:szCs w:val="28"/>
          <w:shd w:val="clear" w:color="auto" w:fill="FFFFFF"/>
          <w:lang w:val="nl-NL"/>
        </w:rPr>
        <w:t>d) Các cơ quan, đơn vị thuộc Bộ Công Thương và các cơ quan, tổ chức có liên quan trong việc quản lý, giám sát, kết nối, cung cấp và chia sẻ dữ liệu phục vụ hoạt động mua bán hàng hóa qua Sở giao dịch hàng hóa</w:t>
      </w:r>
      <w:r w:rsidR="00DE2B76" w:rsidRPr="004F2919">
        <w:rPr>
          <w:rFonts w:ascii="Times New Roman" w:hAnsi="Times New Roman" w:cs="Times New Roman"/>
          <w:sz w:val="28"/>
          <w:szCs w:val="28"/>
          <w:shd w:val="clear" w:color="auto" w:fill="FFFFFF"/>
          <w:lang w:val="nl-NL"/>
        </w:rPr>
        <w:t>.</w:t>
      </w:r>
    </w:p>
    <w:p w14:paraId="1C759721" w14:textId="032EDD36" w:rsidR="00C55DFA" w:rsidRPr="004F2919" w:rsidRDefault="00C55DFA" w:rsidP="00271BF9">
      <w:pPr>
        <w:widowControl w:val="0"/>
        <w:spacing w:before="120" w:after="0" w:line="264" w:lineRule="auto"/>
        <w:ind w:firstLine="720"/>
        <w:jc w:val="both"/>
        <w:rPr>
          <w:rFonts w:ascii="Times New Roman" w:hAnsi="Times New Roman" w:cs="Times New Roman"/>
          <w:b/>
          <w:bCs/>
          <w:sz w:val="28"/>
          <w:szCs w:val="28"/>
          <w:lang w:val="nl-NL"/>
        </w:rPr>
      </w:pPr>
      <w:r w:rsidRPr="004F2919">
        <w:rPr>
          <w:rFonts w:ascii="Times New Roman" w:hAnsi="Times New Roman" w:cs="Times New Roman"/>
          <w:b/>
          <w:bCs/>
          <w:sz w:val="28"/>
          <w:szCs w:val="28"/>
          <w:lang w:val="nl-NL"/>
        </w:rPr>
        <w:t xml:space="preserve">Điều </w:t>
      </w:r>
      <w:r w:rsidR="002853EA" w:rsidRPr="004F2919">
        <w:rPr>
          <w:rFonts w:ascii="Times New Roman" w:hAnsi="Times New Roman" w:cs="Times New Roman"/>
          <w:b/>
          <w:bCs/>
          <w:sz w:val="28"/>
          <w:szCs w:val="28"/>
          <w:lang w:val="nl-NL"/>
        </w:rPr>
        <w:t>2</w:t>
      </w:r>
      <w:r w:rsidRPr="004F2919">
        <w:rPr>
          <w:rFonts w:ascii="Times New Roman" w:hAnsi="Times New Roman" w:cs="Times New Roman"/>
          <w:b/>
          <w:bCs/>
          <w:sz w:val="28"/>
          <w:szCs w:val="28"/>
          <w:lang w:val="nl-NL"/>
        </w:rPr>
        <w:t>. Giải thích từ ngữ</w:t>
      </w:r>
    </w:p>
    <w:p w14:paraId="3F5648A0" w14:textId="77777777" w:rsidR="00ED457C" w:rsidRPr="004F2919" w:rsidRDefault="00ED457C" w:rsidP="005065B6">
      <w:pPr>
        <w:pStyle w:val="ListParagraph"/>
        <w:widowControl w:val="0"/>
        <w:numPr>
          <w:ilvl w:val="0"/>
          <w:numId w:val="7"/>
        </w:numPr>
        <w:tabs>
          <w:tab w:val="left" w:pos="851"/>
          <w:tab w:val="left" w:pos="993"/>
          <w:tab w:val="left" w:pos="1134"/>
        </w:tabs>
        <w:spacing w:before="120" w:after="0" w:line="264" w:lineRule="auto"/>
        <w:ind w:left="0" w:firstLine="709"/>
        <w:contextualSpacing w:val="0"/>
        <w:jc w:val="both"/>
        <w:rPr>
          <w:rFonts w:ascii="Times New Roman" w:eastAsia="Times New Roman" w:hAnsi="Times New Roman" w:cs="Times New Roman"/>
          <w:i/>
          <w:sz w:val="28"/>
          <w:szCs w:val="28"/>
        </w:rPr>
      </w:pPr>
      <w:r w:rsidRPr="004F2919">
        <w:rPr>
          <w:rFonts w:ascii="Times New Roman" w:eastAsia="Times New Roman" w:hAnsi="Times New Roman" w:cs="Times New Roman"/>
          <w:i/>
          <w:sz w:val="28"/>
          <w:szCs w:val="28"/>
        </w:rPr>
        <w:t xml:space="preserve">Hệ thống công nghệ thông tin là </w:t>
      </w:r>
      <w:r w:rsidRPr="004F2919">
        <w:rPr>
          <w:rFonts w:ascii="Times New Roman" w:eastAsia="Times New Roman" w:hAnsi="Times New Roman" w:cs="Times New Roman"/>
          <w:sz w:val="28"/>
          <w:szCs w:val="28"/>
        </w:rPr>
        <w:t>tập hợp phần cứng, phần mềm, cơ sở dữ liệu, hạ tầng mạng, thiết bị kỹ thuật và các giải pháp bảo đảm an toàn thông tin được sử dụng để phục vụ hoạt động giao dịch, thanh toán bù trừ, quản lý, giám sát, lưu trữ và xử lý dữ liệu trong hoạt động mua bán hàng hóa qua Sở giao dịch hàng hóa.</w:t>
      </w:r>
    </w:p>
    <w:p w14:paraId="6C2CF8F7" w14:textId="77777777" w:rsidR="00ED457C" w:rsidRPr="004F2919" w:rsidRDefault="00ED457C" w:rsidP="005065B6">
      <w:pPr>
        <w:pStyle w:val="ListParagraph"/>
        <w:widowControl w:val="0"/>
        <w:numPr>
          <w:ilvl w:val="0"/>
          <w:numId w:val="7"/>
        </w:numPr>
        <w:tabs>
          <w:tab w:val="left" w:pos="851"/>
          <w:tab w:val="left" w:pos="993"/>
          <w:tab w:val="left" w:pos="1134"/>
        </w:tabs>
        <w:spacing w:before="120" w:after="0" w:line="264" w:lineRule="auto"/>
        <w:ind w:left="0" w:firstLine="709"/>
        <w:contextualSpacing w:val="0"/>
        <w:jc w:val="both"/>
        <w:rPr>
          <w:rFonts w:ascii="Times New Roman" w:eastAsia="Times New Roman" w:hAnsi="Times New Roman" w:cs="Times New Roman"/>
          <w:i/>
          <w:sz w:val="28"/>
          <w:szCs w:val="28"/>
        </w:rPr>
      </w:pPr>
      <w:r w:rsidRPr="004F2919">
        <w:rPr>
          <w:rFonts w:ascii="Times New Roman" w:eastAsia="Times New Roman" w:hAnsi="Times New Roman" w:cs="Times New Roman"/>
          <w:i/>
          <w:sz w:val="28"/>
          <w:szCs w:val="28"/>
        </w:rPr>
        <w:t xml:space="preserve">Dữ liệu giao dịch là </w:t>
      </w:r>
      <w:r w:rsidRPr="004F2919">
        <w:rPr>
          <w:rFonts w:ascii="Times New Roman" w:eastAsia="Times New Roman" w:hAnsi="Times New Roman" w:cs="Times New Roman"/>
          <w:sz w:val="28"/>
          <w:szCs w:val="28"/>
        </w:rPr>
        <w:t>toàn bộ dữ liệu phát sinh trong quá trình tổ chức và thực hiện hoạt động mua bán hàng hóa qua Sở giao dịch hàng hóa, bao gồm dữ liệu lệnh giao dịch, dữ liệu thị trường, dữ liệu thanh toán bù trừ, dữ liệu ký quỹ, dữ liệu giao nhận hàng hóa, dữ liệu giám sát giao dịch và các dữ liệu có liên quan.</w:t>
      </w:r>
    </w:p>
    <w:p w14:paraId="14580994" w14:textId="77777777" w:rsidR="00ED457C" w:rsidRPr="004F2919" w:rsidRDefault="00ED457C" w:rsidP="005065B6">
      <w:pPr>
        <w:pStyle w:val="ListParagraph"/>
        <w:widowControl w:val="0"/>
        <w:numPr>
          <w:ilvl w:val="0"/>
          <w:numId w:val="7"/>
        </w:numPr>
        <w:tabs>
          <w:tab w:val="left" w:pos="851"/>
          <w:tab w:val="left" w:pos="993"/>
          <w:tab w:val="left" w:pos="1134"/>
        </w:tabs>
        <w:spacing w:before="120" w:after="0" w:line="264" w:lineRule="auto"/>
        <w:ind w:left="0" w:firstLine="709"/>
        <w:contextualSpacing w:val="0"/>
        <w:jc w:val="both"/>
        <w:rPr>
          <w:rFonts w:ascii="Times New Roman" w:eastAsia="Times New Roman" w:hAnsi="Times New Roman" w:cs="Times New Roman"/>
          <w:i/>
          <w:sz w:val="28"/>
          <w:szCs w:val="28"/>
        </w:rPr>
      </w:pPr>
      <w:r w:rsidRPr="004F2919">
        <w:rPr>
          <w:rFonts w:ascii="Times New Roman" w:eastAsia="Times New Roman" w:hAnsi="Times New Roman" w:cs="Times New Roman"/>
          <w:i/>
          <w:sz w:val="28"/>
          <w:szCs w:val="28"/>
        </w:rPr>
        <w:t xml:space="preserve">Dữ liệu thời gian thực là </w:t>
      </w:r>
      <w:r w:rsidRPr="004F2919">
        <w:rPr>
          <w:rFonts w:ascii="Times New Roman" w:eastAsia="Times New Roman" w:hAnsi="Times New Roman" w:cs="Times New Roman"/>
          <w:sz w:val="28"/>
          <w:szCs w:val="28"/>
        </w:rPr>
        <w:t>dữ liệu được tạo lập, cập nhật, truyền nhận và khai thác ngay khi phát sinh hoặc thay đổi trên hệ thống công nghệ thông tin của Sở giao dịch hàng hóa hoặc Trung tâm thanh toán bù trừ.</w:t>
      </w:r>
    </w:p>
    <w:p w14:paraId="10743155" w14:textId="77777777" w:rsidR="00ED457C" w:rsidRPr="004F2919" w:rsidRDefault="00ED457C" w:rsidP="005065B6">
      <w:pPr>
        <w:pStyle w:val="ListParagraph"/>
        <w:widowControl w:val="0"/>
        <w:numPr>
          <w:ilvl w:val="0"/>
          <w:numId w:val="7"/>
        </w:numPr>
        <w:tabs>
          <w:tab w:val="left" w:pos="851"/>
          <w:tab w:val="left" w:pos="993"/>
          <w:tab w:val="left" w:pos="1134"/>
        </w:tabs>
        <w:spacing w:before="120" w:after="0" w:line="264" w:lineRule="auto"/>
        <w:ind w:left="0" w:firstLine="709"/>
        <w:contextualSpacing w:val="0"/>
        <w:jc w:val="both"/>
        <w:rPr>
          <w:rFonts w:ascii="Times New Roman" w:eastAsia="Times New Roman" w:hAnsi="Times New Roman" w:cs="Times New Roman"/>
          <w:i/>
          <w:sz w:val="28"/>
          <w:szCs w:val="28"/>
        </w:rPr>
      </w:pPr>
      <w:r w:rsidRPr="004F2919">
        <w:rPr>
          <w:rFonts w:ascii="Times New Roman" w:eastAsia="Times New Roman" w:hAnsi="Times New Roman" w:cs="Times New Roman"/>
          <w:i/>
          <w:sz w:val="28"/>
          <w:szCs w:val="28"/>
        </w:rPr>
        <w:t>Dữ liệu theo phiên giao dịch là</w:t>
      </w:r>
      <w:r w:rsidRPr="004F2919">
        <w:rPr>
          <w:rFonts w:ascii="Times New Roman" w:eastAsia="Times New Roman" w:hAnsi="Times New Roman" w:cs="Times New Roman"/>
          <w:sz w:val="28"/>
          <w:szCs w:val="28"/>
        </w:rPr>
        <w:t xml:space="preserve"> dữ liệu được tổng hợp trên cơ sở kết quả của từng phiên giao dịch và được cung cấp sau khi kết thúc phiên giao dịch theo quy định của Sở giao dịch hàng hóa.</w:t>
      </w:r>
    </w:p>
    <w:p w14:paraId="5495570E" w14:textId="77777777" w:rsidR="00ED457C" w:rsidRPr="004F2919" w:rsidRDefault="00ED457C" w:rsidP="005065B6">
      <w:pPr>
        <w:pStyle w:val="ListParagraph"/>
        <w:widowControl w:val="0"/>
        <w:numPr>
          <w:ilvl w:val="0"/>
          <w:numId w:val="7"/>
        </w:numPr>
        <w:tabs>
          <w:tab w:val="left" w:pos="851"/>
          <w:tab w:val="left" w:pos="993"/>
          <w:tab w:val="left" w:pos="1134"/>
        </w:tabs>
        <w:spacing w:before="120" w:after="0" w:line="264" w:lineRule="auto"/>
        <w:ind w:left="0" w:firstLine="709"/>
        <w:contextualSpacing w:val="0"/>
        <w:jc w:val="both"/>
        <w:rPr>
          <w:rFonts w:ascii="Times New Roman" w:eastAsia="Times New Roman" w:hAnsi="Times New Roman" w:cs="Times New Roman"/>
          <w:i/>
          <w:sz w:val="28"/>
          <w:szCs w:val="28"/>
        </w:rPr>
      </w:pPr>
      <w:r w:rsidRPr="004F2919">
        <w:rPr>
          <w:rFonts w:ascii="Times New Roman" w:eastAsia="Times New Roman" w:hAnsi="Times New Roman" w:cs="Times New Roman"/>
          <w:i/>
          <w:sz w:val="28"/>
          <w:szCs w:val="28"/>
        </w:rPr>
        <w:t xml:space="preserve">Kết nối, cung cấp và chia sẻ dữ liệu là </w:t>
      </w:r>
      <w:r w:rsidRPr="004F2919">
        <w:rPr>
          <w:rFonts w:ascii="Times New Roman" w:eastAsia="Times New Roman" w:hAnsi="Times New Roman" w:cs="Times New Roman"/>
          <w:sz w:val="28"/>
          <w:szCs w:val="28"/>
        </w:rPr>
        <w:t>việc truyền, nhận, đồng bộ, khai thác và sử dụng dữ liệu giữa hệ thống công nghệ thông tin của Sở giao dịch hàng hóa, Trung tâm thanh toán bù trừ và cơ quan nhà nước có thẩm quyền thông qua giao diện lập trình ứng dụng (API) hoặc các phương thức điện tử khác theo quy định của pháp luật.</w:t>
      </w:r>
    </w:p>
    <w:p w14:paraId="00399160" w14:textId="77777777" w:rsidR="00ED457C" w:rsidRPr="004F2919" w:rsidRDefault="00ED457C" w:rsidP="005065B6">
      <w:pPr>
        <w:pStyle w:val="ListParagraph"/>
        <w:widowControl w:val="0"/>
        <w:numPr>
          <w:ilvl w:val="0"/>
          <w:numId w:val="7"/>
        </w:numPr>
        <w:tabs>
          <w:tab w:val="left" w:pos="851"/>
          <w:tab w:val="left" w:pos="993"/>
          <w:tab w:val="left" w:pos="1134"/>
        </w:tabs>
        <w:spacing w:before="120" w:after="0" w:line="264" w:lineRule="auto"/>
        <w:ind w:left="0" w:firstLine="709"/>
        <w:contextualSpacing w:val="0"/>
        <w:jc w:val="both"/>
        <w:rPr>
          <w:rFonts w:ascii="Times New Roman" w:eastAsia="Times New Roman" w:hAnsi="Times New Roman" w:cs="Times New Roman"/>
          <w:i/>
          <w:sz w:val="28"/>
          <w:szCs w:val="28"/>
        </w:rPr>
      </w:pPr>
      <w:r w:rsidRPr="004F2919">
        <w:rPr>
          <w:rFonts w:ascii="Times New Roman" w:eastAsia="Times New Roman" w:hAnsi="Times New Roman" w:cs="Times New Roman"/>
          <w:i/>
          <w:sz w:val="28"/>
          <w:szCs w:val="28"/>
        </w:rPr>
        <w:t xml:space="preserve">Giao diện lập trình ứng dụng (API) </w:t>
      </w:r>
      <w:r w:rsidRPr="004F2919">
        <w:rPr>
          <w:rFonts w:ascii="Times New Roman" w:eastAsia="Times New Roman" w:hAnsi="Times New Roman" w:cs="Times New Roman"/>
          <w:sz w:val="28"/>
          <w:szCs w:val="28"/>
        </w:rPr>
        <w:t xml:space="preserve">là tập hợp các quy tắc, giao thức và </w:t>
      </w:r>
      <w:r w:rsidRPr="004F2919">
        <w:rPr>
          <w:rFonts w:ascii="Times New Roman" w:eastAsia="Times New Roman" w:hAnsi="Times New Roman" w:cs="Times New Roman"/>
          <w:sz w:val="28"/>
          <w:szCs w:val="28"/>
        </w:rPr>
        <w:lastRenderedPageBreak/>
        <w:t>công cụ cho phép các hệ thống thông tin kết nối, trao đổi và chia sẻ dữ liệu với nhau bằng phương thức điện tử.</w:t>
      </w:r>
    </w:p>
    <w:p w14:paraId="3B8AC8D2" w14:textId="77777777" w:rsidR="00ED457C" w:rsidRPr="004F2919" w:rsidRDefault="00ED457C" w:rsidP="005065B6">
      <w:pPr>
        <w:pStyle w:val="ListParagraph"/>
        <w:widowControl w:val="0"/>
        <w:numPr>
          <w:ilvl w:val="0"/>
          <w:numId w:val="7"/>
        </w:numPr>
        <w:tabs>
          <w:tab w:val="left" w:pos="851"/>
          <w:tab w:val="left" w:pos="993"/>
          <w:tab w:val="left" w:pos="1134"/>
        </w:tabs>
        <w:spacing w:before="120" w:after="0" w:line="264" w:lineRule="auto"/>
        <w:ind w:left="0" w:firstLine="709"/>
        <w:contextualSpacing w:val="0"/>
        <w:jc w:val="both"/>
        <w:rPr>
          <w:rFonts w:ascii="Times New Roman" w:eastAsia="Times New Roman" w:hAnsi="Times New Roman" w:cs="Times New Roman"/>
          <w:i/>
          <w:sz w:val="28"/>
          <w:szCs w:val="28"/>
        </w:rPr>
      </w:pPr>
      <w:r w:rsidRPr="004F2919">
        <w:rPr>
          <w:rFonts w:ascii="Times New Roman" w:eastAsia="Times New Roman" w:hAnsi="Times New Roman" w:cs="Times New Roman"/>
          <w:i/>
          <w:sz w:val="28"/>
          <w:szCs w:val="28"/>
        </w:rPr>
        <w:t xml:space="preserve">Dữ liệu giám sát giao dịch là </w:t>
      </w:r>
      <w:r w:rsidRPr="004F2919">
        <w:rPr>
          <w:rFonts w:ascii="Times New Roman" w:eastAsia="Times New Roman" w:hAnsi="Times New Roman" w:cs="Times New Roman"/>
          <w:sz w:val="28"/>
          <w:szCs w:val="28"/>
        </w:rPr>
        <w:t>dữ liệu phục vụ việc theo dõi, phát hiện, cảnh báo, phân tích và xử lý các dấu hiệu bất thường, rủi ro hoặc vi phạm trong hoạt động mua bán hàng hóa qua Sở giao dịch hàng hóa.</w:t>
      </w:r>
    </w:p>
    <w:p w14:paraId="28ACCD2E" w14:textId="7049012E" w:rsidR="00363011" w:rsidRPr="004F2919" w:rsidRDefault="00ED457C" w:rsidP="005065B6">
      <w:pPr>
        <w:pStyle w:val="ListParagraph"/>
        <w:widowControl w:val="0"/>
        <w:numPr>
          <w:ilvl w:val="0"/>
          <w:numId w:val="7"/>
        </w:numPr>
        <w:tabs>
          <w:tab w:val="left" w:pos="851"/>
          <w:tab w:val="left" w:pos="993"/>
          <w:tab w:val="left" w:pos="1134"/>
        </w:tabs>
        <w:spacing w:before="120" w:after="0" w:line="264" w:lineRule="auto"/>
        <w:ind w:left="0" w:firstLine="709"/>
        <w:contextualSpacing w:val="0"/>
        <w:jc w:val="both"/>
        <w:rPr>
          <w:rFonts w:ascii="Times New Roman" w:eastAsia="Times New Roman" w:hAnsi="Times New Roman" w:cs="Times New Roman"/>
          <w:sz w:val="28"/>
          <w:szCs w:val="28"/>
        </w:rPr>
      </w:pPr>
      <w:r w:rsidRPr="004F2919">
        <w:rPr>
          <w:rFonts w:ascii="Times New Roman" w:eastAsia="Times New Roman" w:hAnsi="Times New Roman" w:cs="Times New Roman"/>
          <w:i/>
          <w:sz w:val="28"/>
          <w:szCs w:val="28"/>
        </w:rPr>
        <w:t xml:space="preserve">Hệ thống giám sát và điều hành thị trường hàng hóa là </w:t>
      </w:r>
      <w:r w:rsidRPr="004F2919">
        <w:rPr>
          <w:rFonts w:ascii="Times New Roman" w:eastAsia="Times New Roman" w:hAnsi="Times New Roman" w:cs="Times New Roman"/>
          <w:sz w:val="28"/>
          <w:szCs w:val="28"/>
        </w:rPr>
        <w:t>hệ thống thông tin do Bộ Công Thương quản lý và vận hành để tiếp nhận, quản lý, lưu trữ, khai thác dữ liệu và phục vụ công tác quản lý nhà nước, giám sát hoạt động mua bán hàng hóa qua Sở giao dịch hàng hóa.</w:t>
      </w:r>
    </w:p>
    <w:p w14:paraId="0848232C" w14:textId="2DC94AA6" w:rsidR="00363011" w:rsidRPr="004F2919" w:rsidRDefault="00F45951" w:rsidP="005065B6">
      <w:pPr>
        <w:pStyle w:val="ListParagraph"/>
        <w:widowControl w:val="0"/>
        <w:numPr>
          <w:ilvl w:val="0"/>
          <w:numId w:val="7"/>
        </w:numPr>
        <w:tabs>
          <w:tab w:val="left" w:pos="851"/>
          <w:tab w:val="left" w:pos="993"/>
          <w:tab w:val="left" w:pos="1134"/>
        </w:tabs>
        <w:spacing w:before="120" w:after="0" w:line="264" w:lineRule="auto"/>
        <w:ind w:left="0" w:firstLine="709"/>
        <w:contextualSpacing w:val="0"/>
        <w:jc w:val="both"/>
        <w:rPr>
          <w:rFonts w:ascii="Times New Roman" w:eastAsia="Times New Roman" w:hAnsi="Times New Roman" w:cs="Times New Roman"/>
          <w:sz w:val="28"/>
          <w:szCs w:val="28"/>
        </w:rPr>
      </w:pPr>
      <w:r w:rsidRPr="004F2919">
        <w:rPr>
          <w:rFonts w:ascii="Times New Roman" w:eastAsia="Times New Roman" w:hAnsi="Times New Roman" w:cs="Times New Roman"/>
          <w:i/>
          <w:sz w:val="28"/>
          <w:szCs w:val="28"/>
        </w:rPr>
        <w:t>Vị thế mở</w:t>
      </w:r>
      <w:r w:rsidR="00363011" w:rsidRPr="004F2919">
        <w:rPr>
          <w:rFonts w:ascii="Times New Roman" w:eastAsia="Times New Roman" w:hAnsi="Times New Roman" w:cs="Times New Roman"/>
          <w:sz w:val="28"/>
          <w:szCs w:val="28"/>
        </w:rPr>
        <w:t xml:space="preserve"> là tổng số hợp đồng giao dịch chưa được tất toán, thực hiện giao nhận hoặc chấm dứt hiệu lực tại một thời điểm xác định.</w:t>
      </w:r>
    </w:p>
    <w:p w14:paraId="527A1112" w14:textId="77777777" w:rsidR="00363011" w:rsidRPr="004F2919" w:rsidRDefault="00363011" w:rsidP="005065B6">
      <w:pPr>
        <w:pStyle w:val="ListParagraph"/>
        <w:widowControl w:val="0"/>
        <w:numPr>
          <w:ilvl w:val="0"/>
          <w:numId w:val="7"/>
        </w:numPr>
        <w:tabs>
          <w:tab w:val="left" w:pos="851"/>
          <w:tab w:val="left" w:pos="993"/>
          <w:tab w:val="left" w:pos="1134"/>
        </w:tabs>
        <w:spacing w:before="120" w:after="0" w:line="264" w:lineRule="auto"/>
        <w:ind w:left="0" w:firstLine="709"/>
        <w:contextualSpacing w:val="0"/>
        <w:jc w:val="both"/>
        <w:rPr>
          <w:rFonts w:ascii="Times New Roman" w:eastAsia="Times New Roman" w:hAnsi="Times New Roman" w:cs="Times New Roman"/>
          <w:sz w:val="28"/>
          <w:szCs w:val="28"/>
        </w:rPr>
      </w:pPr>
      <w:r w:rsidRPr="004F2919">
        <w:rPr>
          <w:rFonts w:ascii="Times New Roman" w:eastAsia="Times New Roman" w:hAnsi="Times New Roman" w:cs="Times New Roman"/>
          <w:i/>
          <w:sz w:val="28"/>
          <w:szCs w:val="28"/>
        </w:rPr>
        <w:t>Số dư ký quỹ</w:t>
      </w:r>
      <w:r w:rsidRPr="004F2919">
        <w:rPr>
          <w:rFonts w:ascii="Times New Roman" w:eastAsia="Times New Roman" w:hAnsi="Times New Roman" w:cs="Times New Roman"/>
          <w:sz w:val="28"/>
          <w:szCs w:val="28"/>
        </w:rPr>
        <w:t xml:space="preserve"> là giá trị tiền hoặc tài sản ký quỹ của thành viên hoặc khách hàng được ghi nhận tại Trung tâm thanh toán bù trừ nhằm bảo đảm thực hiện nghĩa vụ phát sinh từ các giao dịch.</w:t>
      </w:r>
    </w:p>
    <w:p w14:paraId="2B67C3E2" w14:textId="77777777" w:rsidR="00363011" w:rsidRPr="004F2919" w:rsidRDefault="00363011" w:rsidP="00271BF9">
      <w:pPr>
        <w:widowControl w:val="0"/>
        <w:tabs>
          <w:tab w:val="left" w:pos="851"/>
          <w:tab w:val="left" w:pos="1134"/>
        </w:tabs>
        <w:spacing w:before="120" w:after="0" w:line="264" w:lineRule="auto"/>
        <w:ind w:left="360"/>
        <w:jc w:val="both"/>
        <w:rPr>
          <w:rFonts w:ascii="Times New Roman" w:eastAsia="Times New Roman" w:hAnsi="Times New Roman" w:cs="Times New Roman"/>
          <w:sz w:val="28"/>
          <w:szCs w:val="28"/>
        </w:rPr>
      </w:pPr>
    </w:p>
    <w:p w14:paraId="14369674" w14:textId="1C088980" w:rsidR="00526B46" w:rsidRPr="004F2919" w:rsidRDefault="00526B46" w:rsidP="00A07EBB">
      <w:pPr>
        <w:widowControl w:val="0"/>
        <w:spacing w:after="0" w:line="264" w:lineRule="auto"/>
        <w:jc w:val="center"/>
        <w:rPr>
          <w:rFonts w:ascii="Times New Roman" w:hAnsi="Times New Roman" w:cs="Times New Roman"/>
          <w:b/>
          <w:bCs/>
          <w:sz w:val="28"/>
          <w:szCs w:val="28"/>
        </w:rPr>
      </w:pPr>
      <w:r w:rsidRPr="004F2919">
        <w:rPr>
          <w:rFonts w:ascii="Times New Roman" w:hAnsi="Times New Roman" w:cs="Times New Roman"/>
          <w:b/>
          <w:bCs/>
          <w:sz w:val="28"/>
          <w:szCs w:val="28"/>
        </w:rPr>
        <w:t>CHƯƠNG I</w:t>
      </w:r>
      <w:r w:rsidR="00905204" w:rsidRPr="004F2919">
        <w:rPr>
          <w:rFonts w:ascii="Times New Roman" w:hAnsi="Times New Roman" w:cs="Times New Roman"/>
          <w:b/>
          <w:bCs/>
          <w:sz w:val="28"/>
          <w:szCs w:val="28"/>
        </w:rPr>
        <w:t>I</w:t>
      </w:r>
    </w:p>
    <w:p w14:paraId="5C36FDF7" w14:textId="77777777" w:rsidR="00FF2731" w:rsidRPr="004F2919" w:rsidRDefault="0051663D" w:rsidP="00A07EBB">
      <w:pPr>
        <w:widowControl w:val="0"/>
        <w:spacing w:after="0" w:line="264" w:lineRule="auto"/>
        <w:jc w:val="center"/>
        <w:rPr>
          <w:rFonts w:ascii="Times New Roman" w:hAnsi="Times New Roman" w:cs="Times New Roman"/>
          <w:b/>
          <w:bCs/>
          <w:sz w:val="28"/>
          <w:szCs w:val="28"/>
        </w:rPr>
      </w:pPr>
      <w:r w:rsidRPr="004F2919">
        <w:rPr>
          <w:rFonts w:ascii="Times New Roman" w:hAnsi="Times New Roman" w:cs="Times New Roman"/>
          <w:b/>
          <w:bCs/>
          <w:sz w:val="28"/>
          <w:szCs w:val="28"/>
        </w:rPr>
        <w:t xml:space="preserve">HỒ SƠ ĐỀ NGHỊ THÀNH LẬP </w:t>
      </w:r>
      <w:r w:rsidR="00AA2311" w:rsidRPr="004F2919">
        <w:rPr>
          <w:rFonts w:ascii="Times New Roman" w:hAnsi="Times New Roman" w:cs="Times New Roman"/>
          <w:b/>
          <w:bCs/>
          <w:sz w:val="28"/>
          <w:szCs w:val="28"/>
        </w:rPr>
        <w:t>SỞ GIAO DỊCH HÀNG HÓA</w:t>
      </w:r>
      <w:r w:rsidR="00FF2731" w:rsidRPr="004F2919">
        <w:rPr>
          <w:rFonts w:ascii="Times New Roman" w:hAnsi="Times New Roman" w:cs="Times New Roman"/>
          <w:b/>
          <w:bCs/>
          <w:sz w:val="28"/>
          <w:szCs w:val="28"/>
        </w:rPr>
        <w:t xml:space="preserve"> </w:t>
      </w:r>
    </w:p>
    <w:p w14:paraId="03A92756" w14:textId="3866D646" w:rsidR="0051663D" w:rsidRPr="004F2919" w:rsidRDefault="00FF2731" w:rsidP="00A07EBB">
      <w:pPr>
        <w:widowControl w:val="0"/>
        <w:spacing w:after="0" w:line="264" w:lineRule="auto"/>
        <w:jc w:val="center"/>
        <w:rPr>
          <w:rFonts w:ascii="Times New Roman" w:hAnsi="Times New Roman" w:cs="Times New Roman"/>
          <w:b/>
          <w:bCs/>
          <w:sz w:val="28"/>
          <w:szCs w:val="28"/>
        </w:rPr>
      </w:pPr>
      <w:r w:rsidRPr="004F2919">
        <w:rPr>
          <w:rFonts w:ascii="Times New Roman" w:hAnsi="Times New Roman" w:cs="Times New Roman"/>
          <w:b/>
          <w:bCs/>
          <w:sz w:val="28"/>
          <w:szCs w:val="28"/>
        </w:rPr>
        <w:t>VÀ TRUNG TÂM THANH TOÁN BÙ TRỪ</w:t>
      </w:r>
    </w:p>
    <w:p w14:paraId="496D61B3" w14:textId="77777777" w:rsidR="007508E2" w:rsidRPr="004F2919" w:rsidRDefault="007508E2" w:rsidP="00271BF9">
      <w:pPr>
        <w:widowControl w:val="0"/>
        <w:spacing w:before="120" w:after="0" w:line="264" w:lineRule="auto"/>
        <w:ind w:firstLine="720"/>
        <w:jc w:val="both"/>
        <w:rPr>
          <w:rFonts w:ascii="Times New Roman" w:hAnsi="Times New Roman" w:cs="Times New Roman"/>
          <w:b/>
          <w:bCs/>
          <w:sz w:val="28"/>
          <w:szCs w:val="28"/>
        </w:rPr>
      </w:pPr>
      <w:r w:rsidRPr="004F2919">
        <w:rPr>
          <w:rFonts w:ascii="Times New Roman" w:hAnsi="Times New Roman" w:cs="Times New Roman"/>
          <w:b/>
          <w:bCs/>
          <w:sz w:val="28"/>
          <w:szCs w:val="28"/>
        </w:rPr>
        <w:t>Điều 3. Báo cáo mô tả hệ thống công nghệ thông tin và tài liệu chứng minh điều kiện</w:t>
      </w:r>
    </w:p>
    <w:p w14:paraId="248F04F3" w14:textId="1DF0328A" w:rsidR="007508E2" w:rsidRPr="004F2919" w:rsidRDefault="007508E2"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 xml:space="preserve">1. Doanh nghiệp đề nghị thành lập Sở giao dịch hàng hóa hoặc đề nghị chấp thuận đủ điều kiện là Trung tâm thanh toán bù trừ có trách nhiệm lập Báo cáo </w:t>
      </w:r>
      <w:r w:rsidR="002A26CA" w:rsidRPr="004F2919">
        <w:rPr>
          <w:rFonts w:ascii="Times New Roman" w:hAnsi="Times New Roman" w:cs="Times New Roman"/>
          <w:sz w:val="28"/>
          <w:szCs w:val="28"/>
        </w:rPr>
        <w:t>mô tả hệ thống công nghệ thông tin đáp ứng các yêu cầu quy định tại khoản 3 Điều 5</w:t>
      </w:r>
      <w:r w:rsidRPr="004F2919">
        <w:rPr>
          <w:rFonts w:ascii="Times New Roman" w:hAnsi="Times New Roman" w:cs="Times New Roman"/>
          <w:sz w:val="28"/>
          <w:szCs w:val="28"/>
        </w:rPr>
        <w:t xml:space="preserve"> theo Mẫu số 01 tại Phụ lục ban hành kèm theo Thông tư này.</w:t>
      </w:r>
    </w:p>
    <w:p w14:paraId="1DBDA144" w14:textId="106F3E20" w:rsidR="007508E2" w:rsidRPr="004F2919" w:rsidRDefault="007508E2"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2. Báo cáo mô tả hệ thống công nghệ thông tin phải thể hiện tối thiểu các nội dung sau:</w:t>
      </w:r>
    </w:p>
    <w:p w14:paraId="533619C7" w14:textId="77777777" w:rsidR="007508E2" w:rsidRPr="004F2919" w:rsidRDefault="007508E2"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a) Mô hình tổng thể hệ thống công nghệ thông tin phục vụ hoạt động giao dịch, thanh toán bù trừ, quản lý dữ liệu, giám sát giao dịch và kết nối với các chủ thể liên quan trong hoạt động mua bán hàng hóa qua Sở giao dịch hàng hóa;</w:t>
      </w:r>
    </w:p>
    <w:p w14:paraId="3A6B19A6" w14:textId="77777777" w:rsidR="007508E2" w:rsidRPr="004F2919" w:rsidRDefault="007508E2"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b) Các phân hệ nghiệp vụ chính của hệ thống, bao gồm hệ thống giao dịch điện tử, hệ thống giám sát giao dịch, hệ thống quản lý dữ liệu, hệ thống hỗ trợ thanh toán bù trừ và các hệ thống có liên quan;</w:t>
      </w:r>
    </w:p>
    <w:p w14:paraId="24CF7411" w14:textId="77777777" w:rsidR="007508E2" w:rsidRPr="004F2919" w:rsidRDefault="007508E2"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c) Phương án kết nối, trao đổi và chia sẻ dữ liệu giữa Sở giao dịch hàng hóa, Trung tâm thanh toán bù trừ, thành viên của Sở giao dịch hàng hóa và cơ quan quản lý nhà nước có thẩm quyền;</w:t>
      </w:r>
    </w:p>
    <w:p w14:paraId="537516F4" w14:textId="77777777" w:rsidR="007508E2" w:rsidRPr="004F2919" w:rsidRDefault="007508E2"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 xml:space="preserve">d) Phương án bảo đảm an ninh mạng, an toàn thông tin, bảo vệ dữ liệu, </w:t>
      </w:r>
      <w:r w:rsidRPr="004F2919">
        <w:rPr>
          <w:rFonts w:ascii="Times New Roman" w:hAnsi="Times New Roman" w:cs="Times New Roman"/>
          <w:sz w:val="28"/>
          <w:szCs w:val="28"/>
        </w:rPr>
        <w:lastRenderedPageBreak/>
        <w:t>quản lý và kiểm soát truy cập đối với hệ thống công nghệ thông tin;</w:t>
      </w:r>
    </w:p>
    <w:p w14:paraId="34DB3E45" w14:textId="77777777" w:rsidR="007508E2" w:rsidRPr="004F2919" w:rsidRDefault="007508E2"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đ) Phương án lưu trữ dữ liệu, sao lưu dữ liệu, dự phòng hệ thống và khôi phục hoạt động khi xảy ra sự cố;</w:t>
      </w:r>
    </w:p>
    <w:p w14:paraId="0066CDD3" w14:textId="77777777" w:rsidR="007508E2" w:rsidRPr="004F2919" w:rsidRDefault="007508E2"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e) Khả năng cung cấp, kết nối, chia sẻ dữ liệu phục vụ công tác quản lý, giám sát của Bộ Công Thương theo quy định của pháp luật.</w:t>
      </w:r>
    </w:p>
    <w:p w14:paraId="345F6595" w14:textId="5AB43BD9" w:rsidR="007508E2" w:rsidRPr="004F2919" w:rsidRDefault="007508E2"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3. Tài liệu kèm theo Báo cáo mô tả hệ thống công nghệ thông tin bao gồm:</w:t>
      </w:r>
    </w:p>
    <w:p w14:paraId="137AD8B1" w14:textId="77777777" w:rsidR="007508E2" w:rsidRPr="004F2919" w:rsidRDefault="007508E2"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a) Sơ đồ kiến trúc tổng thể hệ thống công nghệ thông tin;</w:t>
      </w:r>
    </w:p>
    <w:p w14:paraId="730AAB96" w14:textId="77777777" w:rsidR="007508E2" w:rsidRPr="004F2919" w:rsidRDefault="007508E2"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b) Tài liệu mô tả các chức năng nghiệp vụ chính của hệ thống;</w:t>
      </w:r>
    </w:p>
    <w:p w14:paraId="03759709" w14:textId="77777777" w:rsidR="007508E2" w:rsidRPr="004F2919" w:rsidRDefault="007508E2"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c) Tài liệu mô tả phương thức kết nối, chia sẻ dữ liệu với Trung tâm thanh toán bù trừ, thành viên của Sở giao dịch hàng hóa và cơ quan quản lý nhà nước có thẩm quyền;</w:t>
      </w:r>
    </w:p>
    <w:p w14:paraId="36E2D029" w14:textId="77777777" w:rsidR="007508E2" w:rsidRPr="004F2919" w:rsidRDefault="007508E2"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d) Tài liệu chứng minh việc áp dụng các biện pháp bảo đảm an ninh mạng, an toàn thông tin, bảo vệ dữ liệu và kiểm soát truy cập đối với hệ thống công nghệ thông tin;</w:t>
      </w:r>
    </w:p>
    <w:p w14:paraId="7F03CCFB" w14:textId="77777777" w:rsidR="007508E2" w:rsidRPr="004F2919" w:rsidRDefault="007508E2"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đ) Tài liệu mô tả phương án sao lưu dữ liệu, dự phòng hệ thống và khôi phục hoạt động khi xảy ra sự cố;</w:t>
      </w:r>
    </w:p>
    <w:p w14:paraId="3C77D04C" w14:textId="77777777" w:rsidR="007508E2" w:rsidRPr="004F2919" w:rsidRDefault="007508E2"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e) Báo cáo hoặc biên bản kiểm thử hệ thống đối với các nội dung về hiệu năng, an toàn thông tin, khả năng kết nối dữ liệu và khả năng khôi phục hoạt động sau sự cố (nếu có);</w:t>
      </w:r>
    </w:p>
    <w:p w14:paraId="29CAAFE4" w14:textId="4EE77180" w:rsidR="007508E2" w:rsidRPr="004F2919" w:rsidRDefault="007508E2"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 xml:space="preserve">g) </w:t>
      </w:r>
      <w:r w:rsidR="00CC2593" w:rsidRPr="004F2919">
        <w:rPr>
          <w:rFonts w:ascii="Times New Roman" w:hAnsi="Times New Roman" w:cs="Times New Roman"/>
          <w:sz w:val="28"/>
          <w:szCs w:val="28"/>
        </w:rPr>
        <w:t xml:space="preserve">Tài liệu chứng minh việc đáp ứng các điều kiện về hệ thống công nghệ thông tin theo quy định tại khoản 3 Điều 5 Nghị định số .../2026/NĐ-CP </w:t>
      </w:r>
      <w:r w:rsidR="007E3B2E" w:rsidRPr="004F2919">
        <w:rPr>
          <w:rFonts w:ascii="Times New Roman" w:hAnsi="Times New Roman" w:cs="Times New Roman"/>
          <w:sz w:val="28"/>
          <w:szCs w:val="28"/>
        </w:rPr>
        <w:t>của Chính phủ quy định chi tiết một số điều và biện pháp thi hành Luật Thương mại về hoạt động mua bán hàng hóa qua Sở giao dịch hàng hóa (Nghị định số .../2026/NĐ-CP)</w:t>
      </w:r>
      <w:r w:rsidRPr="004F2919">
        <w:rPr>
          <w:rFonts w:ascii="Times New Roman" w:hAnsi="Times New Roman" w:cs="Times New Roman"/>
          <w:sz w:val="28"/>
          <w:szCs w:val="28"/>
        </w:rPr>
        <w:t>.</w:t>
      </w:r>
    </w:p>
    <w:p w14:paraId="532F9C05" w14:textId="57430B1E" w:rsidR="00E81C1E" w:rsidRPr="004F2919" w:rsidRDefault="007508E2"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4. Báo cáo mô tả hệ thống công nghệ thông tin và các tài liệu kèm theo phải được người đại diện theo pháp luật hoặc người được ủy quyền hợp pháp của doanh nghiệp ký xác nhận và chịu trách nhiệm về tính chính xác, đầy đủ, trung thực của nội dung cung cấp.</w:t>
      </w:r>
    </w:p>
    <w:p w14:paraId="0187E49A" w14:textId="388615EF" w:rsidR="0051663D" w:rsidRPr="004F2919" w:rsidRDefault="0051663D" w:rsidP="00271BF9">
      <w:pPr>
        <w:widowControl w:val="0"/>
        <w:spacing w:before="120" w:after="0" w:line="264" w:lineRule="auto"/>
        <w:ind w:firstLine="720"/>
        <w:jc w:val="both"/>
        <w:rPr>
          <w:rFonts w:ascii="Times New Roman" w:hAnsi="Times New Roman" w:cs="Times New Roman"/>
          <w:b/>
          <w:bCs/>
          <w:sz w:val="28"/>
          <w:szCs w:val="28"/>
        </w:rPr>
      </w:pPr>
      <w:r w:rsidRPr="004F2919">
        <w:rPr>
          <w:rFonts w:ascii="Times New Roman" w:hAnsi="Times New Roman" w:cs="Times New Roman"/>
          <w:b/>
          <w:bCs/>
          <w:sz w:val="28"/>
          <w:szCs w:val="28"/>
        </w:rPr>
        <w:t xml:space="preserve">Điều </w:t>
      </w:r>
      <w:r w:rsidR="001A4E7B" w:rsidRPr="004F2919">
        <w:rPr>
          <w:rFonts w:ascii="Times New Roman" w:hAnsi="Times New Roman" w:cs="Times New Roman"/>
          <w:b/>
          <w:bCs/>
          <w:sz w:val="28"/>
          <w:szCs w:val="28"/>
        </w:rPr>
        <w:t>4</w:t>
      </w:r>
      <w:r w:rsidRPr="004F2919">
        <w:rPr>
          <w:rFonts w:ascii="Times New Roman" w:hAnsi="Times New Roman" w:cs="Times New Roman"/>
          <w:b/>
          <w:bCs/>
          <w:sz w:val="28"/>
          <w:szCs w:val="28"/>
        </w:rPr>
        <w:t>. Yêu cầu đối với Đề án mô hình</w:t>
      </w:r>
      <w:r w:rsidR="00905204" w:rsidRPr="004F2919">
        <w:rPr>
          <w:rFonts w:ascii="Times New Roman" w:hAnsi="Times New Roman" w:cs="Times New Roman"/>
          <w:b/>
          <w:bCs/>
          <w:sz w:val="28"/>
          <w:szCs w:val="28"/>
        </w:rPr>
        <w:t>,</w:t>
      </w:r>
      <w:r w:rsidRPr="004F2919">
        <w:rPr>
          <w:rFonts w:ascii="Times New Roman" w:hAnsi="Times New Roman" w:cs="Times New Roman"/>
          <w:b/>
          <w:bCs/>
          <w:sz w:val="28"/>
          <w:szCs w:val="28"/>
        </w:rPr>
        <w:t xml:space="preserve"> tổ chức hoạt động</w:t>
      </w:r>
    </w:p>
    <w:p w14:paraId="792BE099" w14:textId="77777777" w:rsidR="007E3B2E" w:rsidRPr="004F2919" w:rsidRDefault="00DD2EF0"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 xml:space="preserve">1. </w:t>
      </w:r>
      <w:r w:rsidR="007E3B2E" w:rsidRPr="004F2919">
        <w:rPr>
          <w:rFonts w:ascii="Times New Roman" w:hAnsi="Times New Roman" w:cs="Times New Roman"/>
          <w:sz w:val="28"/>
          <w:szCs w:val="28"/>
        </w:rPr>
        <w:t>Doanh nghiệp đề nghị thành lập Sở giao dịch hàng hóa hoặc đề nghị chấp thuận đủ điều kiện là Trung tâm thanh toán bù trừ có trách nhiệm xây dựng Đề án mô hình, tổ chức hoạt động theo Mẫu số 02 tại Phụ lục ban hành kèm theo Thông tư này.</w:t>
      </w:r>
    </w:p>
    <w:p w14:paraId="2354465E" w14:textId="13AEC434" w:rsidR="007E3B2E" w:rsidRPr="004F2919" w:rsidRDefault="007E3B2E"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2. Đề án mô hình, tổ chức hoạt động phải bảo đảm đầy đủ các nội dung quy định tại khoản 3 Điều 6 Nghị định số .../2026/NĐ-CP, đồng thời làm rõ các nội dung sau:</w:t>
      </w:r>
    </w:p>
    <w:p w14:paraId="731C567E" w14:textId="77777777" w:rsidR="007E3B2E" w:rsidRPr="004F2919" w:rsidRDefault="007E3B2E"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lastRenderedPageBreak/>
        <w:t>a) Mô hình tổ chức, cơ cấu quản trị, phương thức quản lý, điều hành và mối quan hệ phối hợp giữa các bộ phận nghiệp vụ trong quá trình hoạt động;</w:t>
      </w:r>
    </w:p>
    <w:p w14:paraId="212F1184" w14:textId="77777777" w:rsidR="007E3B2E" w:rsidRPr="004F2919" w:rsidRDefault="007E3B2E"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b) Phương án tổ chức và vận hành hoạt động giao dịch, thanh toán bù trừ, quản lý rủi ro, công bố thông tin, lưu trữ dữ liệu và bảo đảm hoạt động liên tục của hệ thống;</w:t>
      </w:r>
    </w:p>
    <w:p w14:paraId="25BFC49B" w14:textId="77777777" w:rsidR="007E3B2E" w:rsidRPr="004F2919" w:rsidRDefault="007E3B2E"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c) Phương án phối hợp giữa Sở giao dịch hàng hóa và Trung tâm thanh toán bù trừ trong việc tổ chức giao dịch, thanh toán bù trừ, quản lý ký quỹ, quản lý rủi ro và xử lý các tình huống phát sinh;</w:t>
      </w:r>
    </w:p>
    <w:p w14:paraId="48E62502" w14:textId="77777777" w:rsidR="007E3B2E" w:rsidRPr="004F2919" w:rsidRDefault="007E3B2E"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d) Lộ trình, giải pháp phát triển thị trường, phát triển thành viên và thúc đẩy niêm yết hàng hóa sản xuất tại Việt Nam trong thời hạn 05 năm kể từ ngày được cấp có thẩm quyền chấp thuận thành lập hoặc chấp thuận đủ điều kiện hoạt động;</w:t>
      </w:r>
    </w:p>
    <w:p w14:paraId="40268821" w14:textId="77777777" w:rsidR="007E3B2E" w:rsidRPr="004F2919" w:rsidRDefault="007E3B2E"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đ) Phương án huy động, quản lý và sử dụng các nguồn lực phục vụ hoạt động; phương án nhân sự, đào tạo và phát triển nguồn nhân lực đáp ứng yêu cầu vận hành hệ thống;</w:t>
      </w:r>
    </w:p>
    <w:p w14:paraId="214141FE" w14:textId="77777777" w:rsidR="007E3B2E" w:rsidRPr="004F2919" w:rsidRDefault="007E3B2E"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e) Các nội dung khác cần thiết để chứng minh tính khả thi, hiệu quả và khả năng đáp ứng các điều kiện hoạt động theo quy định của pháp luật.</w:t>
      </w:r>
    </w:p>
    <w:p w14:paraId="5F8D653E" w14:textId="6C9E3988" w:rsidR="007E3B2E" w:rsidRPr="004F2919" w:rsidRDefault="007E3B2E"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3. Đề án mô hình, tổ chức hoạt động và các tài liệu kèm theo phải được người đại diện theo pháp luật hoặc người được ủy quyền hợp pháp của doanh nghiệp ký xác nhận và chịu trách nhiệm trước pháp luật về tính chính xác, đầy đủ, trung thực của các thông tin, tài liệu đã cung cấp.</w:t>
      </w:r>
    </w:p>
    <w:p w14:paraId="2D612E5C" w14:textId="17A960D2" w:rsidR="0090111A" w:rsidRPr="004F2919" w:rsidRDefault="0090111A" w:rsidP="00271BF9">
      <w:pPr>
        <w:widowControl w:val="0"/>
        <w:spacing w:before="120" w:after="0" w:line="264" w:lineRule="auto"/>
        <w:ind w:firstLine="720"/>
        <w:jc w:val="both"/>
        <w:rPr>
          <w:rFonts w:ascii="Times New Roman" w:hAnsi="Times New Roman" w:cs="Times New Roman"/>
          <w:sz w:val="28"/>
          <w:szCs w:val="28"/>
        </w:rPr>
      </w:pPr>
    </w:p>
    <w:p w14:paraId="2D88E55A" w14:textId="77777777" w:rsidR="00554581" w:rsidRPr="004F2919" w:rsidRDefault="00554581" w:rsidP="00271BF9">
      <w:pPr>
        <w:widowControl w:val="0"/>
        <w:spacing w:before="120" w:after="0" w:line="264" w:lineRule="auto"/>
        <w:ind w:firstLine="720"/>
        <w:jc w:val="center"/>
        <w:rPr>
          <w:rFonts w:ascii="Times New Roman" w:hAnsi="Times New Roman" w:cs="Times New Roman"/>
          <w:b/>
          <w:bCs/>
          <w:sz w:val="28"/>
          <w:szCs w:val="28"/>
        </w:rPr>
      </w:pPr>
      <w:r w:rsidRPr="004F2919">
        <w:rPr>
          <w:rFonts w:ascii="Times New Roman" w:hAnsi="Times New Roman" w:cs="Times New Roman"/>
          <w:b/>
          <w:bCs/>
          <w:sz w:val="28"/>
          <w:szCs w:val="28"/>
        </w:rPr>
        <w:t>CHƯƠNG III</w:t>
      </w:r>
    </w:p>
    <w:p w14:paraId="77D3788C" w14:textId="77777777" w:rsidR="00554581" w:rsidRPr="004F2919" w:rsidRDefault="00554581" w:rsidP="00271BF9">
      <w:pPr>
        <w:widowControl w:val="0"/>
        <w:spacing w:before="120" w:after="0" w:line="264" w:lineRule="auto"/>
        <w:ind w:firstLine="720"/>
        <w:jc w:val="center"/>
        <w:rPr>
          <w:rFonts w:ascii="Times New Roman" w:hAnsi="Times New Roman" w:cs="Times New Roman"/>
          <w:b/>
          <w:bCs/>
          <w:sz w:val="28"/>
          <w:szCs w:val="28"/>
        </w:rPr>
      </w:pPr>
      <w:r w:rsidRPr="004F2919">
        <w:rPr>
          <w:rFonts w:ascii="Times New Roman" w:hAnsi="Times New Roman" w:cs="Times New Roman"/>
          <w:b/>
          <w:bCs/>
          <w:sz w:val="28"/>
          <w:szCs w:val="28"/>
        </w:rPr>
        <w:t>KẾT NỐI, CUNG CẤP VÀ CHIA SẺ DỮ LIỆU</w:t>
      </w:r>
    </w:p>
    <w:p w14:paraId="06C47E4F" w14:textId="77777777" w:rsidR="00554581" w:rsidRPr="004F2919" w:rsidRDefault="00554581" w:rsidP="00271BF9">
      <w:pPr>
        <w:widowControl w:val="0"/>
        <w:spacing w:before="120" w:after="0" w:line="264" w:lineRule="auto"/>
        <w:ind w:firstLine="720"/>
        <w:jc w:val="both"/>
        <w:rPr>
          <w:rFonts w:ascii="Times New Roman" w:hAnsi="Times New Roman" w:cs="Times New Roman"/>
          <w:b/>
          <w:bCs/>
          <w:sz w:val="28"/>
          <w:szCs w:val="28"/>
        </w:rPr>
      </w:pPr>
      <w:r w:rsidRPr="004F2919">
        <w:rPr>
          <w:rFonts w:ascii="Times New Roman" w:hAnsi="Times New Roman" w:cs="Times New Roman"/>
          <w:b/>
          <w:bCs/>
          <w:sz w:val="28"/>
          <w:szCs w:val="28"/>
        </w:rPr>
        <w:t>Điều 5. Nguyên tắc kết nối, cung cấp và chia sẻ dữ liệu</w:t>
      </w:r>
    </w:p>
    <w:p w14:paraId="5A3A0BE2" w14:textId="03C20E44" w:rsidR="00533928" w:rsidRPr="004F2919" w:rsidRDefault="00533928"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1. Sở giao dịch hàng hóa, Trung tâm thanh toán bù trừ và các tổ chức, cá nhân có liên quan có trách nhiệm kết nối, cung cấp và chia sẻ dữ liệu với Bộ Công Thương phục vụ công tác quản lý nhà nước, giám sát hoạt động mua bán hàng hóa qua Sở giao dịch hàng hóa.</w:t>
      </w:r>
    </w:p>
    <w:p w14:paraId="7FE6C40D" w14:textId="362F4004" w:rsidR="00533928" w:rsidRPr="004F2919" w:rsidRDefault="00533928"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2. Dữ liệu được kết nối, cung cấp và chia sẻ thông qua Hệ thống giám sát và điều hành thị trường hàng hóa hoặc phương thức điện tử khác do Bộ Công Thương công bố.</w:t>
      </w:r>
    </w:p>
    <w:p w14:paraId="52FC1697" w14:textId="1D1EE159" w:rsidR="00533928" w:rsidRPr="004F2919" w:rsidRDefault="00533928"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3. Việc kết nối, cung cấp và chia sẻ dữ liệu được thực hiện thông qua giao diện lập trình ứng dụng (API) hoặc phương thức điện tử khác phù hợp với yêu cầu kỹ thuật quy định tại Thông tư này.</w:t>
      </w:r>
    </w:p>
    <w:p w14:paraId="0AAC5FEA" w14:textId="3F1FC9D9" w:rsidR="00B77BD7" w:rsidRPr="004F2919" w:rsidRDefault="00B77BD7"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4. Dữ liệu được kết nối, cung cấp và chia sẻ phải bảo đảm tính đầy đủ, chính </w:t>
      </w:r>
      <w:r w:rsidRPr="004F2919">
        <w:rPr>
          <w:rFonts w:ascii="Times New Roman" w:hAnsi="Times New Roman" w:cs="Times New Roman"/>
          <w:bCs/>
          <w:sz w:val="28"/>
          <w:szCs w:val="28"/>
        </w:rPr>
        <w:lastRenderedPageBreak/>
        <w:t>xác, kịp thời, liên tục, thống nhất, bảo mật, đồng thời bảo đảm khả năng lưu vết, truy xuất nguồn gốc và đối soát khi cơ quan nhà nước có thẩm quyền yêu cầu theo quy định của pháp luật.</w:t>
      </w:r>
    </w:p>
    <w:p w14:paraId="6A6BC9A9" w14:textId="1099652F" w:rsidR="00533928" w:rsidRPr="004F2919" w:rsidRDefault="00533928"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5. Tổ chức, cá nhân thực hiện việc kết nối, cung cấp và chia sẻ dữ liệu chịu trách nhiệm trước pháp luật về tính chính xác, trung thực và đầy đủ của dữ liệu đã cung cấp.</w:t>
      </w:r>
    </w:p>
    <w:p w14:paraId="057169BC" w14:textId="0DECB69C" w:rsidR="00554581" w:rsidRPr="004F2919" w:rsidRDefault="00533928"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6. Việc kết nối, cung cấp và chia sẻ dữ liệu phải tuân thủ quy định của pháp luật về giao dịch điện tử, an ninh mạng, an toàn thông tin mạng, bảo vệ dữ liệu và pháp luật có liên quan.</w:t>
      </w:r>
    </w:p>
    <w:p w14:paraId="6AF1F988" w14:textId="77777777" w:rsidR="00554581" w:rsidRPr="004F2919" w:rsidRDefault="00554581" w:rsidP="00271BF9">
      <w:pPr>
        <w:widowControl w:val="0"/>
        <w:spacing w:before="120" w:after="0" w:line="264" w:lineRule="auto"/>
        <w:ind w:firstLine="720"/>
        <w:jc w:val="both"/>
        <w:rPr>
          <w:rFonts w:ascii="Times New Roman" w:hAnsi="Times New Roman" w:cs="Times New Roman"/>
          <w:b/>
          <w:bCs/>
          <w:sz w:val="28"/>
          <w:szCs w:val="28"/>
        </w:rPr>
      </w:pPr>
      <w:r w:rsidRPr="004F2919">
        <w:rPr>
          <w:rFonts w:ascii="Times New Roman" w:hAnsi="Times New Roman" w:cs="Times New Roman"/>
          <w:b/>
          <w:bCs/>
          <w:sz w:val="28"/>
          <w:szCs w:val="28"/>
        </w:rPr>
        <w:t>Điều 6. Danh mục dữ liệu kết nối, cung cấp và chia sẻ</w:t>
      </w:r>
    </w:p>
    <w:p w14:paraId="5FFEC500" w14:textId="6C6966F0" w:rsidR="00554581" w:rsidRPr="004F2919" w:rsidRDefault="00FA2925"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1. </w:t>
      </w:r>
      <w:r w:rsidR="00554581" w:rsidRPr="004F2919">
        <w:rPr>
          <w:rFonts w:ascii="Times New Roman" w:hAnsi="Times New Roman" w:cs="Times New Roman"/>
          <w:bCs/>
          <w:sz w:val="28"/>
          <w:szCs w:val="28"/>
        </w:rPr>
        <w:t>Sở giao dịch hàng hóa thực hiện kết nối, cung cấp và chia sẻ các nhóm dữ liệu sau đây:</w:t>
      </w:r>
    </w:p>
    <w:p w14:paraId="4BD86EBC"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a) Dữ liệu giao dịch;</w:t>
      </w:r>
    </w:p>
    <w:p w14:paraId="491D050D"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b) Dữ liệu thị trường;</w:t>
      </w:r>
    </w:p>
    <w:p w14:paraId="7957ACFE"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c) Dữ liệu thành viên;</w:t>
      </w:r>
    </w:p>
    <w:p w14:paraId="33949458"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d) Dữ liệu hàng hóa giao dịch và hợp đồng giao dịch;</w:t>
      </w:r>
    </w:p>
    <w:p w14:paraId="660BC869"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đ) Dữ liệu giao nhận hàng hóa;</w:t>
      </w:r>
    </w:p>
    <w:p w14:paraId="6D14592E"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e) Dữ liệu giám sát giao dịch và cảnh báo rủi ro;</w:t>
      </w:r>
    </w:p>
    <w:p w14:paraId="40AE2F46"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g) Các dữ liệu khác phục vụ công tác quản lý nhà nước theo quy định của pháp luật.</w:t>
      </w:r>
    </w:p>
    <w:p w14:paraId="75586A1E" w14:textId="3F176115" w:rsidR="00554581" w:rsidRPr="004F2919" w:rsidRDefault="00FA2925"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2. </w:t>
      </w:r>
      <w:r w:rsidR="00554581" w:rsidRPr="004F2919">
        <w:rPr>
          <w:rFonts w:ascii="Times New Roman" w:hAnsi="Times New Roman" w:cs="Times New Roman"/>
          <w:bCs/>
          <w:sz w:val="28"/>
          <w:szCs w:val="28"/>
        </w:rPr>
        <w:t>Trung tâm thanh toán bù trừ thực hiện kết nối, cung cấp và chia sẻ các nhóm dữ liệu sau đây:</w:t>
      </w:r>
    </w:p>
    <w:p w14:paraId="5BEBEAFF"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a) Dữ liệu ký quỹ;</w:t>
      </w:r>
    </w:p>
    <w:p w14:paraId="04A31A46"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b) Dữ liệu thanh toán và bù trừ;</w:t>
      </w:r>
    </w:p>
    <w:p w14:paraId="0033968C"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c) Dữ liệu vị thế mở;</w:t>
      </w:r>
    </w:p>
    <w:p w14:paraId="5623254A"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d) Dữ liệu quản lý rủi ro;</w:t>
      </w:r>
    </w:p>
    <w:p w14:paraId="1D5A7D13"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đ) Dữ liệu giao nhận hàng hóa;</w:t>
      </w:r>
    </w:p>
    <w:p w14:paraId="337D0710"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e) Dữ liệu cảnh báo rủi ro;</w:t>
      </w:r>
    </w:p>
    <w:p w14:paraId="5E84BD63"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g) Các dữ liệu khác phục vụ công tác quản lý nhà nước theo quy định của pháp luật.</w:t>
      </w:r>
    </w:p>
    <w:p w14:paraId="2562713C" w14:textId="721035E7" w:rsidR="00554581" w:rsidRPr="004F2919" w:rsidRDefault="00FA2925"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3. </w:t>
      </w:r>
      <w:r w:rsidR="00554581" w:rsidRPr="004F2919">
        <w:rPr>
          <w:rFonts w:ascii="Times New Roman" w:hAnsi="Times New Roman" w:cs="Times New Roman"/>
          <w:bCs/>
          <w:sz w:val="28"/>
          <w:szCs w:val="28"/>
        </w:rPr>
        <w:t>Danh mục chỉ tiêu dữ liệu, cấu trúc dữ liệu, định dạng dữ liệu và tần suất cung cấp dữ liệu thực hiện theo quy định tại Phụ lục III ban hành kèm theo Thông tư này.</w:t>
      </w:r>
    </w:p>
    <w:p w14:paraId="4C9EBE59" w14:textId="77777777" w:rsidR="00554581" w:rsidRPr="004F2919" w:rsidRDefault="00554581" w:rsidP="00271BF9">
      <w:pPr>
        <w:widowControl w:val="0"/>
        <w:spacing w:before="120" w:after="0" w:line="264" w:lineRule="auto"/>
        <w:ind w:firstLine="720"/>
        <w:jc w:val="both"/>
        <w:rPr>
          <w:rFonts w:ascii="Times New Roman" w:hAnsi="Times New Roman" w:cs="Times New Roman"/>
          <w:b/>
          <w:bCs/>
          <w:sz w:val="28"/>
          <w:szCs w:val="28"/>
        </w:rPr>
      </w:pPr>
      <w:r w:rsidRPr="004F2919">
        <w:rPr>
          <w:rFonts w:ascii="Times New Roman" w:hAnsi="Times New Roman" w:cs="Times New Roman"/>
          <w:b/>
          <w:bCs/>
          <w:sz w:val="28"/>
          <w:szCs w:val="28"/>
        </w:rPr>
        <w:lastRenderedPageBreak/>
        <w:t>Điều 7. Phương thức và tần suất cung cấp dữ liệu</w:t>
      </w:r>
    </w:p>
    <w:p w14:paraId="00F934FA" w14:textId="7FB4041A" w:rsidR="00554581" w:rsidRPr="004F2919" w:rsidRDefault="00FA2925"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1. </w:t>
      </w:r>
      <w:r w:rsidR="00554581" w:rsidRPr="004F2919">
        <w:rPr>
          <w:rFonts w:ascii="Times New Roman" w:hAnsi="Times New Roman" w:cs="Times New Roman"/>
          <w:bCs/>
          <w:sz w:val="28"/>
          <w:szCs w:val="28"/>
        </w:rPr>
        <w:t>Dữ liệu phục vụ công tác giám sát giao dịch, giám sát thanh toán bù trừ và quản lý rủi ro được cung cấp theo thời gian thực.</w:t>
      </w:r>
    </w:p>
    <w:p w14:paraId="737209B9" w14:textId="2DA28705" w:rsidR="00554581" w:rsidRPr="004F2919" w:rsidRDefault="00FA2925"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2. </w:t>
      </w:r>
      <w:r w:rsidR="00554581" w:rsidRPr="004F2919">
        <w:rPr>
          <w:rFonts w:ascii="Times New Roman" w:hAnsi="Times New Roman" w:cs="Times New Roman"/>
          <w:bCs/>
          <w:sz w:val="28"/>
          <w:szCs w:val="28"/>
        </w:rPr>
        <w:t>Dữ liệu tổng hợp theo phiên giao dịch được cung cấp ngay sau khi kết thúc phiên giao dịch.</w:t>
      </w:r>
    </w:p>
    <w:p w14:paraId="78EBF32B" w14:textId="000617CA" w:rsidR="00554581" w:rsidRPr="004F2919" w:rsidRDefault="00FA2925"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3. </w:t>
      </w:r>
      <w:r w:rsidR="00554581" w:rsidRPr="004F2919">
        <w:rPr>
          <w:rFonts w:ascii="Times New Roman" w:hAnsi="Times New Roman" w:cs="Times New Roman"/>
          <w:bCs/>
          <w:sz w:val="28"/>
          <w:szCs w:val="28"/>
        </w:rPr>
        <w:t>Dữ liệu phục vụ chế độ báo cáo định kỳ được cung cấp theo kỳ báo cáo quy định tại Chương IV Thông tư này.</w:t>
      </w:r>
    </w:p>
    <w:p w14:paraId="0EDCB2D5" w14:textId="637F9BA2" w:rsidR="00554581" w:rsidRPr="004F2919" w:rsidRDefault="00FA2925"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4. </w:t>
      </w:r>
      <w:r w:rsidR="00093DAA" w:rsidRPr="004F2919">
        <w:rPr>
          <w:rFonts w:ascii="Times New Roman" w:hAnsi="Times New Roman" w:cs="Times New Roman"/>
          <w:bCs/>
          <w:sz w:val="28"/>
          <w:szCs w:val="28"/>
        </w:rPr>
        <w:t>Trường hợp cần thiết phục vụ công tác quản lý nhà nước, theo dõi, giám sát thị trường hoặc xử lý các tình huống phát sinh, Sở giao dịch hàng hóa và Trung tâm thanh toán bù trừ có trách nhiệm phối hợp cung cấp các dữ liệu, thông tin liên quan theo đề nghị của Bộ Công Thương và phù hợp với quy định của pháp luật.</w:t>
      </w:r>
    </w:p>
    <w:p w14:paraId="43C552BF" w14:textId="77777777" w:rsidR="00554581" w:rsidRPr="004F2919" w:rsidRDefault="00554581" w:rsidP="00271BF9">
      <w:pPr>
        <w:widowControl w:val="0"/>
        <w:spacing w:before="120" w:after="0" w:line="264" w:lineRule="auto"/>
        <w:ind w:firstLine="720"/>
        <w:jc w:val="both"/>
        <w:rPr>
          <w:rFonts w:ascii="Times New Roman" w:hAnsi="Times New Roman" w:cs="Times New Roman"/>
          <w:b/>
          <w:bCs/>
          <w:sz w:val="28"/>
          <w:szCs w:val="28"/>
        </w:rPr>
      </w:pPr>
      <w:r w:rsidRPr="004F2919">
        <w:rPr>
          <w:rFonts w:ascii="Times New Roman" w:hAnsi="Times New Roman" w:cs="Times New Roman"/>
          <w:b/>
          <w:bCs/>
          <w:sz w:val="28"/>
          <w:szCs w:val="28"/>
        </w:rPr>
        <w:t>Điều 8. Yêu cầu kỹ thuật đối với dữ liệu kết nối</w:t>
      </w:r>
    </w:p>
    <w:p w14:paraId="04043A2A" w14:textId="340133B5" w:rsidR="00554581" w:rsidRPr="004F2919" w:rsidRDefault="00FA2925"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1. </w:t>
      </w:r>
      <w:r w:rsidR="00554581" w:rsidRPr="004F2919">
        <w:rPr>
          <w:rFonts w:ascii="Times New Roman" w:hAnsi="Times New Roman" w:cs="Times New Roman"/>
          <w:bCs/>
          <w:sz w:val="28"/>
          <w:szCs w:val="28"/>
        </w:rPr>
        <w:t>Dữ liệu kết nối phải bảo đảm đầy đủ các trường thông tin bắt buộc theo quy định tại Phụ lục III ban hành kèm theo Thông tư này.</w:t>
      </w:r>
    </w:p>
    <w:p w14:paraId="31380964" w14:textId="4743D6BB" w:rsidR="00554581" w:rsidRPr="004F2919" w:rsidRDefault="00FA2925"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2. </w:t>
      </w:r>
      <w:r w:rsidR="00093DAA" w:rsidRPr="004F2919">
        <w:rPr>
          <w:rFonts w:ascii="Times New Roman" w:hAnsi="Times New Roman" w:cs="Times New Roman"/>
          <w:bCs/>
          <w:sz w:val="28"/>
          <w:szCs w:val="28"/>
        </w:rPr>
        <w:t>Dữ liệu được truyền nhận dưới dạng dữ liệu điện tử có cấu trúc, bảo đảm khả năng tiếp nhận, xử lý, lưu trữ, khai thác và đối soát tự động.</w:t>
      </w:r>
    </w:p>
    <w:p w14:paraId="4DCD1AA4" w14:textId="73339683" w:rsidR="00554581" w:rsidRPr="004F2919" w:rsidRDefault="00FA2925"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3. </w:t>
      </w:r>
      <w:r w:rsidR="00554581" w:rsidRPr="004F2919">
        <w:rPr>
          <w:rFonts w:ascii="Times New Roman" w:hAnsi="Times New Roman" w:cs="Times New Roman"/>
          <w:bCs/>
          <w:sz w:val="28"/>
          <w:szCs w:val="28"/>
        </w:rPr>
        <w:t>Việc truyền nhận dữ liệu phải bảo đảm:</w:t>
      </w:r>
    </w:p>
    <w:p w14:paraId="5083F333"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a) Xác thực nguồn gửi dữ liệu;</w:t>
      </w:r>
    </w:p>
    <w:p w14:paraId="7115BB66"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b) Bảo đảm tính toàn vẹn dữ liệu trong quá trình truyền nhận;</w:t>
      </w:r>
    </w:p>
    <w:p w14:paraId="69C32A05"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c) Có khả năng lưu vết, truy xuất và đối soát dữ liệu;</w:t>
      </w:r>
    </w:p>
    <w:p w14:paraId="7F2FE64B" w14:textId="77777777" w:rsidR="00554581" w:rsidRPr="004F2919" w:rsidRDefault="00554581"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d) Bảo đảm an toàn, bảo mật thông tin theo quy định của pháp luật.</w:t>
      </w:r>
    </w:p>
    <w:p w14:paraId="6BA2BB56" w14:textId="4CBED9EE" w:rsidR="00554581" w:rsidRPr="004F2919" w:rsidRDefault="00FA2925" w:rsidP="00271BF9">
      <w:pPr>
        <w:widowControl w:val="0"/>
        <w:spacing w:before="120" w:after="0" w:line="264" w:lineRule="auto"/>
        <w:ind w:firstLine="720"/>
        <w:jc w:val="both"/>
        <w:rPr>
          <w:rFonts w:ascii="Times New Roman" w:hAnsi="Times New Roman" w:cs="Times New Roman"/>
          <w:b/>
          <w:bCs/>
          <w:sz w:val="28"/>
          <w:szCs w:val="28"/>
        </w:rPr>
      </w:pPr>
      <w:r w:rsidRPr="004F2919">
        <w:rPr>
          <w:rFonts w:ascii="Times New Roman" w:hAnsi="Times New Roman" w:cs="Times New Roman"/>
          <w:bCs/>
          <w:sz w:val="28"/>
          <w:szCs w:val="28"/>
        </w:rPr>
        <w:t xml:space="preserve">4. </w:t>
      </w:r>
      <w:r w:rsidR="00554581" w:rsidRPr="004F2919">
        <w:rPr>
          <w:rFonts w:ascii="Times New Roman" w:hAnsi="Times New Roman" w:cs="Times New Roman"/>
          <w:bCs/>
          <w:sz w:val="28"/>
          <w:szCs w:val="28"/>
        </w:rPr>
        <w:t>Trường hợp việc kết nối, cung cấp và chia sẻ dữ liệu bị gián đoạn do sự cố kỹ thuật hoặc nguyên nhân bất khả kháng khác, Sở giao dịch hàng hóa và Trung tâm thanh toán bù trừ có trách nhiệm thông báo kịp thời cho Bộ Công Thương, đồng thời thực hiện các biện pháp cần thiết để bảo đảm tính đầy đủ, liên tục của dữ liệu. Dữ liệu phát sinh trong thời gian gián đoạn phải được cập nhật, đồng bộ ngay sau khi hệ thống được khôi phục.</w:t>
      </w:r>
    </w:p>
    <w:p w14:paraId="766B946E" w14:textId="6C73EA2C" w:rsidR="00193CD0" w:rsidRPr="004F2919" w:rsidRDefault="00193CD0" w:rsidP="00271BF9">
      <w:pPr>
        <w:widowControl w:val="0"/>
        <w:spacing w:before="120" w:after="0" w:line="264" w:lineRule="auto"/>
        <w:ind w:firstLine="720"/>
        <w:jc w:val="both"/>
        <w:rPr>
          <w:rFonts w:ascii="Times New Roman" w:hAnsi="Times New Roman" w:cs="Times New Roman"/>
          <w:b/>
          <w:bCs/>
          <w:sz w:val="28"/>
          <w:szCs w:val="28"/>
        </w:rPr>
      </w:pPr>
    </w:p>
    <w:p w14:paraId="35EB910C" w14:textId="3BDEA99A" w:rsidR="00193CD0" w:rsidRPr="004F2919" w:rsidRDefault="00045417" w:rsidP="00271BF9">
      <w:pPr>
        <w:widowControl w:val="0"/>
        <w:spacing w:before="120" w:after="0" w:line="264" w:lineRule="auto"/>
        <w:jc w:val="center"/>
        <w:rPr>
          <w:rFonts w:ascii="Times New Roman" w:hAnsi="Times New Roman" w:cs="Times New Roman"/>
          <w:b/>
          <w:bCs/>
          <w:sz w:val="28"/>
          <w:szCs w:val="28"/>
        </w:rPr>
      </w:pPr>
      <w:r w:rsidRPr="004F2919">
        <w:rPr>
          <w:rFonts w:ascii="Times New Roman" w:hAnsi="Times New Roman" w:cs="Times New Roman"/>
          <w:b/>
          <w:sz w:val="28"/>
          <w:szCs w:val="28"/>
        </w:rPr>
        <w:t xml:space="preserve">CHƯƠNG </w:t>
      </w:r>
      <w:r w:rsidR="00193CD0" w:rsidRPr="004F2919">
        <w:rPr>
          <w:rFonts w:ascii="Times New Roman" w:hAnsi="Times New Roman" w:cs="Times New Roman"/>
          <w:b/>
          <w:sz w:val="28"/>
          <w:szCs w:val="28"/>
        </w:rPr>
        <w:t>V</w:t>
      </w:r>
      <w:r w:rsidR="00193CD0" w:rsidRPr="004F2919">
        <w:rPr>
          <w:rFonts w:ascii="Times New Roman" w:hAnsi="Times New Roman" w:cs="Times New Roman"/>
          <w:b/>
          <w:sz w:val="28"/>
          <w:szCs w:val="28"/>
        </w:rPr>
        <w:br/>
        <w:t>CHẾ ĐỘ BÁO CÁO</w:t>
      </w:r>
    </w:p>
    <w:p w14:paraId="18680BF2" w14:textId="77777777" w:rsidR="00FA2925" w:rsidRPr="004F2919" w:rsidRDefault="00FA2925" w:rsidP="00271BF9">
      <w:pPr>
        <w:widowControl w:val="0"/>
        <w:spacing w:before="120" w:after="0" w:line="264" w:lineRule="auto"/>
        <w:ind w:firstLine="720"/>
        <w:jc w:val="both"/>
        <w:rPr>
          <w:rFonts w:ascii="Times New Roman" w:hAnsi="Times New Roman" w:cs="Times New Roman"/>
          <w:b/>
          <w:sz w:val="28"/>
          <w:szCs w:val="28"/>
        </w:rPr>
      </w:pPr>
      <w:r w:rsidRPr="004F2919">
        <w:rPr>
          <w:rFonts w:ascii="Times New Roman" w:hAnsi="Times New Roman" w:cs="Times New Roman"/>
          <w:b/>
          <w:sz w:val="28"/>
          <w:szCs w:val="28"/>
        </w:rPr>
        <w:t>Điều 9. Nguyên tắc thực hiện chế độ báo cáo</w:t>
      </w:r>
    </w:p>
    <w:p w14:paraId="1BC0B390" w14:textId="77777777" w:rsidR="004E1D14" w:rsidRPr="004F2919" w:rsidRDefault="00FA2925"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 xml:space="preserve">1. </w:t>
      </w:r>
      <w:r w:rsidR="004E1D14" w:rsidRPr="004F2919">
        <w:rPr>
          <w:rFonts w:ascii="Times New Roman" w:hAnsi="Times New Roman" w:cs="Times New Roman"/>
          <w:sz w:val="28"/>
          <w:szCs w:val="28"/>
        </w:rPr>
        <w:t>Sở giao dịch hàng hóa, Trung tâm thanh toán bù trừ và các tổ chức, cá nhân có liên quan thực hiện chế độ báo cáo định kỳ và báo cáo đột xuất theo quy định tại Thông tư này.</w:t>
      </w:r>
    </w:p>
    <w:p w14:paraId="4AB56AF6" w14:textId="5327D71D" w:rsidR="004E1D14" w:rsidRPr="004F2919" w:rsidRDefault="004E1D14"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lastRenderedPageBreak/>
        <w:t>2. Báo cáo được gửi đến Bộ Công Thương thông qua Hệ thống giám sát và điều hành thị trường hàng hóa hoặc phương thức điện tử khác do Bộ Công Thương công bố.</w:t>
      </w:r>
    </w:p>
    <w:p w14:paraId="2CD53C6E" w14:textId="251EADA7" w:rsidR="004E1D14" w:rsidRPr="004F2919" w:rsidRDefault="004E1D14"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3. Báo cáo điện tử phải được ký số theo quy định của pháp luật về giao dịch điện tử và chữ ký số.</w:t>
      </w:r>
    </w:p>
    <w:p w14:paraId="0B7C125E" w14:textId="7A16E9D7" w:rsidR="004E1D14" w:rsidRPr="004F2919" w:rsidRDefault="004E1D14"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4. Nội dung báo cáo phải bảo đảm trung thực, chính xác, đầy đủ, kịp thời và đúng thời hạn theo quy định.</w:t>
      </w:r>
    </w:p>
    <w:p w14:paraId="31D961C9" w14:textId="7764D516" w:rsidR="004E1D14" w:rsidRPr="004F2919" w:rsidRDefault="004E1D14"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5. Tổ chức, cá nhân thực hiện báo cáo chịu trách nhiệm trước pháp luật về nội dung báo cáo đã cung cấp.</w:t>
      </w:r>
    </w:p>
    <w:p w14:paraId="65AE04AF" w14:textId="64669242" w:rsidR="00B4368C" w:rsidRPr="004F2919" w:rsidRDefault="004E1D14"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sz w:val="28"/>
          <w:szCs w:val="28"/>
        </w:rPr>
        <w:t>6. Trường hợp hệ thống điện tử gặp sự cố hoặc theo yêu cầu của cơ quan nhà nước có thẩm quyền, việc báo cáo được thực hiện bằng văn bản điện tử có ký số hoặc bằng văn bản theo quy định của pháp luật. Báo cáo đã gửi theo hình thức này phải được cập nhật trên hệ thống điện tử ngay sau khi hệ thống được khôi phục và vận hành bình thường.</w:t>
      </w:r>
    </w:p>
    <w:p w14:paraId="3343BDC6" w14:textId="37EBA1E1" w:rsidR="00B4368C" w:rsidRPr="004F2919" w:rsidRDefault="00B4368C" w:rsidP="00271BF9">
      <w:pPr>
        <w:widowControl w:val="0"/>
        <w:spacing w:before="120" w:after="0" w:line="264" w:lineRule="auto"/>
        <w:ind w:firstLine="720"/>
        <w:jc w:val="both"/>
        <w:rPr>
          <w:rFonts w:ascii="Times New Roman" w:hAnsi="Times New Roman" w:cs="Times New Roman"/>
          <w:b/>
          <w:bCs/>
          <w:sz w:val="28"/>
          <w:szCs w:val="28"/>
        </w:rPr>
      </w:pPr>
      <w:r w:rsidRPr="004F2919">
        <w:rPr>
          <w:rFonts w:ascii="Times New Roman" w:hAnsi="Times New Roman" w:cs="Times New Roman"/>
          <w:b/>
          <w:bCs/>
          <w:sz w:val="28"/>
          <w:szCs w:val="28"/>
        </w:rPr>
        <w:t>Điều 10. Báo cáo định kỳ</w:t>
      </w:r>
    </w:p>
    <w:p w14:paraId="75232FF8" w14:textId="32C68938"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1. Sở giao dịch hàng hóa và Trung tâm thanh toán bù trừ thực hiện chế độ báo cáo định kỳ theo quy định tại Phụ lục ban hành kèm theo Thông tư này.</w:t>
      </w:r>
    </w:p>
    <w:p w14:paraId="61F43E91" w14:textId="02A72BD9"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2. Các loại báo cáo định kỳ bao gồm:</w:t>
      </w:r>
    </w:p>
    <w:p w14:paraId="60FCD06A" w14:textId="77777777"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a) Báo cáo ngày;</w:t>
      </w:r>
    </w:p>
    <w:p w14:paraId="363F4FF6" w14:textId="77777777"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b) Báo cáo tuần;</w:t>
      </w:r>
    </w:p>
    <w:p w14:paraId="1F87D0C5" w14:textId="77777777"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c) Báo cáo tháng;</w:t>
      </w:r>
    </w:p>
    <w:p w14:paraId="766081E5" w14:textId="77777777"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d) Báo cáo quý;</w:t>
      </w:r>
    </w:p>
    <w:p w14:paraId="6FE79AC9" w14:textId="77777777"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đ) Báo cáo 06 tháng;</w:t>
      </w:r>
    </w:p>
    <w:p w14:paraId="49A7D5F5" w14:textId="52FAA24A"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e) Báo cáo năm.</w:t>
      </w:r>
    </w:p>
    <w:p w14:paraId="02811B85" w14:textId="093FF022"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3. Thời gian chốt số liệu báo cáo định kỳ được xác định như sau:</w:t>
      </w:r>
    </w:p>
    <w:p w14:paraId="1E23A514" w14:textId="77777777"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a) Báo cáo ngày: Tính từ 00 giờ 00 phút đến 24 giờ 00 phút của ngày báo cáo;</w:t>
      </w:r>
    </w:p>
    <w:p w14:paraId="5880AFA7" w14:textId="77777777"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b) Báo cáo tuần: Số liệu báo cáo được tính từ 00 giờ 00 phút ngày thứ Hai đến 24 giờ 00 phút ngày Chủ nhật của tuần báo cáo;</w:t>
      </w:r>
    </w:p>
    <w:p w14:paraId="5BDF8D22" w14:textId="77777777"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c) Báo cáo tháng: Số liệu báo cáo được tính từ 00 giờ 00 phút ngày 15 của tháng trước đến 24 giờ 00 phút ngày 14 của tháng thuộc kỳ báo cáo;</w:t>
      </w:r>
    </w:p>
    <w:p w14:paraId="2A3627AC" w14:textId="77777777"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d) Báo cáo quý: Số liệu báo cáo được tính từ 00 giờ 00 phút ngày 15 của tháng trước quý báo cáo đến 24 giờ 00 phút ngày 14 của tháng cuối quý thuộc kỳ báo cáo;</w:t>
      </w:r>
    </w:p>
    <w:p w14:paraId="7A9CAE8C" w14:textId="77777777"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lastRenderedPageBreak/>
        <w:t>đ) Báo cáo 06 tháng: Số liệu báo cáo được tính từ 00 giờ 00 phút ngày 15 tháng 12 năm trước kỳ báo cáo đến 24 giờ 00 phút ngày 14 tháng 6 của kỳ báo cáo;</w:t>
      </w:r>
    </w:p>
    <w:p w14:paraId="6E416B39" w14:textId="33A349A2"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e) Báo cáo năm: Số liệu báo cáo được tính từ 00 giờ 00 phút ngày 15 tháng 12 năm trước kỳ báo cáo đến 24 giờ 00 phút ngày 14 tháng 12 của kỳ báo cáo.</w:t>
      </w:r>
    </w:p>
    <w:p w14:paraId="56C83245" w14:textId="015E982C"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4. Báo cáo định kỳ được gửi bằng văn bản điện tử có ký số theo thời hạn sau đây:</w:t>
      </w:r>
    </w:p>
    <w:p w14:paraId="43EB24F5" w14:textId="77777777"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a) Báo cáo ngày: Chậm nhất vào 17 giờ ngày làm việc tiếp theo của ngày báo cáo;</w:t>
      </w:r>
    </w:p>
    <w:p w14:paraId="1E941D3B" w14:textId="77777777"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b) Báo cáo tuần: Chậm nhất vào 17 giờ ngày thứ Hai của tuần kế tiếp kỳ báo cáo;</w:t>
      </w:r>
    </w:p>
    <w:p w14:paraId="27F56C7C" w14:textId="77777777"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c) Báo cáo tháng: Chậm nhất vào 17 giờ ngày 20 của tháng thuộc kỳ báo cáo;</w:t>
      </w:r>
    </w:p>
    <w:p w14:paraId="41257D20" w14:textId="77777777"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d) Báo cáo quý: Chậm nhất vào 17 giờ ngày 20 của tháng cuối quý thuộc kỳ báo cáo;</w:t>
      </w:r>
    </w:p>
    <w:p w14:paraId="2414500B" w14:textId="77777777"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đ) Báo cáo 06 tháng: Chậm nhất vào 17 giờ ngày 20 tháng 6 của kỳ báo cáo;</w:t>
      </w:r>
    </w:p>
    <w:p w14:paraId="18A71DEB" w14:textId="77777777"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e) Báo cáo năm: Chậm nhất vào 17 giờ ngày 20 tháng 12 của năm báo cáo.</w:t>
      </w:r>
    </w:p>
    <w:p w14:paraId="78320F04" w14:textId="5DB2763D"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5. Trường hợp thời hạn gửi báo cáo trùng với ngày nghỉ lễ, nghỉ Tết hoặc ngày nghỉ hằng tuần theo quy định của pháp luật thì thời hạn gửi báo cáo được tính vào ngày làm việc tiếp theo.</w:t>
      </w:r>
    </w:p>
    <w:p w14:paraId="33770B02" w14:textId="21C80D3A" w:rsidR="004E1D14"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6. Ngày gửi báo cáo được xác định theo thời điểm hệ thống xác nhận tiếp nhận thành công báo cáo điện tử; trường hợp gửi báo cáo bằng văn bản thì được xác định theo dấu bưu điện nơi gửi.</w:t>
      </w:r>
    </w:p>
    <w:p w14:paraId="502979C7" w14:textId="0F1F7DA6" w:rsidR="00B4368C" w:rsidRPr="004F2919" w:rsidRDefault="004E1D14"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7. Nội dung, biểu mẫu và đối tượng thực hiện từng loại báo cáo định kỳ được quy định tại Phụ lục ban hành kèm theo Thông tư này..</w:t>
      </w:r>
    </w:p>
    <w:p w14:paraId="23A9566A" w14:textId="77777777" w:rsidR="00B4368C" w:rsidRPr="004F2919" w:rsidRDefault="00B4368C" w:rsidP="00271BF9">
      <w:pPr>
        <w:widowControl w:val="0"/>
        <w:spacing w:before="120" w:after="0" w:line="264" w:lineRule="auto"/>
        <w:ind w:firstLine="709"/>
        <w:jc w:val="both"/>
        <w:rPr>
          <w:rFonts w:ascii="Times New Roman" w:hAnsi="Times New Roman" w:cs="Times New Roman"/>
          <w:b/>
          <w:bCs/>
          <w:sz w:val="28"/>
          <w:szCs w:val="28"/>
        </w:rPr>
      </w:pPr>
      <w:r w:rsidRPr="004F2919">
        <w:rPr>
          <w:rFonts w:ascii="Times New Roman" w:hAnsi="Times New Roman" w:cs="Times New Roman"/>
          <w:b/>
          <w:bCs/>
          <w:sz w:val="28"/>
          <w:szCs w:val="28"/>
        </w:rPr>
        <w:t>Điều 11. Báo cáo đột xuất</w:t>
      </w:r>
    </w:p>
    <w:p w14:paraId="63AFE930" w14:textId="77777777" w:rsidR="00045417" w:rsidRPr="004F2919" w:rsidRDefault="00B4368C"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 xml:space="preserve">1. </w:t>
      </w:r>
      <w:r w:rsidR="00045417" w:rsidRPr="004F2919">
        <w:rPr>
          <w:rFonts w:ascii="Times New Roman" w:hAnsi="Times New Roman" w:cs="Times New Roman"/>
          <w:bCs/>
          <w:sz w:val="28"/>
          <w:szCs w:val="28"/>
        </w:rPr>
        <w:t>Sở giao dịch hàng hóa và Trung tâm thanh toán bù trừ có trách nhiệm thực hiện báo cáo đột xuất khi xảy ra một trong các trường hợp sau đây:</w:t>
      </w:r>
    </w:p>
    <w:p w14:paraId="67FBD041" w14:textId="77777777" w:rsidR="00045417" w:rsidRPr="004F2919" w:rsidRDefault="00045417"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a) Sự cố kỹ thuật ảnh hưởng đến hoạt động giao dịch, thanh toán bù trừ hoặc kết nối, cung cấp dữ liệu;</w:t>
      </w:r>
    </w:p>
    <w:p w14:paraId="2145606E" w14:textId="77777777" w:rsidR="00271BF9" w:rsidRPr="004F2919" w:rsidRDefault="00045417"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b) Sự cố mất an toàn thông tin, an ninh mạng hoặc nguy cơ ảnh hưởng đến tính toàn vẹn, bảo mật của dữ liệu;</w:t>
      </w:r>
    </w:p>
    <w:p w14:paraId="770DC7CB" w14:textId="13E3B28C" w:rsidR="00045417" w:rsidRPr="004F2919" w:rsidRDefault="00045417"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 xml:space="preserve">c) Biến động bất thường của thị trường có nguy cơ ảnh hưởng đến tính ổn định, công khai, minh bạch của hoạt động mua bán hàng hóa qua Sở giao dịch </w:t>
      </w:r>
      <w:r w:rsidRPr="004F2919">
        <w:rPr>
          <w:rFonts w:ascii="Times New Roman" w:hAnsi="Times New Roman" w:cs="Times New Roman"/>
          <w:bCs/>
          <w:sz w:val="28"/>
          <w:szCs w:val="28"/>
        </w:rPr>
        <w:lastRenderedPageBreak/>
        <w:t>hàng hóa;</w:t>
      </w:r>
    </w:p>
    <w:p w14:paraId="0AA0D983" w14:textId="77777777" w:rsidR="00045417" w:rsidRPr="004F2919" w:rsidRDefault="00045417"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d) Phát hiện dấu hiệu vi phạm pháp luật hoặc rủi ro có ảnh hưởng đáng kể đến hoạt động của thị trường;</w:t>
      </w:r>
    </w:p>
    <w:p w14:paraId="406D510C" w14:textId="77777777" w:rsidR="00045417" w:rsidRPr="004F2919" w:rsidRDefault="00045417"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đ) Trường hợp khác theo yêu cầu của Bộ Công Thương hoặc cơ quan nhà nước có thẩm quyền.</w:t>
      </w:r>
    </w:p>
    <w:p w14:paraId="5741AAF7" w14:textId="3E75F32B" w:rsidR="00045417" w:rsidRPr="004F2919" w:rsidRDefault="00045417"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2. Báo cáo đột xuất phải nêu rõ nội dung sự việc, thời điểm phát sinh, phạm vi ảnh hưởng, nguyên nhân, biện pháp xử lý và kiến nghị, đề xuất (nếu có).</w:t>
      </w:r>
    </w:p>
    <w:p w14:paraId="0D489981" w14:textId="52625DFD" w:rsidR="00045417" w:rsidRPr="004F2919" w:rsidRDefault="00045417"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3. Báo cáo đột xuất được gửi bằng văn bản điện tử có ký số hoặc phương thức điện tử khác theo quy định của Bộ Công Thương.</w:t>
      </w:r>
    </w:p>
    <w:p w14:paraId="3535A030" w14:textId="4454FBE8" w:rsidR="00045417" w:rsidRPr="004F2919" w:rsidRDefault="00045417"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4. Thời hạn gửi báo cáo đột xuất thực hiện theo yêu cầu của Bộ Công Thương hoặc cơ quan nhà nước có thẩm quyền.</w:t>
      </w:r>
    </w:p>
    <w:p w14:paraId="0DA0B17C" w14:textId="51B75AC3" w:rsidR="00B4368C" w:rsidRPr="004F2919" w:rsidRDefault="00045417" w:rsidP="00271BF9">
      <w:pPr>
        <w:widowControl w:val="0"/>
        <w:spacing w:before="120" w:after="0" w:line="264" w:lineRule="auto"/>
        <w:ind w:firstLine="709"/>
        <w:jc w:val="both"/>
        <w:rPr>
          <w:rFonts w:ascii="Times New Roman" w:hAnsi="Times New Roman" w:cs="Times New Roman"/>
          <w:bCs/>
          <w:sz w:val="28"/>
          <w:szCs w:val="28"/>
        </w:rPr>
      </w:pPr>
      <w:r w:rsidRPr="004F2919">
        <w:rPr>
          <w:rFonts w:ascii="Times New Roman" w:hAnsi="Times New Roman" w:cs="Times New Roman"/>
          <w:bCs/>
          <w:sz w:val="28"/>
          <w:szCs w:val="28"/>
        </w:rPr>
        <w:t>5. Nội dung, biểu mẫu và đối tượng thực hiện báo cáo đột xuất được quy định tại Phụ lục ban hành kèm theo Thông tư này.</w:t>
      </w:r>
    </w:p>
    <w:p w14:paraId="0221C67B" w14:textId="77777777" w:rsidR="00045417" w:rsidRPr="004F2919" w:rsidRDefault="00045417" w:rsidP="00271BF9">
      <w:pPr>
        <w:widowControl w:val="0"/>
        <w:spacing w:before="120" w:after="0" w:line="264" w:lineRule="auto"/>
        <w:ind w:firstLine="709"/>
        <w:jc w:val="both"/>
        <w:rPr>
          <w:rFonts w:ascii="Times New Roman" w:hAnsi="Times New Roman" w:cs="Times New Roman"/>
          <w:bCs/>
          <w:sz w:val="28"/>
          <w:szCs w:val="28"/>
        </w:rPr>
      </w:pPr>
    </w:p>
    <w:p w14:paraId="5198EDC2" w14:textId="328FAA07" w:rsidR="00C55DFA" w:rsidRPr="004F2919" w:rsidRDefault="00C55DFA" w:rsidP="00271BF9">
      <w:pPr>
        <w:widowControl w:val="0"/>
        <w:spacing w:before="120" w:after="0" w:line="264" w:lineRule="auto"/>
        <w:ind w:firstLine="720"/>
        <w:jc w:val="center"/>
        <w:rPr>
          <w:rFonts w:ascii="Times New Roman" w:hAnsi="Times New Roman" w:cs="Times New Roman"/>
          <w:b/>
          <w:bCs/>
          <w:sz w:val="28"/>
          <w:szCs w:val="28"/>
        </w:rPr>
      </w:pPr>
      <w:r w:rsidRPr="004F2919">
        <w:rPr>
          <w:rFonts w:ascii="Times New Roman" w:hAnsi="Times New Roman" w:cs="Times New Roman"/>
          <w:b/>
          <w:bCs/>
          <w:sz w:val="28"/>
          <w:szCs w:val="28"/>
        </w:rPr>
        <w:t>Chương V</w:t>
      </w:r>
    </w:p>
    <w:p w14:paraId="72E60D1B" w14:textId="57E9D8BD" w:rsidR="00C55DFA" w:rsidRPr="004F2919" w:rsidRDefault="009E4CE3" w:rsidP="00271BF9">
      <w:pPr>
        <w:widowControl w:val="0"/>
        <w:spacing w:before="120" w:after="0" w:line="264" w:lineRule="auto"/>
        <w:ind w:firstLine="720"/>
        <w:jc w:val="center"/>
        <w:rPr>
          <w:rFonts w:ascii="Times New Roman" w:hAnsi="Times New Roman" w:cs="Times New Roman"/>
          <w:b/>
          <w:bCs/>
          <w:sz w:val="28"/>
          <w:szCs w:val="28"/>
        </w:rPr>
      </w:pPr>
      <w:r w:rsidRPr="004F2919">
        <w:rPr>
          <w:rFonts w:ascii="Times New Roman" w:hAnsi="Times New Roman" w:cs="Times New Roman"/>
          <w:b/>
          <w:bCs/>
          <w:sz w:val="28"/>
          <w:szCs w:val="28"/>
        </w:rPr>
        <w:t>TỔ CHỨC THỰC HIỆN</w:t>
      </w:r>
    </w:p>
    <w:p w14:paraId="180CBBBC" w14:textId="77777777" w:rsidR="00045417" w:rsidRPr="004F2919" w:rsidRDefault="00045417" w:rsidP="00271BF9">
      <w:pPr>
        <w:widowControl w:val="0"/>
        <w:spacing w:before="120" w:after="0" w:line="264" w:lineRule="auto"/>
        <w:ind w:firstLine="720"/>
        <w:jc w:val="both"/>
        <w:rPr>
          <w:rFonts w:ascii="Times New Roman" w:hAnsi="Times New Roman" w:cs="Times New Roman"/>
          <w:b/>
          <w:bCs/>
          <w:sz w:val="28"/>
          <w:szCs w:val="28"/>
        </w:rPr>
      </w:pPr>
      <w:r w:rsidRPr="004F2919">
        <w:rPr>
          <w:rFonts w:ascii="Times New Roman" w:hAnsi="Times New Roman" w:cs="Times New Roman"/>
          <w:b/>
          <w:bCs/>
          <w:sz w:val="28"/>
          <w:szCs w:val="28"/>
        </w:rPr>
        <w:t>Điều 12. Trách nhiệm của Cục Quản lý và Phát triển thị trường trong nước</w:t>
      </w:r>
    </w:p>
    <w:p w14:paraId="5A0B327E" w14:textId="17353610" w:rsidR="00045417" w:rsidRPr="004F2919" w:rsidRDefault="00045417"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1. Chủ trì tiếp nhận, tổng hợp, thẩm tra hồ sơ đề nghị thành lập Sở giao dịch hàng hóa và hồ sơ đề nghị chấp thuận đủ điều kiện là Trung tâm thanh toán bù trừ theo quy định của pháp luật.</w:t>
      </w:r>
    </w:p>
    <w:p w14:paraId="7A9CF857" w14:textId="0A6EEF90" w:rsidR="00045417" w:rsidRPr="004F2919" w:rsidRDefault="00045417"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2. Chủ trì xây dựng, quản lý, vận hành Hệ thống giám sát và điều hành thị trường hàng hóa phục vụ công tác tiếp nhận, quản lý, khai thác dữ liệu và giám sát hoạt động mua bán hàng hóa qua Sở giao dịch hàng hóa.</w:t>
      </w:r>
    </w:p>
    <w:p w14:paraId="72F0295F" w14:textId="72A5821C" w:rsidR="00045417" w:rsidRPr="004F2919" w:rsidRDefault="00045417"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3. Chủ trì tiếp nhận báo cáo, dữ liệu do Sở giao dịch hàng hóa, Trung tâm thanh toán bù trừ cung cấp; tổng hợp, khai thác và sử dụng phục vụ công tác quản lý nhà nước.</w:t>
      </w:r>
    </w:p>
    <w:p w14:paraId="027026D0" w14:textId="706A4CF1" w:rsidR="00045417" w:rsidRPr="004F2919" w:rsidRDefault="00045417"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4. Hướng dẫn, theo dõi, kiểm tra việc thực hiện chế độ báo cáo, kết nối, cung cấp và chia sẻ dữ liệu theo quy định tại Thông tư này.</w:t>
      </w:r>
    </w:p>
    <w:p w14:paraId="238DB26F" w14:textId="0A411178" w:rsidR="00045417" w:rsidRPr="004F2919" w:rsidRDefault="00045417"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5. Chủ trì phối hợp với các đơn vị thuộc Bộ Công Thương và cơ quan có liên quan xử lý các vấn đề phát sinh trong quá trình thực hiện Thông tư.</w:t>
      </w:r>
    </w:p>
    <w:p w14:paraId="2915AADC" w14:textId="77777777" w:rsidR="00045417" w:rsidRPr="004F2919" w:rsidRDefault="00045417" w:rsidP="00271BF9">
      <w:pPr>
        <w:widowControl w:val="0"/>
        <w:spacing w:before="120" w:after="0" w:line="264" w:lineRule="auto"/>
        <w:ind w:firstLine="720"/>
        <w:jc w:val="both"/>
        <w:rPr>
          <w:rFonts w:ascii="Times New Roman" w:hAnsi="Times New Roman" w:cs="Times New Roman"/>
          <w:b/>
          <w:bCs/>
          <w:sz w:val="28"/>
          <w:szCs w:val="28"/>
        </w:rPr>
      </w:pPr>
      <w:r w:rsidRPr="004F2919">
        <w:rPr>
          <w:rFonts w:ascii="Times New Roman" w:hAnsi="Times New Roman" w:cs="Times New Roman"/>
          <w:b/>
          <w:bCs/>
          <w:sz w:val="28"/>
          <w:szCs w:val="28"/>
        </w:rPr>
        <w:t>Điều 13. Trách nhiệm của Vụ Kế hoạch, Tài chính và Quản lý doanh nghiệp</w:t>
      </w:r>
    </w:p>
    <w:p w14:paraId="598B28DD" w14:textId="1BDD19DB" w:rsidR="00045417" w:rsidRPr="004F2919" w:rsidRDefault="00045417"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1. Phối hợp tham gia ý kiến đối với các nội dung liên quan đến năng lực tài chính, vốn điều lệ, phương án tài chính và các điều kiện tài chính trong hồ sơ đề </w:t>
      </w:r>
      <w:r w:rsidRPr="004F2919">
        <w:rPr>
          <w:rFonts w:ascii="Times New Roman" w:hAnsi="Times New Roman" w:cs="Times New Roman"/>
          <w:bCs/>
          <w:sz w:val="28"/>
          <w:szCs w:val="28"/>
        </w:rPr>
        <w:lastRenderedPageBreak/>
        <w:t>nghị thành lập Sở giao dịch hàng hóa, hồ sơ đề nghị chấp thuận đủ điều kiện là Trung tâm thanh toán bù trừ.</w:t>
      </w:r>
    </w:p>
    <w:p w14:paraId="4AAB7EC6" w14:textId="7DDCE8A4" w:rsidR="00045417" w:rsidRPr="004F2919" w:rsidRDefault="00045417"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2. Phối hợp tham gia ý kiến đối với các nội dung liên quan đến quản trị tài chính, quản lý rủi ro tài chính và các vấn đề tài chính phát sinh trong quá trình hoạt động của Sở giao dịch hàng hóa và Trung tâm thanh toán bù trừ.</w:t>
      </w:r>
    </w:p>
    <w:p w14:paraId="0B0053F8" w14:textId="77777777" w:rsidR="00045417" w:rsidRPr="004F2919" w:rsidRDefault="00045417" w:rsidP="00271BF9">
      <w:pPr>
        <w:widowControl w:val="0"/>
        <w:spacing w:before="120" w:after="0" w:line="264" w:lineRule="auto"/>
        <w:ind w:firstLine="720"/>
        <w:jc w:val="both"/>
        <w:rPr>
          <w:rFonts w:ascii="Times New Roman" w:hAnsi="Times New Roman" w:cs="Times New Roman"/>
          <w:b/>
          <w:bCs/>
          <w:sz w:val="28"/>
          <w:szCs w:val="28"/>
        </w:rPr>
      </w:pPr>
      <w:r w:rsidRPr="004F2919">
        <w:rPr>
          <w:rFonts w:ascii="Times New Roman" w:hAnsi="Times New Roman" w:cs="Times New Roman"/>
          <w:b/>
          <w:bCs/>
          <w:sz w:val="28"/>
          <w:szCs w:val="28"/>
        </w:rPr>
        <w:t>Điều 14. Trách nhiệm của Vụ Pháp chế</w:t>
      </w:r>
    </w:p>
    <w:p w14:paraId="3395A42F" w14:textId="6B7D5E3D" w:rsidR="00045417" w:rsidRPr="004F2919" w:rsidRDefault="009E0EAC"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1. </w:t>
      </w:r>
      <w:r w:rsidR="00045417" w:rsidRPr="004F2919">
        <w:rPr>
          <w:rFonts w:ascii="Times New Roman" w:hAnsi="Times New Roman" w:cs="Times New Roman"/>
          <w:bCs/>
          <w:sz w:val="28"/>
          <w:szCs w:val="28"/>
        </w:rPr>
        <w:t>Phối hợp tham gia ý kiến đối với các nội dung pháp lý liên quan đến hồ sơ đề nghị thành lập Sở giao dịch hàng hóa và hồ sơ đề nghị chấp thuận đủ điều kiện là Trung tâm thanh toán bù trừ.</w:t>
      </w:r>
    </w:p>
    <w:p w14:paraId="0EC85E51" w14:textId="393CCF4E" w:rsidR="00045417" w:rsidRPr="004F2919" w:rsidRDefault="009E0EAC"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2. </w:t>
      </w:r>
      <w:r w:rsidR="00045417" w:rsidRPr="004F2919">
        <w:rPr>
          <w:rFonts w:ascii="Times New Roman" w:hAnsi="Times New Roman" w:cs="Times New Roman"/>
          <w:bCs/>
          <w:sz w:val="28"/>
          <w:szCs w:val="28"/>
        </w:rPr>
        <w:t>Phối hợp hướng dẫn, xử lý các vấn đề pháp lý phát sinh trong quá trình thực hiện Thông tư theo chức năng, nhiệm vụ được giao.</w:t>
      </w:r>
    </w:p>
    <w:p w14:paraId="4F71676A" w14:textId="77777777" w:rsidR="00045417" w:rsidRPr="004F2919" w:rsidRDefault="00045417" w:rsidP="00271BF9">
      <w:pPr>
        <w:widowControl w:val="0"/>
        <w:spacing w:before="120" w:after="0" w:line="264" w:lineRule="auto"/>
        <w:ind w:firstLine="720"/>
        <w:jc w:val="both"/>
        <w:rPr>
          <w:rFonts w:ascii="Times New Roman" w:hAnsi="Times New Roman" w:cs="Times New Roman"/>
          <w:b/>
          <w:bCs/>
          <w:sz w:val="28"/>
          <w:szCs w:val="28"/>
        </w:rPr>
      </w:pPr>
      <w:r w:rsidRPr="004F2919">
        <w:rPr>
          <w:rFonts w:ascii="Times New Roman" w:hAnsi="Times New Roman" w:cs="Times New Roman"/>
          <w:b/>
          <w:bCs/>
          <w:sz w:val="28"/>
          <w:szCs w:val="28"/>
        </w:rPr>
        <w:t>Điều 15. Trách nhiệm của Cục Thương mại điện tử và Kinh tế số</w:t>
      </w:r>
    </w:p>
    <w:p w14:paraId="2BDA83BF" w14:textId="1B4F0D74" w:rsidR="00045417" w:rsidRPr="004F2919" w:rsidRDefault="009E0EAC"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1. </w:t>
      </w:r>
      <w:r w:rsidR="00045417" w:rsidRPr="004F2919">
        <w:rPr>
          <w:rFonts w:ascii="Times New Roman" w:hAnsi="Times New Roman" w:cs="Times New Roman"/>
          <w:bCs/>
          <w:sz w:val="28"/>
          <w:szCs w:val="28"/>
        </w:rPr>
        <w:t>Phối hợp tham gia ý kiến đối với các nội dung liên quan đến giao dịch điện tử, kết nối dữ liệu, chia sẻ dữ liệu điện tử và các yêu cầu kỹ thuật về công nghệ thông tin theo quy định của pháp luật.</w:t>
      </w:r>
    </w:p>
    <w:p w14:paraId="78FCF5D9" w14:textId="25C03B6D" w:rsidR="00045417" w:rsidRPr="004F2919" w:rsidRDefault="009E0EAC"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2. </w:t>
      </w:r>
      <w:r w:rsidR="00045417" w:rsidRPr="004F2919">
        <w:rPr>
          <w:rFonts w:ascii="Times New Roman" w:hAnsi="Times New Roman" w:cs="Times New Roman"/>
          <w:bCs/>
          <w:sz w:val="28"/>
          <w:szCs w:val="28"/>
        </w:rPr>
        <w:t>Phối hợp hướng dẫn việc bảo đảm an toàn thông tin, bảo mật dữ liệu và giao dịch điện tử trong quá trình thực hiện Thông tư.</w:t>
      </w:r>
    </w:p>
    <w:p w14:paraId="45F5830D" w14:textId="77777777" w:rsidR="00045417" w:rsidRPr="004F2919" w:rsidRDefault="00045417" w:rsidP="00271BF9">
      <w:pPr>
        <w:widowControl w:val="0"/>
        <w:spacing w:before="120" w:after="0" w:line="264" w:lineRule="auto"/>
        <w:ind w:firstLine="720"/>
        <w:jc w:val="both"/>
        <w:rPr>
          <w:rFonts w:ascii="Times New Roman" w:hAnsi="Times New Roman" w:cs="Times New Roman"/>
          <w:b/>
          <w:bCs/>
          <w:sz w:val="28"/>
          <w:szCs w:val="28"/>
        </w:rPr>
      </w:pPr>
      <w:r w:rsidRPr="004F2919">
        <w:rPr>
          <w:rFonts w:ascii="Times New Roman" w:hAnsi="Times New Roman" w:cs="Times New Roman"/>
          <w:b/>
          <w:bCs/>
          <w:sz w:val="28"/>
          <w:szCs w:val="28"/>
        </w:rPr>
        <w:t>Điều 16. Trách nhiệm của Sở giao dịch hàng hóa và Trung tâm thanh toán bù trừ</w:t>
      </w:r>
    </w:p>
    <w:p w14:paraId="0C1A95F3" w14:textId="20461953" w:rsidR="00045417" w:rsidRPr="004F2919" w:rsidRDefault="009E0EAC"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1. </w:t>
      </w:r>
      <w:r w:rsidR="00045417" w:rsidRPr="004F2919">
        <w:rPr>
          <w:rFonts w:ascii="Times New Roman" w:hAnsi="Times New Roman" w:cs="Times New Roman"/>
          <w:bCs/>
          <w:sz w:val="28"/>
          <w:szCs w:val="28"/>
        </w:rPr>
        <w:t>Thực hiện chế độ báo cáo, kết nối, cung cấp và chia sẻ dữ liệu theo quy định tại Thông tư này.</w:t>
      </w:r>
    </w:p>
    <w:p w14:paraId="72F7341C" w14:textId="657832B9" w:rsidR="00045417" w:rsidRPr="004F2919" w:rsidRDefault="009E0EAC"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2. </w:t>
      </w:r>
      <w:r w:rsidR="00045417" w:rsidRPr="004F2919">
        <w:rPr>
          <w:rFonts w:ascii="Times New Roman" w:hAnsi="Times New Roman" w:cs="Times New Roman"/>
          <w:bCs/>
          <w:sz w:val="28"/>
          <w:szCs w:val="28"/>
        </w:rPr>
        <w:t>Bảo đảm tính đầy đủ, chính xác, trung thực, kịp thời của thông tin, dữ liệu và báo cáo cung cấp cho cơ quan nhà nước có thẩm quyền.</w:t>
      </w:r>
    </w:p>
    <w:p w14:paraId="10971627" w14:textId="346FA124" w:rsidR="00045417" w:rsidRPr="004F2919" w:rsidRDefault="009E0EAC"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3. </w:t>
      </w:r>
      <w:r w:rsidR="00045417" w:rsidRPr="004F2919">
        <w:rPr>
          <w:rFonts w:ascii="Times New Roman" w:hAnsi="Times New Roman" w:cs="Times New Roman"/>
          <w:bCs/>
          <w:sz w:val="28"/>
          <w:szCs w:val="28"/>
        </w:rPr>
        <w:t>Bảo đảm các điều kiện kỹ thuật, an toàn thông tin, an ninh mạng và các điều kiện cần thiết khác để thực hiện việc kết nối, cung cấp và chia sẻ dữ liệu.</w:t>
      </w:r>
    </w:p>
    <w:p w14:paraId="0F3992F0" w14:textId="18001D8B" w:rsidR="00045417" w:rsidRPr="004F2919" w:rsidRDefault="009E0EAC"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4. </w:t>
      </w:r>
      <w:r w:rsidR="00045417" w:rsidRPr="004F2919">
        <w:rPr>
          <w:rFonts w:ascii="Times New Roman" w:hAnsi="Times New Roman" w:cs="Times New Roman"/>
          <w:bCs/>
          <w:sz w:val="28"/>
          <w:szCs w:val="28"/>
        </w:rPr>
        <w:t>Thực hiện việc lưu trữ hồ sơ, dữ liệu và tài liệu có liên quan theo quy định của pháp luật.</w:t>
      </w:r>
    </w:p>
    <w:p w14:paraId="2EC6C094" w14:textId="742BB7BF" w:rsidR="00045417" w:rsidRPr="004F2919" w:rsidRDefault="009E0EAC"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5. </w:t>
      </w:r>
      <w:r w:rsidR="00045417" w:rsidRPr="004F2919">
        <w:rPr>
          <w:rFonts w:ascii="Times New Roman" w:hAnsi="Times New Roman" w:cs="Times New Roman"/>
          <w:bCs/>
          <w:sz w:val="28"/>
          <w:szCs w:val="28"/>
        </w:rPr>
        <w:t>Phối hợp với Bộ Công Thương và các cơ quan nhà nước có thẩm quyền trong quá trình thực hiện Thông tư.</w:t>
      </w:r>
    </w:p>
    <w:p w14:paraId="5DCBACF7" w14:textId="77777777" w:rsidR="00045417" w:rsidRPr="004F2919" w:rsidRDefault="00045417" w:rsidP="00271BF9">
      <w:pPr>
        <w:widowControl w:val="0"/>
        <w:spacing w:before="120" w:after="0" w:line="264" w:lineRule="auto"/>
        <w:ind w:firstLine="720"/>
        <w:jc w:val="both"/>
        <w:rPr>
          <w:rFonts w:ascii="Times New Roman" w:hAnsi="Times New Roman" w:cs="Times New Roman"/>
          <w:b/>
          <w:bCs/>
          <w:sz w:val="28"/>
          <w:szCs w:val="28"/>
        </w:rPr>
      </w:pPr>
      <w:r w:rsidRPr="004F2919">
        <w:rPr>
          <w:rFonts w:ascii="Times New Roman" w:hAnsi="Times New Roman" w:cs="Times New Roman"/>
          <w:b/>
          <w:bCs/>
          <w:sz w:val="28"/>
          <w:szCs w:val="28"/>
        </w:rPr>
        <w:t>Điều 17. Hiệu lực thi hành</w:t>
      </w:r>
    </w:p>
    <w:p w14:paraId="3B63F728" w14:textId="79F1A25B" w:rsidR="00045417" w:rsidRPr="004F2919" w:rsidRDefault="00045417" w:rsidP="005065B6">
      <w:pPr>
        <w:pStyle w:val="ListParagraph"/>
        <w:widowControl w:val="0"/>
        <w:numPr>
          <w:ilvl w:val="0"/>
          <w:numId w:val="11"/>
        </w:numPr>
        <w:spacing w:before="120" w:after="0" w:line="264" w:lineRule="auto"/>
        <w:contextualSpacing w:val="0"/>
        <w:jc w:val="both"/>
        <w:rPr>
          <w:rFonts w:ascii="Times New Roman" w:hAnsi="Times New Roman" w:cs="Times New Roman"/>
          <w:bCs/>
          <w:sz w:val="28"/>
          <w:szCs w:val="28"/>
        </w:rPr>
      </w:pPr>
      <w:r w:rsidRPr="004F2919">
        <w:rPr>
          <w:rFonts w:ascii="Times New Roman" w:hAnsi="Times New Roman" w:cs="Times New Roman"/>
          <w:bCs/>
          <w:sz w:val="28"/>
          <w:szCs w:val="28"/>
        </w:rPr>
        <w:t>Thông tư này có hiệu lực thi hành kể từ ngày ... tháng ... năm 2026.</w:t>
      </w:r>
    </w:p>
    <w:p w14:paraId="050D9C84" w14:textId="0EF4771B" w:rsidR="00045417" w:rsidRPr="004F2919" w:rsidRDefault="009E0EAC" w:rsidP="00271BF9">
      <w:pPr>
        <w:widowControl w:val="0"/>
        <w:spacing w:before="120" w:after="0" w:line="264" w:lineRule="auto"/>
        <w:ind w:firstLine="720"/>
        <w:jc w:val="both"/>
        <w:rPr>
          <w:rFonts w:ascii="Times New Roman" w:hAnsi="Times New Roman" w:cs="Times New Roman"/>
          <w:bCs/>
          <w:sz w:val="28"/>
          <w:szCs w:val="28"/>
        </w:rPr>
      </w:pPr>
      <w:r w:rsidRPr="004F2919">
        <w:rPr>
          <w:rFonts w:ascii="Times New Roman" w:hAnsi="Times New Roman" w:cs="Times New Roman"/>
          <w:bCs/>
          <w:sz w:val="28"/>
          <w:szCs w:val="28"/>
        </w:rPr>
        <w:t xml:space="preserve">2. </w:t>
      </w:r>
      <w:r w:rsidR="00045417" w:rsidRPr="004F2919">
        <w:rPr>
          <w:rFonts w:ascii="Times New Roman" w:hAnsi="Times New Roman" w:cs="Times New Roman"/>
          <w:bCs/>
          <w:sz w:val="28"/>
          <w:szCs w:val="28"/>
        </w:rPr>
        <w:t>Thông tư này thay thế Thông tư số 38/2013/TT-BCT ngày 30 tháng 12 năm 2013 của Bộ trưởng Bộ Công Thương quy định về giải pháp công nghệ và yêu cầu kỹ thuật trong hoạt động mua bán hàng hóa qua Sở giao dịch hàng hóa.</w:t>
      </w:r>
    </w:p>
    <w:p w14:paraId="22206F0D" w14:textId="43E5989A" w:rsidR="00C55DFA" w:rsidRPr="004F2919" w:rsidRDefault="009E0EAC" w:rsidP="00271BF9">
      <w:pPr>
        <w:widowControl w:val="0"/>
        <w:spacing w:before="120" w:after="0" w:line="264" w:lineRule="auto"/>
        <w:ind w:firstLine="720"/>
        <w:jc w:val="both"/>
        <w:rPr>
          <w:rFonts w:ascii="Times New Roman" w:hAnsi="Times New Roman" w:cs="Times New Roman"/>
          <w:sz w:val="28"/>
          <w:szCs w:val="28"/>
        </w:rPr>
      </w:pPr>
      <w:r w:rsidRPr="004F2919">
        <w:rPr>
          <w:rFonts w:ascii="Times New Roman" w:hAnsi="Times New Roman" w:cs="Times New Roman"/>
          <w:bCs/>
          <w:sz w:val="28"/>
          <w:szCs w:val="28"/>
        </w:rPr>
        <w:t xml:space="preserve">3. </w:t>
      </w:r>
      <w:r w:rsidR="00045417" w:rsidRPr="004F2919">
        <w:rPr>
          <w:rFonts w:ascii="Times New Roman" w:hAnsi="Times New Roman" w:cs="Times New Roman"/>
          <w:bCs/>
          <w:sz w:val="28"/>
          <w:szCs w:val="28"/>
        </w:rPr>
        <w:t xml:space="preserve">Trong quá trình thực hiện, nếu có khó khăn, vướng mắc, các cơ quan, tổ </w:t>
      </w:r>
      <w:r w:rsidR="00045417" w:rsidRPr="004F2919">
        <w:rPr>
          <w:rFonts w:ascii="Times New Roman" w:hAnsi="Times New Roman" w:cs="Times New Roman"/>
          <w:bCs/>
          <w:sz w:val="28"/>
          <w:szCs w:val="28"/>
        </w:rPr>
        <w:lastRenderedPageBreak/>
        <w:t>chức, cá nhân phản ánh về Bộ Công Thương để được xem xét, giải quyết theo thẩm quyền</w:t>
      </w:r>
      <w:r w:rsidR="00CB57F5" w:rsidRPr="004F2919">
        <w:rPr>
          <w:rFonts w:ascii="Times New Roman" w:hAnsi="Times New Roman" w:cs="Times New Roman"/>
          <w:sz w:val="28"/>
          <w:szCs w:val="28"/>
        </w:rPr>
        <w:t>.</w:t>
      </w:r>
      <w:r w:rsidR="0041630B" w:rsidRPr="004F2919">
        <w:rPr>
          <w:rFonts w:ascii="Times New Roman" w:hAnsi="Times New Roman" w:cs="Times New Roman"/>
          <w:sz w:val="28"/>
          <w:szCs w:val="28"/>
        </w:rPr>
        <w:t>/.</w:t>
      </w:r>
    </w:p>
    <w:p w14:paraId="185FB1BF" w14:textId="77777777" w:rsidR="00283644" w:rsidRPr="004F2919" w:rsidRDefault="00283644" w:rsidP="00CB57F5">
      <w:pPr>
        <w:spacing w:before="120" w:after="120" w:line="264" w:lineRule="auto"/>
        <w:ind w:firstLine="720"/>
        <w:jc w:val="both"/>
        <w:rPr>
          <w:rFonts w:ascii="Times New Roman" w:hAnsi="Times New Roman" w:cs="Times New Roman"/>
          <w:sz w:val="6"/>
          <w:szCs w:val="28"/>
        </w:rPr>
      </w:pPr>
    </w:p>
    <w:tbl>
      <w:tblPr>
        <w:tblW w:w="9639" w:type="dxa"/>
        <w:tblCellSpacing w:w="0" w:type="dxa"/>
        <w:shd w:val="clear" w:color="auto" w:fill="FFFFFF"/>
        <w:tblCellMar>
          <w:left w:w="0" w:type="dxa"/>
          <w:right w:w="0" w:type="dxa"/>
        </w:tblCellMar>
        <w:tblLook w:val="04A0" w:firstRow="1" w:lastRow="0" w:firstColumn="1" w:lastColumn="0" w:noHBand="0" w:noVBand="1"/>
      </w:tblPr>
      <w:tblGrid>
        <w:gridCol w:w="5670"/>
        <w:gridCol w:w="3969"/>
      </w:tblGrid>
      <w:tr w:rsidR="004F2919" w:rsidRPr="004F2919" w14:paraId="5790901C" w14:textId="77777777" w:rsidTr="00061134">
        <w:trPr>
          <w:tblCellSpacing w:w="0" w:type="dxa"/>
        </w:trPr>
        <w:tc>
          <w:tcPr>
            <w:tcW w:w="5670" w:type="dxa"/>
            <w:shd w:val="clear" w:color="auto" w:fill="FFFFFF"/>
            <w:tcMar>
              <w:top w:w="0" w:type="dxa"/>
              <w:left w:w="108" w:type="dxa"/>
              <w:bottom w:w="0" w:type="dxa"/>
              <w:right w:w="108" w:type="dxa"/>
            </w:tcMar>
            <w:hideMark/>
          </w:tcPr>
          <w:p w14:paraId="5C050A7D" w14:textId="77777777" w:rsidR="00283644" w:rsidRPr="004F2919" w:rsidRDefault="00283644" w:rsidP="00283644">
            <w:pPr>
              <w:spacing w:after="0" w:line="234" w:lineRule="atLeast"/>
              <w:rPr>
                <w:rFonts w:ascii="Times New Roman" w:eastAsia="Times New Roman" w:hAnsi="Times New Roman" w:cs="Times New Roman"/>
                <w:b/>
                <w:bCs/>
                <w:i/>
                <w:iCs/>
                <w:sz w:val="24"/>
                <w:szCs w:val="24"/>
                <w:lang w:val="vi-VN" w:eastAsia="vi-VN"/>
              </w:rPr>
            </w:pPr>
            <w:bookmarkStart w:id="2" w:name="chuong_pl_2"/>
          </w:p>
          <w:p w14:paraId="167D52F2" w14:textId="47D89CD2" w:rsidR="0041630B" w:rsidRPr="004F2919" w:rsidRDefault="0041630B" w:rsidP="00283644">
            <w:pPr>
              <w:spacing w:after="0" w:line="234" w:lineRule="atLeast"/>
              <w:rPr>
                <w:rFonts w:ascii="Times New Roman" w:eastAsia="Times New Roman" w:hAnsi="Times New Roman" w:cs="Times New Roman"/>
                <w:b/>
                <w:bCs/>
                <w:i/>
                <w:iCs/>
                <w:sz w:val="24"/>
                <w:szCs w:val="24"/>
                <w:lang w:val="vi-VN" w:eastAsia="vi-VN"/>
              </w:rPr>
            </w:pPr>
            <w:r w:rsidRPr="004F2919">
              <w:rPr>
                <w:rFonts w:ascii="Times New Roman" w:eastAsia="Times New Roman" w:hAnsi="Times New Roman" w:cs="Times New Roman"/>
                <w:b/>
                <w:bCs/>
                <w:i/>
                <w:iCs/>
                <w:sz w:val="24"/>
                <w:szCs w:val="24"/>
                <w:lang w:val="vi-VN" w:eastAsia="vi-VN"/>
              </w:rPr>
              <w:t>Nơi nhận:</w:t>
            </w:r>
          </w:p>
          <w:p w14:paraId="22A6101C"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Văn phòng Tổng bí thu; </w:t>
            </w:r>
          </w:p>
          <w:p w14:paraId="35EE8B21"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Văn phòng Chủ tịch nước; </w:t>
            </w:r>
          </w:p>
          <w:p w14:paraId="3C11B6D2"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Văn phòng Quốc hội; </w:t>
            </w:r>
          </w:p>
          <w:p w14:paraId="15B75280"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Uy ban Thường vụ Quốc hội; </w:t>
            </w:r>
          </w:p>
          <w:p w14:paraId="43C60612"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Hội đồng Dân tộc và các Ủỵ ban của Quốc hội; </w:t>
            </w:r>
          </w:p>
          <w:p w14:paraId="205559B7"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Văn phòng Chính phủ;</w:t>
            </w:r>
          </w:p>
          <w:p w14:paraId="3DABA36C"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 Thủ tướng, các Phó Thủ tướng Chính phủ; </w:t>
            </w:r>
          </w:p>
          <w:p w14:paraId="0270DD12"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Các bộ, cơ quan ngang bộ, cơ quan thuộc Chính phủ; </w:t>
            </w:r>
          </w:p>
          <w:p w14:paraId="5B9566D9"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Viện Kiểm sát nhân dân tối cao; </w:t>
            </w:r>
          </w:p>
          <w:p w14:paraId="06A3A37A"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Tòa án nhân dân tối cao; </w:t>
            </w:r>
          </w:p>
          <w:p w14:paraId="3241251E"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Kiểm toán nhà nước:</w:t>
            </w:r>
          </w:p>
          <w:p w14:paraId="12B938F8"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Ủy ban Trung ương Mặt trận Tồ quốc Việt Nam; </w:t>
            </w:r>
          </w:p>
          <w:p w14:paraId="20930885"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UBND, HĐND các tỉnh, thành phố trực thuộc trung ương; </w:t>
            </w:r>
          </w:p>
          <w:p w14:paraId="66E5FB2C" w14:textId="6C83F2E6"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Cục Kiểm tra văn bản và Quản lý xử lý </w:t>
            </w:r>
            <w:r w:rsidR="00061134" w:rsidRPr="004F2919">
              <w:rPr>
                <w:rFonts w:ascii="Times New Roman" w:hAnsi="Times New Roman" w:cs="Times New Roman"/>
              </w:rPr>
              <w:t>VPHC</w:t>
            </w:r>
            <w:r w:rsidRPr="004F2919">
              <w:rPr>
                <w:rFonts w:ascii="Times New Roman" w:hAnsi="Times New Roman" w:cs="Times New Roman"/>
                <w:lang w:val="vi-VN"/>
              </w:rPr>
              <w:t xml:space="preserve">, Bộ Tư pháp; </w:t>
            </w:r>
          </w:p>
          <w:p w14:paraId="337B0FEC"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Cục Kiểm soát thủ tục hành chính, Văn phòng Chính phủ; </w:t>
            </w:r>
          </w:p>
          <w:p w14:paraId="17973CB4"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Các Lãnh đạo Bộ; </w:t>
            </w:r>
          </w:p>
          <w:p w14:paraId="4CB0F3C0"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Các đơn vị thuộc Bộ Công Thương; </w:t>
            </w:r>
          </w:p>
          <w:p w14:paraId="5111DF6B"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Sở Công Thương các tỉnh, thành phố trực thuộc trung ương; </w:t>
            </w:r>
          </w:p>
          <w:p w14:paraId="7AABE874"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Cồng thông tin điện tử Chính phủ; </w:t>
            </w:r>
          </w:p>
          <w:p w14:paraId="685E06FF" w14:textId="77777777" w:rsidR="00283644" w:rsidRPr="004F2919" w:rsidRDefault="00283644"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w:t>
            </w:r>
            <w:r w:rsidR="0041630B" w:rsidRPr="004F2919">
              <w:rPr>
                <w:rFonts w:ascii="Times New Roman" w:hAnsi="Times New Roman" w:cs="Times New Roman"/>
                <w:lang w:val="vi-VN"/>
              </w:rPr>
              <w:t xml:space="preserve">Cổng thông tin điện tử Bộ Công Thương; </w:t>
            </w:r>
          </w:p>
          <w:p w14:paraId="6999E57A" w14:textId="77777777" w:rsidR="00283644" w:rsidRPr="004F2919" w:rsidRDefault="0041630B" w:rsidP="00283644">
            <w:pPr>
              <w:spacing w:after="0" w:line="234" w:lineRule="atLeast"/>
              <w:rPr>
                <w:rFonts w:ascii="Times New Roman" w:hAnsi="Times New Roman" w:cs="Times New Roman"/>
                <w:lang w:val="vi-VN"/>
              </w:rPr>
            </w:pPr>
            <w:r w:rsidRPr="004F2919">
              <w:rPr>
                <w:rFonts w:ascii="Times New Roman" w:hAnsi="Times New Roman" w:cs="Times New Roman"/>
                <w:lang w:val="vi-VN"/>
              </w:rPr>
              <w:t xml:space="preserve">- Công báo; </w:t>
            </w:r>
          </w:p>
          <w:p w14:paraId="4AED7319" w14:textId="4266D910" w:rsidR="0072606F" w:rsidRPr="004F2919" w:rsidRDefault="0041630B" w:rsidP="00283644">
            <w:pPr>
              <w:spacing w:after="0" w:line="234" w:lineRule="atLeast"/>
              <w:rPr>
                <w:rFonts w:ascii="Times New Roman" w:eastAsia="Times New Roman" w:hAnsi="Times New Roman" w:cs="Times New Roman"/>
                <w:sz w:val="24"/>
                <w:szCs w:val="24"/>
                <w:lang w:val="vi-VN" w:eastAsia="vi-VN"/>
              </w:rPr>
            </w:pPr>
            <w:r w:rsidRPr="004F2919">
              <w:rPr>
                <w:rFonts w:ascii="Times New Roman" w:hAnsi="Times New Roman" w:cs="Times New Roman"/>
                <w:lang w:val="vi-VN"/>
              </w:rPr>
              <w:t xml:space="preserve">- Lưu: VT, </w:t>
            </w:r>
            <w:r w:rsidR="00283644" w:rsidRPr="004F2919">
              <w:rPr>
                <w:rFonts w:ascii="Times New Roman" w:hAnsi="Times New Roman" w:cs="Times New Roman"/>
                <w:lang w:val="vi-VN"/>
              </w:rPr>
              <w:t>TTTN</w:t>
            </w:r>
            <w:r w:rsidRPr="004F2919">
              <w:rPr>
                <w:rFonts w:ascii="Times New Roman" w:hAnsi="Times New Roman" w:cs="Times New Roman"/>
                <w:lang w:val="vi-VN"/>
              </w:rPr>
              <w:t xml:space="preserve"> (10b).</w:t>
            </w:r>
          </w:p>
        </w:tc>
        <w:tc>
          <w:tcPr>
            <w:tcW w:w="3969" w:type="dxa"/>
            <w:shd w:val="clear" w:color="auto" w:fill="FFFFFF"/>
            <w:tcMar>
              <w:top w:w="0" w:type="dxa"/>
              <w:left w:w="108" w:type="dxa"/>
              <w:bottom w:w="0" w:type="dxa"/>
              <w:right w:w="108" w:type="dxa"/>
            </w:tcMar>
            <w:hideMark/>
          </w:tcPr>
          <w:p w14:paraId="4F91EE23" w14:textId="7AC9D0F8" w:rsidR="004E2709" w:rsidRPr="004F2919" w:rsidRDefault="0072606F" w:rsidP="0072606F">
            <w:pPr>
              <w:spacing w:before="120" w:after="120" w:line="234" w:lineRule="atLeast"/>
              <w:jc w:val="center"/>
              <w:rPr>
                <w:rFonts w:ascii="Times New Roman" w:eastAsia="Times New Roman" w:hAnsi="Times New Roman" w:cs="Times New Roman"/>
                <w:b/>
                <w:bCs/>
                <w:sz w:val="28"/>
                <w:szCs w:val="28"/>
                <w:lang w:val="vi-VN" w:eastAsia="vi-VN"/>
              </w:rPr>
            </w:pPr>
            <w:r w:rsidRPr="004F2919">
              <w:rPr>
                <w:rFonts w:ascii="Times New Roman" w:eastAsia="Times New Roman" w:hAnsi="Times New Roman" w:cs="Times New Roman"/>
                <w:b/>
                <w:bCs/>
                <w:sz w:val="28"/>
                <w:szCs w:val="28"/>
                <w:lang w:val="vi-VN" w:eastAsia="vi-VN"/>
              </w:rPr>
              <w:t>BỘ TRƯỞNG</w:t>
            </w:r>
          </w:p>
          <w:p w14:paraId="2B62AE75" w14:textId="24ACDBFB" w:rsidR="007F4384" w:rsidRPr="004F2919" w:rsidRDefault="007F4384" w:rsidP="0072606F">
            <w:pPr>
              <w:spacing w:before="120" w:after="120" w:line="234" w:lineRule="atLeast"/>
              <w:jc w:val="center"/>
              <w:rPr>
                <w:rFonts w:ascii="Times New Roman" w:eastAsia="Times New Roman" w:hAnsi="Times New Roman" w:cs="Times New Roman"/>
                <w:b/>
                <w:bCs/>
                <w:sz w:val="28"/>
                <w:szCs w:val="28"/>
                <w:lang w:val="vi-VN" w:eastAsia="vi-VN"/>
              </w:rPr>
            </w:pPr>
          </w:p>
          <w:p w14:paraId="1680049A" w14:textId="1E6F00A4" w:rsidR="007F4384" w:rsidRPr="004F2919" w:rsidRDefault="007F4384" w:rsidP="0072606F">
            <w:pPr>
              <w:spacing w:before="120" w:after="120" w:line="234" w:lineRule="atLeast"/>
              <w:jc w:val="center"/>
              <w:rPr>
                <w:rFonts w:ascii="Times New Roman" w:eastAsia="Times New Roman" w:hAnsi="Times New Roman" w:cs="Times New Roman"/>
                <w:b/>
                <w:bCs/>
                <w:sz w:val="28"/>
                <w:szCs w:val="28"/>
                <w:lang w:val="vi-VN" w:eastAsia="vi-VN"/>
              </w:rPr>
            </w:pPr>
          </w:p>
          <w:p w14:paraId="23784748" w14:textId="06EA5A54" w:rsidR="007F4384" w:rsidRPr="004F2919" w:rsidRDefault="007F4384" w:rsidP="0072606F">
            <w:pPr>
              <w:spacing w:before="120" w:after="120" w:line="234" w:lineRule="atLeast"/>
              <w:jc w:val="center"/>
              <w:rPr>
                <w:rFonts w:ascii="Times New Roman" w:eastAsia="Times New Roman" w:hAnsi="Times New Roman" w:cs="Times New Roman"/>
                <w:b/>
                <w:bCs/>
                <w:sz w:val="28"/>
                <w:szCs w:val="28"/>
                <w:lang w:val="vi-VN" w:eastAsia="vi-VN"/>
              </w:rPr>
            </w:pPr>
          </w:p>
          <w:p w14:paraId="05FAAC3F" w14:textId="130C2FBF" w:rsidR="007F4384" w:rsidRPr="004F2919" w:rsidRDefault="007F4384" w:rsidP="0072606F">
            <w:pPr>
              <w:spacing w:before="120" w:after="120" w:line="234" w:lineRule="atLeast"/>
              <w:jc w:val="center"/>
              <w:rPr>
                <w:rFonts w:ascii="Times New Roman" w:eastAsia="Times New Roman" w:hAnsi="Times New Roman" w:cs="Times New Roman"/>
                <w:b/>
                <w:bCs/>
                <w:sz w:val="28"/>
                <w:szCs w:val="28"/>
                <w:lang w:val="vi-VN" w:eastAsia="vi-VN"/>
              </w:rPr>
            </w:pPr>
          </w:p>
          <w:p w14:paraId="559070E0" w14:textId="06B2DCA8" w:rsidR="007F4384" w:rsidRPr="004F2919" w:rsidRDefault="007F4384" w:rsidP="0072606F">
            <w:pPr>
              <w:spacing w:before="120" w:after="120" w:line="234" w:lineRule="atLeast"/>
              <w:jc w:val="center"/>
              <w:rPr>
                <w:rFonts w:ascii="Times New Roman" w:eastAsia="Times New Roman" w:hAnsi="Times New Roman" w:cs="Times New Roman"/>
                <w:b/>
                <w:bCs/>
                <w:sz w:val="28"/>
                <w:szCs w:val="28"/>
                <w:lang w:eastAsia="vi-VN"/>
              </w:rPr>
            </w:pPr>
            <w:r w:rsidRPr="004F2919">
              <w:rPr>
                <w:rFonts w:ascii="Times New Roman" w:eastAsia="Times New Roman" w:hAnsi="Times New Roman" w:cs="Times New Roman"/>
                <w:b/>
                <w:bCs/>
                <w:sz w:val="28"/>
                <w:szCs w:val="28"/>
                <w:lang w:eastAsia="vi-VN"/>
              </w:rPr>
              <w:t>Lê Mạnh Hùng</w:t>
            </w:r>
          </w:p>
          <w:p w14:paraId="6ACD9564" w14:textId="77777777" w:rsidR="004E2709" w:rsidRPr="004F2919" w:rsidRDefault="004E2709" w:rsidP="0072606F">
            <w:pPr>
              <w:spacing w:before="120" w:after="120" w:line="234" w:lineRule="atLeast"/>
              <w:jc w:val="center"/>
              <w:rPr>
                <w:rFonts w:ascii="Times New Roman" w:eastAsia="Times New Roman" w:hAnsi="Times New Roman" w:cs="Times New Roman"/>
                <w:b/>
                <w:bCs/>
                <w:sz w:val="28"/>
                <w:szCs w:val="28"/>
                <w:lang w:val="vi-VN" w:eastAsia="vi-VN"/>
              </w:rPr>
            </w:pPr>
          </w:p>
          <w:p w14:paraId="44C2F152" w14:textId="77777777" w:rsidR="004E2709" w:rsidRPr="004F2919" w:rsidRDefault="004E2709" w:rsidP="0072606F">
            <w:pPr>
              <w:spacing w:before="120" w:after="120" w:line="234" w:lineRule="atLeast"/>
              <w:jc w:val="center"/>
              <w:rPr>
                <w:rFonts w:ascii="Times New Roman" w:eastAsia="Times New Roman" w:hAnsi="Times New Roman" w:cs="Times New Roman"/>
                <w:b/>
                <w:bCs/>
                <w:sz w:val="28"/>
                <w:szCs w:val="28"/>
                <w:lang w:val="vi-VN" w:eastAsia="vi-VN"/>
              </w:rPr>
            </w:pPr>
          </w:p>
          <w:p w14:paraId="68606C0B" w14:textId="77777777" w:rsidR="004E2709" w:rsidRPr="004F2919" w:rsidRDefault="004E2709" w:rsidP="0072606F">
            <w:pPr>
              <w:spacing w:before="120" w:after="120" w:line="234" w:lineRule="atLeast"/>
              <w:jc w:val="center"/>
              <w:rPr>
                <w:rFonts w:ascii="Times New Roman" w:eastAsia="Times New Roman" w:hAnsi="Times New Roman" w:cs="Times New Roman"/>
                <w:b/>
                <w:bCs/>
                <w:sz w:val="28"/>
                <w:szCs w:val="28"/>
                <w:lang w:val="vi-VN" w:eastAsia="vi-VN"/>
              </w:rPr>
            </w:pPr>
          </w:p>
          <w:p w14:paraId="12656997" w14:textId="7758B83C" w:rsidR="0072606F" w:rsidRPr="004F2919" w:rsidRDefault="0072606F" w:rsidP="0072606F">
            <w:pPr>
              <w:spacing w:before="120" w:after="120" w:line="234" w:lineRule="atLeast"/>
              <w:jc w:val="center"/>
              <w:rPr>
                <w:rFonts w:ascii="Times New Roman" w:eastAsia="Times New Roman" w:hAnsi="Times New Roman" w:cs="Times New Roman"/>
                <w:sz w:val="24"/>
                <w:szCs w:val="24"/>
                <w:lang w:val="vi-VN" w:eastAsia="vi-VN"/>
              </w:rPr>
            </w:pPr>
            <w:r w:rsidRPr="004F2919">
              <w:rPr>
                <w:rFonts w:ascii="Times New Roman" w:eastAsia="Times New Roman" w:hAnsi="Times New Roman" w:cs="Times New Roman"/>
                <w:b/>
                <w:bCs/>
                <w:sz w:val="28"/>
                <w:szCs w:val="28"/>
                <w:lang w:val="vi-VN" w:eastAsia="vi-VN"/>
              </w:rPr>
              <w:br/>
            </w:r>
            <w:r w:rsidRPr="004F2919">
              <w:rPr>
                <w:rFonts w:ascii="Times New Roman" w:eastAsia="Times New Roman" w:hAnsi="Times New Roman" w:cs="Times New Roman"/>
                <w:b/>
                <w:bCs/>
                <w:sz w:val="24"/>
                <w:szCs w:val="24"/>
                <w:lang w:val="vi-VN" w:eastAsia="vi-VN"/>
              </w:rPr>
              <w:br/>
            </w:r>
            <w:r w:rsidRPr="004F2919">
              <w:rPr>
                <w:rFonts w:ascii="Times New Roman" w:eastAsia="Times New Roman" w:hAnsi="Times New Roman" w:cs="Times New Roman"/>
                <w:b/>
                <w:bCs/>
                <w:sz w:val="24"/>
                <w:szCs w:val="24"/>
                <w:lang w:val="vi-VN" w:eastAsia="vi-VN"/>
              </w:rPr>
              <w:br/>
            </w:r>
          </w:p>
        </w:tc>
      </w:tr>
    </w:tbl>
    <w:p w14:paraId="543ACC4A" w14:textId="77777777" w:rsidR="0072606F" w:rsidRPr="004F2919" w:rsidRDefault="0072606F" w:rsidP="00D67C95">
      <w:pPr>
        <w:spacing w:before="120" w:after="120" w:line="264" w:lineRule="auto"/>
        <w:ind w:firstLine="720"/>
        <w:jc w:val="both"/>
        <w:rPr>
          <w:rFonts w:ascii="Times New Roman" w:hAnsi="Times New Roman" w:cs="Times New Roman"/>
          <w:sz w:val="28"/>
          <w:szCs w:val="28"/>
        </w:rPr>
      </w:pPr>
    </w:p>
    <w:p w14:paraId="154E01AF" w14:textId="77777777" w:rsidR="00017911" w:rsidRPr="004F2919" w:rsidRDefault="00017911" w:rsidP="00D67C95">
      <w:pPr>
        <w:spacing w:before="120" w:after="120" w:line="264" w:lineRule="auto"/>
        <w:ind w:firstLine="720"/>
        <w:jc w:val="both"/>
        <w:rPr>
          <w:rFonts w:ascii="Times New Roman" w:hAnsi="Times New Roman" w:cs="Times New Roman"/>
          <w:b/>
          <w:bCs/>
          <w:sz w:val="28"/>
          <w:szCs w:val="28"/>
        </w:rPr>
      </w:pPr>
      <w:r w:rsidRPr="004F2919">
        <w:rPr>
          <w:rFonts w:ascii="Times New Roman" w:hAnsi="Times New Roman" w:cs="Times New Roman"/>
          <w:b/>
          <w:bCs/>
          <w:sz w:val="28"/>
          <w:szCs w:val="28"/>
        </w:rPr>
        <w:t> </w:t>
      </w:r>
    </w:p>
    <w:p w14:paraId="497553CF" w14:textId="55FE5533" w:rsidR="00AA3CE2" w:rsidRPr="004F2919" w:rsidRDefault="00AA3CE2" w:rsidP="00184679">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191776F9" w14:textId="77777777" w:rsidR="00932EA2" w:rsidRPr="004F2919" w:rsidRDefault="00932EA2" w:rsidP="00184679">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34F66562" w14:textId="748D797F" w:rsidR="00A80432" w:rsidRPr="004F2919" w:rsidRDefault="00A80432">
      <w:pPr>
        <w:rPr>
          <w:rFonts w:ascii="Times New Roman" w:eastAsia="Times New Roman" w:hAnsi="Times New Roman" w:cs="Times New Roman"/>
          <w:b/>
          <w:bCs/>
          <w:sz w:val="28"/>
          <w:szCs w:val="28"/>
          <w:lang w:val="vi-VN" w:eastAsia="vi-VN"/>
        </w:rPr>
      </w:pPr>
      <w:r w:rsidRPr="004F2919">
        <w:rPr>
          <w:rFonts w:ascii="Times New Roman" w:eastAsia="Times New Roman" w:hAnsi="Times New Roman" w:cs="Times New Roman"/>
          <w:b/>
          <w:bCs/>
          <w:sz w:val="28"/>
          <w:szCs w:val="28"/>
          <w:lang w:val="vi-VN" w:eastAsia="vi-VN"/>
        </w:rPr>
        <w:br w:type="page"/>
      </w:r>
    </w:p>
    <w:p w14:paraId="1E322E37" w14:textId="77777777" w:rsidR="00A80432" w:rsidRPr="004F2919" w:rsidRDefault="00A80432" w:rsidP="00A80432">
      <w:pPr>
        <w:pStyle w:val="FirstParagraph"/>
        <w:spacing w:before="0" w:after="0"/>
        <w:jc w:val="center"/>
        <w:rPr>
          <w:rFonts w:ascii="Times New Roman" w:hAnsi="Times New Roman" w:cs="Times New Roman"/>
          <w:b/>
          <w:sz w:val="28"/>
          <w:szCs w:val="28"/>
        </w:rPr>
      </w:pPr>
      <w:r w:rsidRPr="004F2919">
        <w:rPr>
          <w:rFonts w:ascii="Times New Roman" w:hAnsi="Times New Roman" w:cs="Times New Roman"/>
          <w:b/>
          <w:sz w:val="28"/>
          <w:szCs w:val="28"/>
        </w:rPr>
        <w:lastRenderedPageBreak/>
        <w:t>PHỤ LỤC I</w:t>
      </w:r>
    </w:p>
    <w:p w14:paraId="0623C68E" w14:textId="77777777" w:rsidR="00A80432" w:rsidRPr="004F2919" w:rsidRDefault="00A80432" w:rsidP="00A80432">
      <w:pPr>
        <w:pStyle w:val="BodyText"/>
        <w:spacing w:after="0"/>
        <w:ind w:left="6480" w:firstLine="720"/>
        <w:rPr>
          <w:rFonts w:ascii="Times New Roman" w:hAnsi="Times New Roman" w:cs="Times New Roman"/>
          <w:b/>
          <w:sz w:val="28"/>
          <w:szCs w:val="28"/>
        </w:rPr>
      </w:pPr>
      <w:r w:rsidRPr="004F2919">
        <w:rPr>
          <w:rFonts w:ascii="Times New Roman" w:hAnsi="Times New Roman" w:cs="Times New Roman"/>
          <w:b/>
          <w:sz w:val="28"/>
          <w:szCs w:val="28"/>
        </w:rPr>
        <w:t xml:space="preserve">     Mẫu số 01</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811"/>
      </w:tblGrid>
      <w:tr w:rsidR="004F2919" w:rsidRPr="004F2919" w14:paraId="3C76DB80" w14:textId="77777777" w:rsidTr="006B6761">
        <w:tc>
          <w:tcPr>
            <w:tcW w:w="3256" w:type="dxa"/>
          </w:tcPr>
          <w:p w14:paraId="32A51A6F" w14:textId="77777777" w:rsidR="005B4538" w:rsidRPr="004F2919" w:rsidRDefault="005B4538" w:rsidP="006B6761">
            <w:pPr>
              <w:jc w:val="center"/>
              <w:rPr>
                <w:rFonts w:ascii="Times New Roman" w:hAnsi="Times New Roman" w:cs="Times New Roman"/>
                <w:b/>
                <w:sz w:val="26"/>
                <w:szCs w:val="26"/>
              </w:rPr>
            </w:pPr>
            <w:r w:rsidRPr="004F2919">
              <w:rPr>
                <w:rFonts w:ascii="Times New Roman" w:hAnsi="Times New Roman" w:cs="Times New Roman"/>
                <w:b/>
                <w:sz w:val="26"/>
                <w:szCs w:val="26"/>
              </w:rPr>
              <w:t>TÊN DOANH NGHIỆP</w:t>
            </w:r>
          </w:p>
          <w:p w14:paraId="02F3DB6F" w14:textId="77777777" w:rsidR="005B4538" w:rsidRPr="004F2919" w:rsidRDefault="005B4538" w:rsidP="006B6761">
            <w:pPr>
              <w:jc w:val="center"/>
              <w:rPr>
                <w:rFonts w:ascii="Times New Roman" w:hAnsi="Times New Roman" w:cs="Times New Roman"/>
                <w:b/>
                <w:sz w:val="26"/>
                <w:szCs w:val="26"/>
              </w:rPr>
            </w:pPr>
            <w:r w:rsidRPr="004F2919">
              <w:rPr>
                <w:rFonts w:ascii="Times New Roman" w:hAnsi="Times New Roman" w:cs="Times New Roman"/>
                <w:b/>
                <w:noProof/>
                <w:sz w:val="26"/>
                <w:szCs w:val="26"/>
              </w:rPr>
              <mc:AlternateContent>
                <mc:Choice Requires="wps">
                  <w:drawing>
                    <wp:anchor distT="0" distB="0" distL="114300" distR="114300" simplePos="0" relativeHeight="251679744" behindDoc="0" locked="0" layoutInCell="1" allowOverlap="1" wp14:anchorId="36CF8522" wp14:editId="523335B4">
                      <wp:simplePos x="0" y="0"/>
                      <wp:positionH relativeFrom="column">
                        <wp:posOffset>527685</wp:posOffset>
                      </wp:positionH>
                      <wp:positionV relativeFrom="paragraph">
                        <wp:posOffset>92075</wp:posOffset>
                      </wp:positionV>
                      <wp:extent cx="876300" cy="0"/>
                      <wp:effectExtent l="0" t="0" r="19050" b="19050"/>
                      <wp:wrapNone/>
                      <wp:docPr id="15" name="Straight Connector 15"/>
                      <wp:cNvGraphicFramePr/>
                      <a:graphic xmlns:a="http://schemas.openxmlformats.org/drawingml/2006/main">
                        <a:graphicData uri="http://schemas.microsoft.com/office/word/2010/wordprocessingShape">
                          <wps:wsp>
                            <wps:cNvCnPr/>
                            <wps:spPr>
                              <a:xfrm>
                                <a:off x="0" y="0"/>
                                <a:ext cx="8763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3620D4" id="Straight Connector 15"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41.55pt,7.25pt" to="110.5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" strokecolor="black [3040]"/>
                  </w:pict>
                </mc:Fallback>
              </mc:AlternateContent>
            </w:r>
          </w:p>
          <w:p w14:paraId="6035F342" w14:textId="77777777" w:rsidR="005B4538" w:rsidRPr="004F2919" w:rsidRDefault="005B4538" w:rsidP="006B6761">
            <w:pPr>
              <w:pStyle w:val="BodyText"/>
              <w:jc w:val="center"/>
              <w:rPr>
                <w:rFonts w:ascii="Times New Roman" w:hAnsi="Times New Roman" w:cs="Times New Roman"/>
                <w:sz w:val="26"/>
                <w:szCs w:val="26"/>
              </w:rPr>
            </w:pPr>
            <w:r w:rsidRPr="004F2919">
              <w:rPr>
                <w:rFonts w:ascii="Times New Roman" w:hAnsi="Times New Roman" w:cs="Times New Roman"/>
                <w:sz w:val="26"/>
                <w:szCs w:val="26"/>
              </w:rPr>
              <w:t>Số: ………/BC-……</w:t>
            </w:r>
          </w:p>
          <w:p w14:paraId="10C22531" w14:textId="77777777" w:rsidR="005B4538" w:rsidRPr="004F2919" w:rsidRDefault="005B4538" w:rsidP="006B6761">
            <w:pPr>
              <w:jc w:val="center"/>
              <w:rPr>
                <w:rFonts w:ascii="Times New Roman" w:eastAsia="Times New Roman" w:hAnsi="Times New Roman" w:cs="Times New Roman"/>
                <w:b/>
                <w:sz w:val="26"/>
                <w:szCs w:val="26"/>
              </w:rPr>
            </w:pPr>
          </w:p>
        </w:tc>
        <w:tc>
          <w:tcPr>
            <w:tcW w:w="5811" w:type="dxa"/>
          </w:tcPr>
          <w:p w14:paraId="031976BC" w14:textId="77777777" w:rsidR="005B4538" w:rsidRPr="004F2919" w:rsidRDefault="005B4538" w:rsidP="006B6761">
            <w:pPr>
              <w:jc w:val="center"/>
              <w:rPr>
                <w:rFonts w:ascii="Times New Roman" w:hAnsi="Times New Roman" w:cs="Times New Roman"/>
                <w:b/>
                <w:sz w:val="26"/>
                <w:szCs w:val="26"/>
              </w:rPr>
            </w:pPr>
            <w:r w:rsidRPr="004F2919">
              <w:rPr>
                <w:rFonts w:ascii="Times New Roman" w:hAnsi="Times New Roman" w:cs="Times New Roman"/>
                <w:b/>
                <w:sz w:val="26"/>
                <w:szCs w:val="26"/>
              </w:rPr>
              <w:t>CỘNG HÒA XÃ HỘI CHỦ NGHĨA VIỆT NAM</w:t>
            </w:r>
          </w:p>
          <w:p w14:paraId="02ECCB0A" w14:textId="77777777" w:rsidR="005B4538" w:rsidRPr="004F2919" w:rsidRDefault="005B4538" w:rsidP="006B6761">
            <w:pPr>
              <w:jc w:val="center"/>
              <w:rPr>
                <w:rFonts w:ascii="Times New Roman" w:hAnsi="Times New Roman" w:cs="Times New Roman"/>
                <w:b/>
                <w:sz w:val="26"/>
                <w:szCs w:val="26"/>
              </w:rPr>
            </w:pPr>
            <w:r w:rsidRPr="004F2919">
              <w:rPr>
                <w:rFonts w:ascii="Times New Roman" w:hAnsi="Times New Roman" w:cs="Times New Roman"/>
                <w:b/>
                <w:sz w:val="26"/>
                <w:szCs w:val="26"/>
              </w:rPr>
              <w:t>Độc lập - Tự do - Hạnh phúc</w:t>
            </w:r>
          </w:p>
          <w:p w14:paraId="5135EFB6" w14:textId="77777777" w:rsidR="005B4538" w:rsidRPr="004F2919" w:rsidRDefault="005B4538" w:rsidP="006B6761">
            <w:pPr>
              <w:jc w:val="center"/>
              <w:rPr>
                <w:rFonts w:ascii="Times New Roman" w:hAnsi="Times New Roman" w:cs="Times New Roman"/>
                <w:sz w:val="26"/>
                <w:szCs w:val="26"/>
              </w:rPr>
            </w:pPr>
            <w:r w:rsidRPr="004F2919">
              <w:rPr>
                <w:rFonts w:ascii="Times New Roman" w:hAnsi="Times New Roman" w:cs="Times New Roman"/>
                <w:b/>
                <w:noProof/>
                <w:sz w:val="26"/>
                <w:szCs w:val="26"/>
              </w:rPr>
              <mc:AlternateContent>
                <mc:Choice Requires="wps">
                  <w:drawing>
                    <wp:anchor distT="0" distB="0" distL="114300" distR="114300" simplePos="0" relativeHeight="251680768" behindDoc="0" locked="0" layoutInCell="1" allowOverlap="1" wp14:anchorId="11A017C1" wp14:editId="45BC0707">
                      <wp:simplePos x="0" y="0"/>
                      <wp:positionH relativeFrom="column">
                        <wp:posOffset>784225</wp:posOffset>
                      </wp:positionH>
                      <wp:positionV relativeFrom="paragraph">
                        <wp:posOffset>102235</wp:posOffset>
                      </wp:positionV>
                      <wp:extent cx="192405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19240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DE6FD84" id="Straight Connector 16" o:spid="_x0000_s1026" style="position:absolute;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75pt,8.05pt" to="213.2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" strokecolor="black [3040]"/>
                  </w:pict>
                </mc:Fallback>
              </mc:AlternateContent>
            </w:r>
          </w:p>
          <w:p w14:paraId="1D3A08FC" w14:textId="77777777" w:rsidR="005B4538" w:rsidRPr="004F2919" w:rsidRDefault="005B4538" w:rsidP="006B6761">
            <w:pPr>
              <w:pStyle w:val="BodyText"/>
              <w:jc w:val="center"/>
              <w:rPr>
                <w:rFonts w:ascii="Times New Roman" w:hAnsi="Times New Roman" w:cs="Times New Roman"/>
                <w:i/>
                <w:sz w:val="26"/>
                <w:szCs w:val="26"/>
              </w:rPr>
            </w:pPr>
            <w:r w:rsidRPr="004F2919">
              <w:rPr>
                <w:rFonts w:ascii="Times New Roman" w:hAnsi="Times New Roman" w:cs="Times New Roman"/>
                <w:i/>
                <w:sz w:val="26"/>
                <w:szCs w:val="26"/>
              </w:rPr>
              <w:t>………, ngày …… tháng …… năm ……</w:t>
            </w:r>
          </w:p>
          <w:p w14:paraId="56775EA6" w14:textId="77777777" w:rsidR="005B4538" w:rsidRPr="004F2919" w:rsidRDefault="005B4538" w:rsidP="006B6761">
            <w:pPr>
              <w:jc w:val="center"/>
              <w:rPr>
                <w:rFonts w:ascii="Times New Roman" w:eastAsia="Times New Roman" w:hAnsi="Times New Roman" w:cs="Times New Roman"/>
                <w:b/>
                <w:sz w:val="26"/>
                <w:szCs w:val="26"/>
              </w:rPr>
            </w:pPr>
          </w:p>
        </w:tc>
      </w:tr>
    </w:tbl>
    <w:p w14:paraId="77E5115C" w14:textId="77777777" w:rsidR="00A80432" w:rsidRPr="004F2919" w:rsidRDefault="00A80432" w:rsidP="00A80432">
      <w:pPr>
        <w:pStyle w:val="BodyText"/>
        <w:spacing w:after="0"/>
        <w:jc w:val="center"/>
        <w:rPr>
          <w:rFonts w:ascii="Times New Roman" w:hAnsi="Times New Roman" w:cs="Times New Roman"/>
          <w:b/>
          <w:sz w:val="28"/>
          <w:szCs w:val="28"/>
        </w:rPr>
      </w:pPr>
      <w:r w:rsidRPr="004F2919">
        <w:rPr>
          <w:rFonts w:ascii="Times New Roman" w:hAnsi="Times New Roman" w:cs="Times New Roman"/>
          <w:b/>
          <w:sz w:val="28"/>
          <w:szCs w:val="28"/>
        </w:rPr>
        <w:t>BÁO CÁO MÔ TẢ HỆ THỐNG CÔNG NGHỆ THÔNG TIN</w:t>
      </w:r>
    </w:p>
    <w:p w14:paraId="29D7ED09" w14:textId="77777777" w:rsidR="00A80432" w:rsidRPr="004F2919" w:rsidRDefault="00A80432" w:rsidP="00A80432">
      <w:pPr>
        <w:pStyle w:val="BodyText"/>
        <w:spacing w:after="0"/>
        <w:jc w:val="center"/>
        <w:rPr>
          <w:rFonts w:ascii="Times New Roman" w:hAnsi="Times New Roman" w:cs="Times New Roman"/>
          <w:i/>
          <w:sz w:val="28"/>
          <w:szCs w:val="28"/>
        </w:rPr>
      </w:pPr>
      <w:r w:rsidRPr="004F2919">
        <w:rPr>
          <w:rFonts w:ascii="Times New Roman" w:hAnsi="Times New Roman" w:cs="Times New Roman"/>
          <w:i/>
          <w:sz w:val="28"/>
          <w:szCs w:val="28"/>
        </w:rPr>
        <w:t>(Ban hành kèm theo Thông tư số …/2026/TT-BCT</w:t>
      </w:r>
    </w:p>
    <w:p w14:paraId="5BAD3A6D" w14:textId="77777777" w:rsidR="00A80432" w:rsidRPr="004F2919" w:rsidRDefault="00A80432" w:rsidP="00A80432">
      <w:pPr>
        <w:pStyle w:val="BodyText"/>
        <w:spacing w:after="0"/>
        <w:jc w:val="center"/>
        <w:rPr>
          <w:rFonts w:ascii="Times New Roman" w:hAnsi="Times New Roman" w:cs="Times New Roman"/>
          <w:i/>
          <w:sz w:val="28"/>
          <w:szCs w:val="28"/>
        </w:rPr>
      </w:pPr>
      <w:r w:rsidRPr="004F2919">
        <w:rPr>
          <w:rFonts w:ascii="Times New Roman" w:hAnsi="Times New Roman" w:cs="Times New Roman"/>
          <w:i/>
          <w:sz w:val="28"/>
          <w:szCs w:val="28"/>
        </w:rPr>
        <w:t>ngày … tháng … năm 2026 của Bộ trưởng Bộ Công Thương)</w:t>
      </w:r>
    </w:p>
    <w:p w14:paraId="1FA73E5E" w14:textId="77777777" w:rsidR="00A80432" w:rsidRPr="004F2919" w:rsidRDefault="00A80432" w:rsidP="00A80432">
      <w:pPr>
        <w:pStyle w:val="BodyText"/>
        <w:rPr>
          <w:rFonts w:ascii="Times New Roman" w:hAnsi="Times New Roman" w:cs="Times New Roman"/>
          <w:sz w:val="28"/>
          <w:szCs w:val="28"/>
        </w:rPr>
      </w:pPr>
    </w:p>
    <w:p w14:paraId="6E105CA9" w14:textId="77777777" w:rsidR="00A80432" w:rsidRPr="004F2919" w:rsidRDefault="00A80432" w:rsidP="00A80432">
      <w:pPr>
        <w:pStyle w:val="BodyText"/>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I. THÔNG TIN CHUNG</w:t>
      </w:r>
    </w:p>
    <w:p w14:paraId="04BFA84C" w14:textId="77777777" w:rsidR="00A80432" w:rsidRPr="004F2919" w:rsidRDefault="00A80432" w:rsidP="00A80432">
      <w:pPr>
        <w:pStyle w:val="Compact"/>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1. Thông tin doanh nghiệp</w:t>
      </w:r>
    </w:p>
    <w:p w14:paraId="47A82A79" w14:textId="77777777" w:rsidR="00A80432" w:rsidRPr="004F2919" w:rsidRDefault="00A80432" w:rsidP="00A80432">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Tên doanh nghiệp:</w:t>
      </w:r>
    </w:p>
    <w:p w14:paraId="19724D02" w14:textId="77777777" w:rsidR="00A80432" w:rsidRPr="004F2919" w:rsidRDefault="00A80432" w:rsidP="00A80432">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Tên viết tắt (nếu có):</w:t>
      </w:r>
    </w:p>
    <w:p w14:paraId="51011287" w14:textId="77777777" w:rsidR="00A80432" w:rsidRPr="004F2919" w:rsidRDefault="00A80432" w:rsidP="00A80432">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Tên tiếng Anh (nếu có):</w:t>
      </w:r>
    </w:p>
    <w:p w14:paraId="3130A5DA" w14:textId="77777777" w:rsidR="00A80432" w:rsidRPr="004F2919" w:rsidRDefault="00A80432" w:rsidP="00A80432">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Mã số doanh nghiệp:</w:t>
      </w:r>
    </w:p>
    <w:p w14:paraId="325769BF" w14:textId="77777777" w:rsidR="00A80432" w:rsidRPr="004F2919" w:rsidRDefault="00A80432" w:rsidP="00A80432">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Giấy chứng nhận đăng ký doanh nghiệp số: .......... do .......... cấp ngày ..........</w:t>
      </w:r>
    </w:p>
    <w:p w14:paraId="5E809E26" w14:textId="77777777" w:rsidR="00A80432" w:rsidRPr="004F2919" w:rsidRDefault="00A80432" w:rsidP="00A80432">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Địa chỉ trụ sở chính:</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xml:space="preserve"> </w:t>
      </w:r>
    </w:p>
    <w:p w14:paraId="074008E0" w14:textId="77777777" w:rsidR="00A80432" w:rsidRPr="004F2919" w:rsidRDefault="00A80432" w:rsidP="00A80432">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Điện thoại:</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xml:space="preserve"> Email:</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Website (nếu có):</w:t>
      </w:r>
    </w:p>
    <w:p w14:paraId="3EA13086" w14:textId="77777777" w:rsidR="00A80432" w:rsidRPr="004F2919" w:rsidRDefault="00A80432" w:rsidP="00A80432">
      <w:pPr>
        <w:pStyle w:val="Compact"/>
        <w:spacing w:before="120" w:after="120" w:line="264" w:lineRule="auto"/>
        <w:rPr>
          <w:rFonts w:ascii="Times New Roman" w:hAnsi="Times New Roman" w:cs="Times New Roman"/>
          <w:b/>
          <w:sz w:val="28"/>
          <w:szCs w:val="28"/>
        </w:rPr>
      </w:pPr>
      <w:r w:rsidRPr="004F2919">
        <w:rPr>
          <w:rFonts w:ascii="Times New Roman" w:hAnsi="Times New Roman" w:cs="Times New Roman"/>
          <w:b/>
          <w:sz w:val="28"/>
          <w:szCs w:val="28"/>
        </w:rPr>
        <w:t>2. Người đại diện theo pháp luật</w:t>
      </w:r>
    </w:p>
    <w:p w14:paraId="48CF5288" w14:textId="77777777" w:rsidR="00A80432" w:rsidRPr="004F2919" w:rsidRDefault="00A80432" w:rsidP="00A80432">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Họ và tên:</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Chức danh:</w:t>
      </w:r>
    </w:p>
    <w:p w14:paraId="549DFAAE" w14:textId="77777777" w:rsidR="00A80432" w:rsidRPr="004F2919" w:rsidRDefault="00A80432" w:rsidP="00A80432">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Điện thoại:</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Email:</w:t>
      </w:r>
    </w:p>
    <w:p w14:paraId="4BA6C5CB" w14:textId="77777777" w:rsidR="00A80432" w:rsidRPr="004F2919" w:rsidRDefault="00A80432" w:rsidP="00A80432">
      <w:pPr>
        <w:pStyle w:val="Compact"/>
        <w:spacing w:before="120" w:after="120" w:line="264" w:lineRule="auto"/>
        <w:rPr>
          <w:rFonts w:ascii="Times New Roman" w:hAnsi="Times New Roman" w:cs="Times New Roman"/>
          <w:b/>
          <w:sz w:val="28"/>
          <w:szCs w:val="28"/>
        </w:rPr>
      </w:pPr>
      <w:r w:rsidRPr="004F2919">
        <w:rPr>
          <w:rFonts w:ascii="Times New Roman" w:hAnsi="Times New Roman" w:cs="Times New Roman"/>
          <w:b/>
          <w:sz w:val="28"/>
          <w:szCs w:val="28"/>
        </w:rPr>
        <w:t>3. Đầu mối liên hệ về công nghệ thông tin</w:t>
      </w:r>
    </w:p>
    <w:p w14:paraId="57FEDBC1" w14:textId="77777777" w:rsidR="00A80432" w:rsidRPr="004F2919" w:rsidRDefault="00A80432" w:rsidP="00A80432">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Họ và tên:</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Chức vụ:</w:t>
      </w:r>
    </w:p>
    <w:p w14:paraId="6741613D" w14:textId="77777777" w:rsidR="00A80432" w:rsidRPr="004F2919" w:rsidRDefault="00A80432" w:rsidP="00A80432">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Điện thoại:</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Email:</w:t>
      </w:r>
    </w:p>
    <w:p w14:paraId="523C511A" w14:textId="77777777" w:rsidR="00A80432" w:rsidRPr="004F2919" w:rsidRDefault="00A80432" w:rsidP="005065B6">
      <w:pPr>
        <w:pStyle w:val="Compact"/>
        <w:numPr>
          <w:ilvl w:val="0"/>
          <w:numId w:val="36"/>
        </w:numPr>
        <w:tabs>
          <w:tab w:val="left" w:pos="284"/>
        </w:tabs>
        <w:spacing w:before="120" w:after="120" w:line="264" w:lineRule="auto"/>
        <w:ind w:hanging="720"/>
        <w:rPr>
          <w:rFonts w:ascii="Times New Roman" w:hAnsi="Times New Roman" w:cs="Times New Roman"/>
          <w:b/>
          <w:sz w:val="28"/>
          <w:szCs w:val="28"/>
        </w:rPr>
      </w:pPr>
      <w:r w:rsidRPr="004F2919">
        <w:rPr>
          <w:rFonts w:ascii="Times New Roman" w:hAnsi="Times New Roman" w:cs="Times New Roman"/>
          <w:b/>
          <w:sz w:val="28"/>
          <w:szCs w:val="28"/>
        </w:rPr>
        <w:t>Loại hồ sơ</w:t>
      </w:r>
    </w:p>
    <w:p w14:paraId="6F003A85" w14:textId="77777777" w:rsidR="00A80432" w:rsidRPr="004F2919" w:rsidRDefault="00A80432" w:rsidP="00A80432">
      <w:pPr>
        <w:pStyle w:val="FirstParagraph"/>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Đề nghị thành lập Sở giao dịch hàng hóa</w:t>
      </w:r>
    </w:p>
    <w:p w14:paraId="76D1E59E"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 Đề nghị chấp thuận đủ điều kiện là Trung tâm thanh toán bù trừ</w:t>
      </w:r>
    </w:p>
    <w:p w14:paraId="6D62CE6A" w14:textId="77777777" w:rsidR="00A80432" w:rsidRPr="004F2919" w:rsidRDefault="00A80432" w:rsidP="005065B6">
      <w:pPr>
        <w:pStyle w:val="Compact"/>
        <w:numPr>
          <w:ilvl w:val="0"/>
          <w:numId w:val="36"/>
        </w:numPr>
        <w:tabs>
          <w:tab w:val="left" w:pos="284"/>
        </w:tabs>
        <w:spacing w:before="120" w:after="120" w:line="264" w:lineRule="auto"/>
        <w:ind w:left="0" w:firstLine="0"/>
        <w:rPr>
          <w:rFonts w:ascii="Times New Roman" w:hAnsi="Times New Roman" w:cs="Times New Roman"/>
          <w:b/>
          <w:sz w:val="28"/>
          <w:szCs w:val="28"/>
        </w:rPr>
      </w:pPr>
      <w:r w:rsidRPr="004F2919">
        <w:rPr>
          <w:rFonts w:ascii="Times New Roman" w:hAnsi="Times New Roman" w:cs="Times New Roman"/>
          <w:b/>
          <w:sz w:val="28"/>
          <w:szCs w:val="28"/>
        </w:rPr>
        <w:t>Quy mô hoạt động dự kiến</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4494"/>
        <w:gridCol w:w="3686"/>
      </w:tblGrid>
      <w:tr w:rsidR="004F2919" w:rsidRPr="004F2919" w14:paraId="1FB919D2" w14:textId="77777777" w:rsidTr="00A07EBB">
        <w:trPr>
          <w:cnfStyle w:val="100000000000" w:firstRow="1" w:lastRow="0" w:firstColumn="0" w:lastColumn="0" w:oddVBand="0" w:evenVBand="0" w:oddHBand="0" w:evenHBand="0" w:firstRowFirstColumn="0" w:firstRowLastColumn="0" w:lastRowFirstColumn="0" w:lastRowLastColumn="0"/>
          <w:tblHeader/>
        </w:trPr>
        <w:tc>
          <w:tcPr>
            <w:tcW w:w="746" w:type="dxa"/>
          </w:tcPr>
          <w:p w14:paraId="0295A7A1" w14:textId="77777777" w:rsidR="00A80432" w:rsidRPr="004F2919" w:rsidRDefault="00A80432" w:rsidP="00A07EBB">
            <w:pPr>
              <w:pStyle w:val="Compact"/>
              <w:spacing w:before="60" w:after="60"/>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4494" w:type="dxa"/>
          </w:tcPr>
          <w:p w14:paraId="424C8D5A" w14:textId="77777777" w:rsidR="00A80432" w:rsidRPr="004F2919" w:rsidRDefault="00A80432" w:rsidP="00A07EBB">
            <w:pPr>
              <w:pStyle w:val="Compact"/>
              <w:spacing w:before="60" w:after="60"/>
              <w:jc w:val="center"/>
              <w:rPr>
                <w:rFonts w:ascii="Times New Roman" w:hAnsi="Times New Roman" w:cs="Times New Roman"/>
                <w:b/>
                <w:sz w:val="28"/>
                <w:szCs w:val="28"/>
              </w:rPr>
            </w:pPr>
            <w:r w:rsidRPr="004F2919">
              <w:rPr>
                <w:rFonts w:ascii="Times New Roman" w:hAnsi="Times New Roman" w:cs="Times New Roman"/>
                <w:b/>
                <w:sz w:val="28"/>
                <w:szCs w:val="28"/>
              </w:rPr>
              <w:t>Nội dung</w:t>
            </w:r>
          </w:p>
        </w:tc>
        <w:tc>
          <w:tcPr>
            <w:tcW w:w="3686" w:type="dxa"/>
          </w:tcPr>
          <w:p w14:paraId="0DD78294" w14:textId="77777777" w:rsidR="00A80432" w:rsidRPr="004F2919" w:rsidRDefault="00A80432" w:rsidP="00A07EBB">
            <w:pPr>
              <w:pStyle w:val="Compact"/>
              <w:spacing w:before="60" w:after="60"/>
              <w:jc w:val="center"/>
              <w:rPr>
                <w:rFonts w:ascii="Times New Roman" w:hAnsi="Times New Roman" w:cs="Times New Roman"/>
                <w:b/>
                <w:sz w:val="28"/>
                <w:szCs w:val="28"/>
              </w:rPr>
            </w:pPr>
            <w:r w:rsidRPr="004F2919">
              <w:rPr>
                <w:rFonts w:ascii="Times New Roman" w:hAnsi="Times New Roman" w:cs="Times New Roman"/>
                <w:b/>
                <w:sz w:val="28"/>
                <w:szCs w:val="28"/>
              </w:rPr>
              <w:t>Giá trị</w:t>
            </w:r>
          </w:p>
        </w:tc>
      </w:tr>
      <w:tr w:rsidR="004F2919" w:rsidRPr="004F2919" w14:paraId="5939824E" w14:textId="77777777" w:rsidTr="00A07EBB">
        <w:tc>
          <w:tcPr>
            <w:tcW w:w="746" w:type="dxa"/>
          </w:tcPr>
          <w:p w14:paraId="1B204DA8" w14:textId="77777777" w:rsidR="00A80432" w:rsidRPr="004F2919" w:rsidRDefault="00A80432" w:rsidP="00A07EBB">
            <w:pPr>
              <w:pStyle w:val="Compact"/>
              <w:spacing w:before="60" w:after="60"/>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4494" w:type="dxa"/>
          </w:tcPr>
          <w:p w14:paraId="414FDAA2" w14:textId="77777777" w:rsidR="00A80432" w:rsidRPr="004F2919" w:rsidRDefault="00A80432" w:rsidP="00A07EBB">
            <w:pPr>
              <w:pStyle w:val="Compact"/>
              <w:spacing w:before="60" w:after="60"/>
              <w:rPr>
                <w:rFonts w:ascii="Times New Roman" w:hAnsi="Times New Roman" w:cs="Times New Roman"/>
                <w:sz w:val="28"/>
                <w:szCs w:val="28"/>
              </w:rPr>
            </w:pPr>
            <w:r w:rsidRPr="004F2919">
              <w:rPr>
                <w:rFonts w:ascii="Times New Roman" w:hAnsi="Times New Roman" w:cs="Times New Roman"/>
                <w:sz w:val="28"/>
                <w:szCs w:val="28"/>
              </w:rPr>
              <w:t>Số lượng thành viên dự kiến</w:t>
            </w:r>
          </w:p>
        </w:tc>
        <w:tc>
          <w:tcPr>
            <w:tcW w:w="3686" w:type="dxa"/>
          </w:tcPr>
          <w:p w14:paraId="2F833FF6" w14:textId="77777777" w:rsidR="00A80432" w:rsidRPr="004F2919" w:rsidRDefault="00A80432" w:rsidP="00A07EBB">
            <w:pPr>
              <w:pStyle w:val="Compact"/>
              <w:spacing w:before="60" w:after="60"/>
              <w:rPr>
                <w:rFonts w:ascii="Times New Roman" w:hAnsi="Times New Roman" w:cs="Times New Roman"/>
                <w:sz w:val="28"/>
                <w:szCs w:val="28"/>
              </w:rPr>
            </w:pPr>
          </w:p>
        </w:tc>
      </w:tr>
      <w:tr w:rsidR="004F2919" w:rsidRPr="004F2919" w14:paraId="3C1A2842" w14:textId="77777777" w:rsidTr="00A07EBB">
        <w:tc>
          <w:tcPr>
            <w:tcW w:w="746" w:type="dxa"/>
          </w:tcPr>
          <w:p w14:paraId="0E48BE2F" w14:textId="77777777" w:rsidR="00A80432" w:rsidRPr="004F2919" w:rsidRDefault="00A80432" w:rsidP="00A07EBB">
            <w:pPr>
              <w:pStyle w:val="Compact"/>
              <w:spacing w:before="60" w:after="60"/>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4494" w:type="dxa"/>
          </w:tcPr>
          <w:p w14:paraId="17B4CE5E" w14:textId="77777777" w:rsidR="00A80432" w:rsidRPr="004F2919" w:rsidRDefault="00A80432" w:rsidP="00A07EBB">
            <w:pPr>
              <w:pStyle w:val="Compact"/>
              <w:spacing w:before="60" w:after="60"/>
              <w:rPr>
                <w:rFonts w:ascii="Times New Roman" w:hAnsi="Times New Roman" w:cs="Times New Roman"/>
                <w:sz w:val="28"/>
                <w:szCs w:val="28"/>
              </w:rPr>
            </w:pPr>
            <w:r w:rsidRPr="004F2919">
              <w:rPr>
                <w:rFonts w:ascii="Times New Roman" w:hAnsi="Times New Roman" w:cs="Times New Roman"/>
                <w:sz w:val="28"/>
                <w:szCs w:val="28"/>
              </w:rPr>
              <w:t>Số lượng hợp đồng giao dịch dự kiến</w:t>
            </w:r>
          </w:p>
        </w:tc>
        <w:tc>
          <w:tcPr>
            <w:tcW w:w="3686" w:type="dxa"/>
          </w:tcPr>
          <w:p w14:paraId="0E5DB5F5" w14:textId="77777777" w:rsidR="00A80432" w:rsidRPr="004F2919" w:rsidRDefault="00A80432" w:rsidP="00A07EBB">
            <w:pPr>
              <w:pStyle w:val="Compact"/>
              <w:spacing w:before="60" w:after="60"/>
              <w:rPr>
                <w:rFonts w:ascii="Times New Roman" w:hAnsi="Times New Roman" w:cs="Times New Roman"/>
                <w:sz w:val="28"/>
                <w:szCs w:val="28"/>
              </w:rPr>
            </w:pPr>
          </w:p>
        </w:tc>
      </w:tr>
      <w:tr w:rsidR="004F2919" w:rsidRPr="004F2919" w14:paraId="510C1E40" w14:textId="77777777" w:rsidTr="00A07EBB">
        <w:tc>
          <w:tcPr>
            <w:tcW w:w="746" w:type="dxa"/>
          </w:tcPr>
          <w:p w14:paraId="528744EA" w14:textId="77777777" w:rsidR="00A80432" w:rsidRPr="004F2919" w:rsidRDefault="00A80432" w:rsidP="00A07EBB">
            <w:pPr>
              <w:pStyle w:val="Compact"/>
              <w:spacing w:before="60" w:after="60"/>
              <w:jc w:val="center"/>
              <w:rPr>
                <w:rFonts w:ascii="Times New Roman" w:hAnsi="Times New Roman" w:cs="Times New Roman"/>
                <w:sz w:val="28"/>
                <w:szCs w:val="28"/>
              </w:rPr>
            </w:pPr>
            <w:r w:rsidRPr="004F2919">
              <w:rPr>
                <w:rFonts w:ascii="Times New Roman" w:hAnsi="Times New Roman" w:cs="Times New Roman"/>
                <w:sz w:val="28"/>
                <w:szCs w:val="28"/>
              </w:rPr>
              <w:lastRenderedPageBreak/>
              <w:t>3</w:t>
            </w:r>
          </w:p>
        </w:tc>
        <w:tc>
          <w:tcPr>
            <w:tcW w:w="4494" w:type="dxa"/>
          </w:tcPr>
          <w:p w14:paraId="2A6BB627" w14:textId="77777777" w:rsidR="00A80432" w:rsidRPr="004F2919" w:rsidRDefault="00A80432" w:rsidP="00A07EBB">
            <w:pPr>
              <w:pStyle w:val="Compact"/>
              <w:spacing w:before="60" w:after="60"/>
              <w:rPr>
                <w:rFonts w:ascii="Times New Roman" w:hAnsi="Times New Roman" w:cs="Times New Roman"/>
                <w:sz w:val="28"/>
                <w:szCs w:val="28"/>
              </w:rPr>
            </w:pPr>
            <w:r w:rsidRPr="004F2919">
              <w:rPr>
                <w:rFonts w:ascii="Times New Roman" w:hAnsi="Times New Roman" w:cs="Times New Roman"/>
                <w:sz w:val="28"/>
                <w:szCs w:val="28"/>
              </w:rPr>
              <w:t>Khối lượng giao dịch dự kiến</w:t>
            </w:r>
          </w:p>
        </w:tc>
        <w:tc>
          <w:tcPr>
            <w:tcW w:w="3686" w:type="dxa"/>
          </w:tcPr>
          <w:p w14:paraId="0137B44A" w14:textId="77777777" w:rsidR="00A80432" w:rsidRPr="004F2919" w:rsidRDefault="00A80432" w:rsidP="00A07EBB">
            <w:pPr>
              <w:pStyle w:val="Compact"/>
              <w:spacing w:before="60" w:after="60"/>
              <w:rPr>
                <w:rFonts w:ascii="Times New Roman" w:hAnsi="Times New Roman" w:cs="Times New Roman"/>
                <w:sz w:val="28"/>
                <w:szCs w:val="28"/>
              </w:rPr>
            </w:pPr>
          </w:p>
        </w:tc>
      </w:tr>
      <w:tr w:rsidR="004F2919" w:rsidRPr="004F2919" w14:paraId="226D94BF" w14:textId="77777777" w:rsidTr="00A07EBB">
        <w:tc>
          <w:tcPr>
            <w:tcW w:w="746" w:type="dxa"/>
          </w:tcPr>
          <w:p w14:paraId="58F14CE6" w14:textId="77777777" w:rsidR="00A80432" w:rsidRPr="004F2919" w:rsidRDefault="00A80432" w:rsidP="00A07EBB">
            <w:pPr>
              <w:pStyle w:val="Compact"/>
              <w:spacing w:before="60" w:after="60"/>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4494" w:type="dxa"/>
          </w:tcPr>
          <w:p w14:paraId="3C1FFC15" w14:textId="77777777" w:rsidR="00A80432" w:rsidRPr="004F2919" w:rsidRDefault="00A80432" w:rsidP="00A07EBB">
            <w:pPr>
              <w:pStyle w:val="Compact"/>
              <w:spacing w:before="60" w:after="60"/>
              <w:rPr>
                <w:rFonts w:ascii="Times New Roman" w:hAnsi="Times New Roman" w:cs="Times New Roman"/>
                <w:sz w:val="28"/>
                <w:szCs w:val="28"/>
              </w:rPr>
            </w:pPr>
            <w:r w:rsidRPr="004F2919">
              <w:rPr>
                <w:rFonts w:ascii="Times New Roman" w:hAnsi="Times New Roman" w:cs="Times New Roman"/>
                <w:sz w:val="28"/>
                <w:szCs w:val="28"/>
              </w:rPr>
              <w:t>Giá trị giao dịch dự kiến</w:t>
            </w:r>
          </w:p>
        </w:tc>
        <w:tc>
          <w:tcPr>
            <w:tcW w:w="3686" w:type="dxa"/>
          </w:tcPr>
          <w:p w14:paraId="32167404" w14:textId="77777777" w:rsidR="00A80432" w:rsidRPr="004F2919" w:rsidRDefault="00A80432" w:rsidP="00A07EBB">
            <w:pPr>
              <w:pStyle w:val="Compact"/>
              <w:spacing w:before="60" w:after="60"/>
              <w:rPr>
                <w:rFonts w:ascii="Times New Roman" w:hAnsi="Times New Roman" w:cs="Times New Roman"/>
                <w:sz w:val="28"/>
                <w:szCs w:val="28"/>
              </w:rPr>
            </w:pPr>
          </w:p>
        </w:tc>
      </w:tr>
    </w:tbl>
    <w:p w14:paraId="60F02E50" w14:textId="77777777" w:rsidR="00A80432" w:rsidRPr="004F2919" w:rsidRDefault="00A80432" w:rsidP="005065B6">
      <w:pPr>
        <w:pStyle w:val="Compact"/>
        <w:numPr>
          <w:ilvl w:val="0"/>
          <w:numId w:val="16"/>
        </w:numPr>
        <w:tabs>
          <w:tab w:val="left" w:pos="284"/>
          <w:tab w:val="left" w:pos="426"/>
        </w:tabs>
        <w:spacing w:before="120" w:after="0" w:line="264" w:lineRule="auto"/>
        <w:ind w:left="0" w:firstLine="0"/>
        <w:rPr>
          <w:rFonts w:ascii="Times New Roman" w:hAnsi="Times New Roman" w:cs="Times New Roman"/>
          <w:b/>
          <w:sz w:val="28"/>
          <w:szCs w:val="28"/>
        </w:rPr>
      </w:pPr>
      <w:r w:rsidRPr="004F2919">
        <w:rPr>
          <w:rFonts w:ascii="Times New Roman" w:hAnsi="Times New Roman" w:cs="Times New Roman"/>
          <w:b/>
          <w:sz w:val="28"/>
          <w:szCs w:val="28"/>
        </w:rPr>
        <w:t>MÔ TẢ TỔNG THỂ HỆ THỐNG CÔNG NGHỆ THÔNG TIN</w:t>
      </w:r>
    </w:p>
    <w:p w14:paraId="792DA57A" w14:textId="77777777" w:rsidR="00A80432" w:rsidRPr="004F2919" w:rsidRDefault="00A80432" w:rsidP="005065B6">
      <w:pPr>
        <w:pStyle w:val="Compact"/>
        <w:numPr>
          <w:ilvl w:val="0"/>
          <w:numId w:val="17"/>
        </w:numPr>
        <w:tabs>
          <w:tab w:val="left" w:pos="284"/>
        </w:tabs>
        <w:spacing w:before="120" w:after="120" w:line="264" w:lineRule="auto"/>
        <w:ind w:hanging="720"/>
        <w:rPr>
          <w:rFonts w:ascii="Times New Roman" w:hAnsi="Times New Roman" w:cs="Times New Roman"/>
          <w:b/>
          <w:sz w:val="28"/>
          <w:szCs w:val="28"/>
        </w:rPr>
      </w:pPr>
      <w:r w:rsidRPr="004F2919">
        <w:rPr>
          <w:rFonts w:ascii="Times New Roman" w:hAnsi="Times New Roman" w:cs="Times New Roman"/>
          <w:b/>
          <w:sz w:val="28"/>
          <w:szCs w:val="28"/>
        </w:rPr>
        <w:t>Kiến trúc tổng thể hệ thống</w:t>
      </w:r>
    </w:p>
    <w:p w14:paraId="6732212B" w14:textId="77777777" w:rsidR="00A80432" w:rsidRPr="004F2919" w:rsidRDefault="00A80432" w:rsidP="00A80432">
      <w:pPr>
        <w:pStyle w:val="FirstParagraph"/>
        <w:tabs>
          <w:tab w:val="left" w:pos="284"/>
        </w:tabs>
        <w:spacing w:before="120" w:after="120" w:line="264" w:lineRule="auto"/>
        <w:ind w:hanging="720"/>
        <w:jc w:val="both"/>
        <w:rPr>
          <w:rFonts w:ascii="Times New Roman" w:hAnsi="Times New Roman" w:cs="Times New Roman"/>
          <w:sz w:val="28"/>
          <w:szCs w:val="28"/>
        </w:rPr>
      </w:pPr>
      <w:r w:rsidRPr="004F2919">
        <w:rPr>
          <w:rFonts w:ascii="Times New Roman" w:hAnsi="Times New Roman" w:cs="Times New Roman"/>
          <w:sz w:val="28"/>
          <w:szCs w:val="28"/>
        </w:rPr>
        <w:tab/>
        <w:t>Mô tả kiến trúc tổng thể của hệ thống công nghệ thông tin phục vụ hoạt động giao dịch, giám sát giao dịch, thanh toán bù trừ, quản lý dữ liệu và kết nối với cơ quan quản lý nhà nước.</w:t>
      </w:r>
    </w:p>
    <w:p w14:paraId="092F6589" w14:textId="77777777" w:rsidR="00A80432" w:rsidRPr="004F2919" w:rsidRDefault="00A80432" w:rsidP="005065B6">
      <w:pPr>
        <w:pStyle w:val="Compact"/>
        <w:numPr>
          <w:ilvl w:val="0"/>
          <w:numId w:val="18"/>
        </w:numPr>
        <w:tabs>
          <w:tab w:val="left" w:pos="284"/>
        </w:tabs>
        <w:spacing w:before="120" w:after="120" w:line="264" w:lineRule="auto"/>
        <w:ind w:hanging="720"/>
        <w:rPr>
          <w:rFonts w:ascii="Times New Roman" w:hAnsi="Times New Roman" w:cs="Times New Roman"/>
          <w:b/>
          <w:sz w:val="28"/>
          <w:szCs w:val="28"/>
        </w:rPr>
      </w:pPr>
      <w:r w:rsidRPr="004F2919">
        <w:rPr>
          <w:rFonts w:ascii="Times New Roman" w:hAnsi="Times New Roman" w:cs="Times New Roman"/>
          <w:b/>
          <w:sz w:val="28"/>
          <w:szCs w:val="28"/>
        </w:rPr>
        <w:t>Sơ đồ kiến trúc hệ thống</w:t>
      </w:r>
    </w:p>
    <w:p w14:paraId="7A56F65B" w14:textId="77777777" w:rsidR="00A80432" w:rsidRPr="004F2919" w:rsidRDefault="00A80432" w:rsidP="00A80432">
      <w:pPr>
        <w:pStyle w:val="FirstParagraph"/>
        <w:tabs>
          <w:tab w:val="left" w:pos="284"/>
        </w:tabs>
        <w:spacing w:before="120" w:after="120" w:line="264" w:lineRule="auto"/>
        <w:ind w:hanging="720"/>
        <w:rPr>
          <w:rFonts w:ascii="Times New Roman" w:hAnsi="Times New Roman" w:cs="Times New Roman"/>
          <w:sz w:val="28"/>
          <w:szCs w:val="28"/>
        </w:rPr>
      </w:pPr>
      <w:r w:rsidRPr="004F2919">
        <w:rPr>
          <w:rFonts w:ascii="Times New Roman" w:hAnsi="Times New Roman" w:cs="Times New Roman"/>
          <w:sz w:val="28"/>
          <w:szCs w:val="28"/>
        </w:rPr>
        <w:tab/>
        <w:t>(Đính kèm sơ đồ kiến trúc tổng thể)</w:t>
      </w:r>
    </w:p>
    <w:p w14:paraId="75360D19" w14:textId="77777777" w:rsidR="00A80432" w:rsidRPr="004F2919" w:rsidRDefault="00A80432" w:rsidP="005065B6">
      <w:pPr>
        <w:pStyle w:val="Compact"/>
        <w:numPr>
          <w:ilvl w:val="0"/>
          <w:numId w:val="19"/>
        </w:numPr>
        <w:tabs>
          <w:tab w:val="left" w:pos="284"/>
        </w:tabs>
        <w:spacing w:before="120" w:after="120" w:line="264" w:lineRule="auto"/>
        <w:ind w:left="0" w:firstLine="0"/>
        <w:rPr>
          <w:rFonts w:ascii="Times New Roman" w:hAnsi="Times New Roman" w:cs="Times New Roman"/>
          <w:b/>
          <w:sz w:val="28"/>
          <w:szCs w:val="28"/>
        </w:rPr>
      </w:pPr>
      <w:r w:rsidRPr="004F2919">
        <w:rPr>
          <w:rFonts w:ascii="Times New Roman" w:hAnsi="Times New Roman" w:cs="Times New Roman"/>
          <w:b/>
          <w:sz w:val="28"/>
          <w:szCs w:val="28"/>
        </w:rPr>
        <w:t>Các thành phần chính của hệ thống</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4384"/>
        <w:gridCol w:w="3796"/>
      </w:tblGrid>
      <w:tr w:rsidR="004F2919" w:rsidRPr="004F2919" w14:paraId="26A4F1CB" w14:textId="77777777" w:rsidTr="00A07EBB">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14:paraId="35A164A7" w14:textId="77777777" w:rsidR="00A80432" w:rsidRPr="004F2919" w:rsidRDefault="00A80432" w:rsidP="005B4538">
            <w:pPr>
              <w:pStyle w:val="Compact"/>
              <w:spacing w:before="120" w:after="120"/>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4384" w:type="dxa"/>
            <w:vAlign w:val="center"/>
          </w:tcPr>
          <w:p w14:paraId="0B9F3C27" w14:textId="77777777" w:rsidR="00A80432" w:rsidRPr="004F2919" w:rsidRDefault="00A80432" w:rsidP="005B4538">
            <w:pPr>
              <w:pStyle w:val="Compact"/>
              <w:spacing w:before="120" w:after="120"/>
              <w:jc w:val="center"/>
              <w:rPr>
                <w:rFonts w:ascii="Times New Roman" w:hAnsi="Times New Roman" w:cs="Times New Roman"/>
                <w:b/>
                <w:sz w:val="28"/>
                <w:szCs w:val="28"/>
              </w:rPr>
            </w:pPr>
            <w:r w:rsidRPr="004F2919">
              <w:rPr>
                <w:rFonts w:ascii="Times New Roman" w:hAnsi="Times New Roman" w:cs="Times New Roman"/>
                <w:b/>
                <w:sz w:val="28"/>
                <w:szCs w:val="28"/>
              </w:rPr>
              <w:t>Thành phần hệ thống</w:t>
            </w:r>
          </w:p>
        </w:tc>
        <w:tc>
          <w:tcPr>
            <w:tcW w:w="3796" w:type="dxa"/>
            <w:vAlign w:val="center"/>
          </w:tcPr>
          <w:p w14:paraId="76D363B4" w14:textId="77777777" w:rsidR="00A80432" w:rsidRPr="004F2919" w:rsidRDefault="00A80432" w:rsidP="005B4538">
            <w:pPr>
              <w:pStyle w:val="Compact"/>
              <w:spacing w:before="120" w:after="120"/>
              <w:jc w:val="center"/>
              <w:rPr>
                <w:rFonts w:ascii="Times New Roman" w:hAnsi="Times New Roman" w:cs="Times New Roman"/>
                <w:b/>
                <w:sz w:val="28"/>
                <w:szCs w:val="28"/>
              </w:rPr>
            </w:pPr>
            <w:r w:rsidRPr="004F2919">
              <w:rPr>
                <w:rFonts w:ascii="Times New Roman" w:hAnsi="Times New Roman" w:cs="Times New Roman"/>
                <w:b/>
                <w:sz w:val="28"/>
                <w:szCs w:val="28"/>
              </w:rPr>
              <w:t>Chức năng chính</w:t>
            </w:r>
          </w:p>
        </w:tc>
      </w:tr>
      <w:tr w:rsidR="004F2919" w:rsidRPr="004F2919" w14:paraId="1623A8E7" w14:textId="77777777" w:rsidTr="00A07EBB">
        <w:tc>
          <w:tcPr>
            <w:tcW w:w="0" w:type="auto"/>
            <w:vAlign w:val="center"/>
          </w:tcPr>
          <w:p w14:paraId="20DCC6E6" w14:textId="77777777" w:rsidR="00A80432" w:rsidRPr="004F2919" w:rsidRDefault="00A80432" w:rsidP="005B4538">
            <w:pPr>
              <w:spacing w:before="120" w:after="120"/>
              <w:jc w:val="center"/>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1</w:t>
            </w:r>
          </w:p>
        </w:tc>
        <w:tc>
          <w:tcPr>
            <w:tcW w:w="4384" w:type="dxa"/>
            <w:vAlign w:val="center"/>
          </w:tcPr>
          <w:p w14:paraId="50C72A57" w14:textId="77777777" w:rsidR="00A80432" w:rsidRPr="004F2919" w:rsidRDefault="00A80432" w:rsidP="005B4538">
            <w:pPr>
              <w:spacing w:before="120" w:after="120"/>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Hệ thống giao dịch điện tử</w:t>
            </w:r>
          </w:p>
        </w:tc>
        <w:tc>
          <w:tcPr>
            <w:tcW w:w="3796" w:type="dxa"/>
            <w:vAlign w:val="center"/>
          </w:tcPr>
          <w:p w14:paraId="03B01BB5" w14:textId="77777777" w:rsidR="00A80432" w:rsidRPr="004F2919" w:rsidRDefault="00A80432" w:rsidP="005B4538">
            <w:pPr>
              <w:spacing w:before="120" w:after="120"/>
              <w:rPr>
                <w:rFonts w:ascii="Times New Roman" w:eastAsia="Times New Roman" w:hAnsi="Times New Roman" w:cs="Times New Roman"/>
                <w:sz w:val="28"/>
                <w:szCs w:val="28"/>
              </w:rPr>
            </w:pPr>
          </w:p>
        </w:tc>
      </w:tr>
      <w:tr w:rsidR="004F2919" w:rsidRPr="004F2919" w14:paraId="44821D73" w14:textId="77777777" w:rsidTr="00A07EBB">
        <w:tc>
          <w:tcPr>
            <w:tcW w:w="0" w:type="auto"/>
            <w:vAlign w:val="center"/>
          </w:tcPr>
          <w:p w14:paraId="71135798" w14:textId="77777777" w:rsidR="00A80432" w:rsidRPr="004F2919" w:rsidRDefault="00A80432" w:rsidP="005B4538">
            <w:pPr>
              <w:spacing w:before="120" w:after="120"/>
              <w:jc w:val="center"/>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2</w:t>
            </w:r>
          </w:p>
        </w:tc>
        <w:tc>
          <w:tcPr>
            <w:tcW w:w="4384" w:type="dxa"/>
            <w:vAlign w:val="center"/>
          </w:tcPr>
          <w:p w14:paraId="0E144C78" w14:textId="77777777" w:rsidR="00A80432" w:rsidRPr="004F2919" w:rsidRDefault="00A80432" w:rsidP="005B4538">
            <w:pPr>
              <w:spacing w:before="120" w:after="120"/>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Hệ thống giám sát giao dịch</w:t>
            </w:r>
          </w:p>
        </w:tc>
        <w:tc>
          <w:tcPr>
            <w:tcW w:w="3796" w:type="dxa"/>
            <w:vAlign w:val="center"/>
          </w:tcPr>
          <w:p w14:paraId="3BC660F3" w14:textId="77777777" w:rsidR="00A80432" w:rsidRPr="004F2919" w:rsidRDefault="00A80432" w:rsidP="005B4538">
            <w:pPr>
              <w:spacing w:before="120" w:after="120"/>
              <w:rPr>
                <w:rFonts w:ascii="Times New Roman" w:eastAsia="Times New Roman" w:hAnsi="Times New Roman" w:cs="Times New Roman"/>
                <w:sz w:val="28"/>
                <w:szCs w:val="28"/>
              </w:rPr>
            </w:pPr>
          </w:p>
        </w:tc>
      </w:tr>
      <w:tr w:rsidR="004F2919" w:rsidRPr="004F2919" w14:paraId="7FF0FD59" w14:textId="77777777" w:rsidTr="00A07EBB">
        <w:tc>
          <w:tcPr>
            <w:tcW w:w="0" w:type="auto"/>
            <w:vAlign w:val="center"/>
          </w:tcPr>
          <w:p w14:paraId="4EB09014" w14:textId="77777777" w:rsidR="00A80432" w:rsidRPr="004F2919" w:rsidRDefault="00A80432" w:rsidP="005B4538">
            <w:pPr>
              <w:spacing w:before="120" w:after="120"/>
              <w:jc w:val="center"/>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3</w:t>
            </w:r>
          </w:p>
        </w:tc>
        <w:tc>
          <w:tcPr>
            <w:tcW w:w="4384" w:type="dxa"/>
            <w:vAlign w:val="center"/>
          </w:tcPr>
          <w:p w14:paraId="66943E28" w14:textId="77777777" w:rsidR="00A80432" w:rsidRPr="004F2919" w:rsidRDefault="00A80432" w:rsidP="005B4538">
            <w:pPr>
              <w:spacing w:before="120" w:after="120"/>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Hệ thống quản lý dữ liệu</w:t>
            </w:r>
          </w:p>
        </w:tc>
        <w:tc>
          <w:tcPr>
            <w:tcW w:w="3796" w:type="dxa"/>
            <w:vAlign w:val="center"/>
          </w:tcPr>
          <w:p w14:paraId="60217E23" w14:textId="77777777" w:rsidR="00A80432" w:rsidRPr="004F2919" w:rsidRDefault="00A80432" w:rsidP="005B4538">
            <w:pPr>
              <w:spacing w:before="120" w:after="120"/>
              <w:rPr>
                <w:rFonts w:ascii="Times New Roman" w:eastAsia="Times New Roman" w:hAnsi="Times New Roman" w:cs="Times New Roman"/>
                <w:sz w:val="28"/>
                <w:szCs w:val="28"/>
              </w:rPr>
            </w:pPr>
          </w:p>
        </w:tc>
      </w:tr>
      <w:tr w:rsidR="004F2919" w:rsidRPr="004F2919" w14:paraId="78C5512C" w14:textId="77777777" w:rsidTr="00A07EBB">
        <w:tc>
          <w:tcPr>
            <w:tcW w:w="0" w:type="auto"/>
            <w:vAlign w:val="center"/>
          </w:tcPr>
          <w:p w14:paraId="5B342A1B" w14:textId="77777777" w:rsidR="00A80432" w:rsidRPr="004F2919" w:rsidRDefault="00A80432" w:rsidP="005B4538">
            <w:pPr>
              <w:spacing w:before="120" w:after="120"/>
              <w:jc w:val="center"/>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4</w:t>
            </w:r>
          </w:p>
        </w:tc>
        <w:tc>
          <w:tcPr>
            <w:tcW w:w="4384" w:type="dxa"/>
            <w:vAlign w:val="center"/>
          </w:tcPr>
          <w:p w14:paraId="7B402180" w14:textId="77777777" w:rsidR="00A80432" w:rsidRPr="004F2919" w:rsidRDefault="00A80432" w:rsidP="005B4538">
            <w:pPr>
              <w:spacing w:before="120" w:after="120"/>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Hệ thống kết nối dữ liệu</w:t>
            </w:r>
          </w:p>
        </w:tc>
        <w:tc>
          <w:tcPr>
            <w:tcW w:w="3796" w:type="dxa"/>
            <w:vAlign w:val="center"/>
          </w:tcPr>
          <w:p w14:paraId="66522794" w14:textId="77777777" w:rsidR="00A80432" w:rsidRPr="004F2919" w:rsidRDefault="00A80432" w:rsidP="005B4538">
            <w:pPr>
              <w:spacing w:before="120" w:after="120"/>
              <w:rPr>
                <w:rFonts w:ascii="Times New Roman" w:eastAsia="Times New Roman" w:hAnsi="Times New Roman" w:cs="Times New Roman"/>
                <w:sz w:val="28"/>
                <w:szCs w:val="28"/>
              </w:rPr>
            </w:pPr>
          </w:p>
        </w:tc>
      </w:tr>
      <w:tr w:rsidR="004F2919" w:rsidRPr="004F2919" w14:paraId="26730E93" w14:textId="77777777" w:rsidTr="00A07EBB">
        <w:tc>
          <w:tcPr>
            <w:tcW w:w="0" w:type="auto"/>
            <w:vAlign w:val="center"/>
          </w:tcPr>
          <w:p w14:paraId="44C80137" w14:textId="77777777" w:rsidR="00A80432" w:rsidRPr="004F2919" w:rsidRDefault="00A80432" w:rsidP="005B4538">
            <w:pPr>
              <w:spacing w:before="120" w:after="120"/>
              <w:jc w:val="center"/>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5</w:t>
            </w:r>
          </w:p>
        </w:tc>
        <w:tc>
          <w:tcPr>
            <w:tcW w:w="4384" w:type="dxa"/>
            <w:vAlign w:val="center"/>
          </w:tcPr>
          <w:p w14:paraId="47E37B1D" w14:textId="77777777" w:rsidR="00A80432" w:rsidRPr="004F2919" w:rsidRDefault="00A80432" w:rsidP="005B4538">
            <w:pPr>
              <w:spacing w:before="120" w:after="120"/>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Hệ thống quản lý ký quỹ và thanh toán bù trừ (nếu có)</w:t>
            </w:r>
          </w:p>
        </w:tc>
        <w:tc>
          <w:tcPr>
            <w:tcW w:w="3796" w:type="dxa"/>
            <w:vAlign w:val="center"/>
          </w:tcPr>
          <w:p w14:paraId="7CF6E318" w14:textId="77777777" w:rsidR="00A80432" w:rsidRPr="004F2919" w:rsidRDefault="00A80432" w:rsidP="005B4538">
            <w:pPr>
              <w:spacing w:before="120" w:after="120"/>
              <w:rPr>
                <w:rFonts w:ascii="Times New Roman" w:eastAsia="Times New Roman" w:hAnsi="Times New Roman" w:cs="Times New Roman"/>
                <w:sz w:val="28"/>
                <w:szCs w:val="28"/>
              </w:rPr>
            </w:pPr>
          </w:p>
        </w:tc>
      </w:tr>
      <w:tr w:rsidR="004F2919" w:rsidRPr="004F2919" w14:paraId="6F296DEE" w14:textId="77777777" w:rsidTr="00A07EBB">
        <w:tc>
          <w:tcPr>
            <w:tcW w:w="0" w:type="auto"/>
            <w:vAlign w:val="center"/>
          </w:tcPr>
          <w:p w14:paraId="2702E4D0" w14:textId="77777777" w:rsidR="00A80432" w:rsidRPr="004F2919" w:rsidRDefault="00A80432" w:rsidP="005B4538">
            <w:pPr>
              <w:spacing w:before="120" w:after="120"/>
              <w:jc w:val="center"/>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6</w:t>
            </w:r>
          </w:p>
        </w:tc>
        <w:tc>
          <w:tcPr>
            <w:tcW w:w="4384" w:type="dxa"/>
            <w:vAlign w:val="center"/>
          </w:tcPr>
          <w:p w14:paraId="3510B703" w14:textId="77777777" w:rsidR="00A80432" w:rsidRPr="004F2919" w:rsidRDefault="00A80432" w:rsidP="005B4538">
            <w:pPr>
              <w:spacing w:before="120" w:after="120"/>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Hệ thống quản lý rủi ro</w:t>
            </w:r>
          </w:p>
        </w:tc>
        <w:tc>
          <w:tcPr>
            <w:tcW w:w="3796" w:type="dxa"/>
            <w:vAlign w:val="center"/>
          </w:tcPr>
          <w:p w14:paraId="5D49B173" w14:textId="77777777" w:rsidR="00A80432" w:rsidRPr="004F2919" w:rsidRDefault="00A80432" w:rsidP="005B4538">
            <w:pPr>
              <w:spacing w:before="120" w:after="120"/>
              <w:rPr>
                <w:rFonts w:ascii="Times New Roman" w:eastAsia="Times New Roman" w:hAnsi="Times New Roman" w:cs="Times New Roman"/>
                <w:sz w:val="28"/>
                <w:szCs w:val="28"/>
              </w:rPr>
            </w:pPr>
          </w:p>
        </w:tc>
      </w:tr>
      <w:tr w:rsidR="004F2919" w:rsidRPr="004F2919" w14:paraId="51B0D64C" w14:textId="77777777" w:rsidTr="00A07EBB">
        <w:tc>
          <w:tcPr>
            <w:tcW w:w="0" w:type="auto"/>
            <w:vAlign w:val="center"/>
          </w:tcPr>
          <w:p w14:paraId="236B258B" w14:textId="77777777" w:rsidR="00A80432" w:rsidRPr="004F2919" w:rsidRDefault="00A80432" w:rsidP="005B4538">
            <w:pPr>
              <w:spacing w:before="120" w:after="120"/>
              <w:jc w:val="center"/>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7</w:t>
            </w:r>
          </w:p>
        </w:tc>
        <w:tc>
          <w:tcPr>
            <w:tcW w:w="4384" w:type="dxa"/>
            <w:vAlign w:val="center"/>
          </w:tcPr>
          <w:p w14:paraId="608C167E" w14:textId="77777777" w:rsidR="00A80432" w:rsidRPr="004F2919" w:rsidRDefault="00A80432" w:rsidP="005B4538">
            <w:pPr>
              <w:spacing w:before="120" w:after="120"/>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Hệ thống công bố thông tin</w:t>
            </w:r>
          </w:p>
        </w:tc>
        <w:tc>
          <w:tcPr>
            <w:tcW w:w="3796" w:type="dxa"/>
            <w:vAlign w:val="center"/>
          </w:tcPr>
          <w:p w14:paraId="7947C72C" w14:textId="77777777" w:rsidR="00A80432" w:rsidRPr="004F2919" w:rsidRDefault="00A80432" w:rsidP="005B4538">
            <w:pPr>
              <w:spacing w:before="120" w:after="120"/>
              <w:rPr>
                <w:rFonts w:ascii="Times New Roman" w:eastAsia="Times New Roman" w:hAnsi="Times New Roman" w:cs="Times New Roman"/>
                <w:sz w:val="28"/>
                <w:szCs w:val="28"/>
              </w:rPr>
            </w:pPr>
          </w:p>
        </w:tc>
      </w:tr>
      <w:tr w:rsidR="004F2919" w:rsidRPr="004F2919" w14:paraId="0A61B5B3" w14:textId="77777777" w:rsidTr="00A07EBB">
        <w:tc>
          <w:tcPr>
            <w:tcW w:w="0" w:type="auto"/>
            <w:vAlign w:val="center"/>
          </w:tcPr>
          <w:p w14:paraId="081A106F" w14:textId="77777777" w:rsidR="00A80432" w:rsidRPr="004F2919" w:rsidRDefault="00A80432" w:rsidP="005B4538">
            <w:pPr>
              <w:spacing w:before="120" w:after="120"/>
              <w:jc w:val="center"/>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8</w:t>
            </w:r>
          </w:p>
        </w:tc>
        <w:tc>
          <w:tcPr>
            <w:tcW w:w="4384" w:type="dxa"/>
            <w:vAlign w:val="center"/>
          </w:tcPr>
          <w:p w14:paraId="6AF5183C" w14:textId="77777777" w:rsidR="00A80432" w:rsidRPr="004F2919" w:rsidRDefault="00A80432" w:rsidP="005B4538">
            <w:pPr>
              <w:spacing w:before="120" w:after="120"/>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Trung tâm dữ liệu chính</w:t>
            </w:r>
          </w:p>
        </w:tc>
        <w:tc>
          <w:tcPr>
            <w:tcW w:w="3796" w:type="dxa"/>
            <w:vAlign w:val="center"/>
          </w:tcPr>
          <w:p w14:paraId="57AFB28D" w14:textId="77777777" w:rsidR="00A80432" w:rsidRPr="004F2919" w:rsidRDefault="00A80432" w:rsidP="005B4538">
            <w:pPr>
              <w:spacing w:before="120" w:after="120"/>
              <w:rPr>
                <w:rFonts w:ascii="Times New Roman" w:eastAsia="Times New Roman" w:hAnsi="Times New Roman" w:cs="Times New Roman"/>
                <w:sz w:val="28"/>
                <w:szCs w:val="28"/>
              </w:rPr>
            </w:pPr>
          </w:p>
        </w:tc>
      </w:tr>
      <w:tr w:rsidR="004F2919" w:rsidRPr="004F2919" w14:paraId="4CF044AD" w14:textId="77777777" w:rsidTr="00A07EBB">
        <w:tc>
          <w:tcPr>
            <w:tcW w:w="0" w:type="auto"/>
            <w:vAlign w:val="center"/>
          </w:tcPr>
          <w:p w14:paraId="61844BC6" w14:textId="77777777" w:rsidR="00A80432" w:rsidRPr="004F2919" w:rsidRDefault="00A80432" w:rsidP="005B4538">
            <w:pPr>
              <w:spacing w:before="120" w:after="120"/>
              <w:jc w:val="center"/>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9</w:t>
            </w:r>
          </w:p>
        </w:tc>
        <w:tc>
          <w:tcPr>
            <w:tcW w:w="4384" w:type="dxa"/>
            <w:vAlign w:val="center"/>
          </w:tcPr>
          <w:p w14:paraId="2B5BCA2A" w14:textId="77777777" w:rsidR="00A80432" w:rsidRPr="004F2919" w:rsidRDefault="00A80432" w:rsidP="005B4538">
            <w:pPr>
              <w:spacing w:before="120" w:after="120"/>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Trung tâm dữ liệu dự phòng</w:t>
            </w:r>
          </w:p>
        </w:tc>
        <w:tc>
          <w:tcPr>
            <w:tcW w:w="3796" w:type="dxa"/>
            <w:vAlign w:val="center"/>
          </w:tcPr>
          <w:p w14:paraId="7B6781EC" w14:textId="77777777" w:rsidR="00A80432" w:rsidRPr="004F2919" w:rsidRDefault="00A80432" w:rsidP="005B4538">
            <w:pPr>
              <w:spacing w:before="120" w:after="120"/>
              <w:rPr>
                <w:rFonts w:ascii="Times New Roman" w:eastAsia="Times New Roman" w:hAnsi="Times New Roman" w:cs="Times New Roman"/>
                <w:sz w:val="28"/>
                <w:szCs w:val="28"/>
              </w:rPr>
            </w:pPr>
          </w:p>
        </w:tc>
      </w:tr>
      <w:tr w:rsidR="004F2919" w:rsidRPr="004F2919" w14:paraId="4F24AACF" w14:textId="77777777" w:rsidTr="00A07EBB">
        <w:tc>
          <w:tcPr>
            <w:tcW w:w="0" w:type="auto"/>
            <w:vAlign w:val="center"/>
          </w:tcPr>
          <w:p w14:paraId="38878A1F" w14:textId="77777777" w:rsidR="00A80432" w:rsidRPr="004F2919" w:rsidRDefault="00A80432" w:rsidP="005B4538">
            <w:pPr>
              <w:spacing w:before="120" w:after="120"/>
              <w:jc w:val="center"/>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w:t>
            </w:r>
          </w:p>
        </w:tc>
        <w:tc>
          <w:tcPr>
            <w:tcW w:w="4384" w:type="dxa"/>
            <w:vAlign w:val="center"/>
          </w:tcPr>
          <w:p w14:paraId="42CAA8F8" w14:textId="77777777" w:rsidR="00A80432" w:rsidRPr="004F2919" w:rsidRDefault="00A80432" w:rsidP="005B4538">
            <w:pPr>
              <w:spacing w:before="120" w:after="120"/>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w:t>
            </w:r>
          </w:p>
        </w:tc>
        <w:tc>
          <w:tcPr>
            <w:tcW w:w="3796" w:type="dxa"/>
            <w:vAlign w:val="center"/>
          </w:tcPr>
          <w:p w14:paraId="73C10689" w14:textId="77777777" w:rsidR="00A80432" w:rsidRPr="004F2919" w:rsidRDefault="00A80432" w:rsidP="005B4538">
            <w:pPr>
              <w:spacing w:before="120" w:after="120"/>
              <w:rPr>
                <w:rFonts w:ascii="Times New Roman" w:eastAsia="Times New Roman" w:hAnsi="Times New Roman" w:cs="Times New Roman"/>
                <w:sz w:val="28"/>
                <w:szCs w:val="28"/>
              </w:rPr>
            </w:pPr>
          </w:p>
        </w:tc>
      </w:tr>
    </w:tbl>
    <w:p w14:paraId="4CB9968C" w14:textId="77777777" w:rsidR="00A80432" w:rsidRPr="004F2919" w:rsidRDefault="00A80432" w:rsidP="005065B6">
      <w:pPr>
        <w:pStyle w:val="Compact"/>
        <w:numPr>
          <w:ilvl w:val="0"/>
          <w:numId w:val="20"/>
        </w:numPr>
        <w:tabs>
          <w:tab w:val="left" w:pos="567"/>
        </w:tabs>
        <w:spacing w:before="120" w:after="120" w:line="264" w:lineRule="auto"/>
        <w:ind w:left="0" w:firstLine="0"/>
        <w:rPr>
          <w:rFonts w:ascii="Times New Roman" w:hAnsi="Times New Roman" w:cs="Times New Roman"/>
          <w:b/>
          <w:sz w:val="28"/>
          <w:szCs w:val="28"/>
        </w:rPr>
      </w:pPr>
      <w:r w:rsidRPr="004F2919">
        <w:rPr>
          <w:rFonts w:ascii="Times New Roman" w:hAnsi="Times New Roman" w:cs="Times New Roman"/>
          <w:b/>
          <w:sz w:val="28"/>
          <w:szCs w:val="28"/>
        </w:rPr>
        <w:t>MÔ TẢ CHỨC NĂNG NGHIỆP VỤ</w:t>
      </w:r>
    </w:p>
    <w:p w14:paraId="06D1606A" w14:textId="77777777" w:rsidR="00A80432" w:rsidRPr="004F2919" w:rsidRDefault="00A80432" w:rsidP="005065B6">
      <w:pPr>
        <w:pStyle w:val="Compact"/>
        <w:numPr>
          <w:ilvl w:val="0"/>
          <w:numId w:val="21"/>
        </w:numPr>
        <w:tabs>
          <w:tab w:val="left" w:pos="284"/>
        </w:tabs>
        <w:spacing w:before="120" w:after="120" w:line="264" w:lineRule="auto"/>
        <w:ind w:left="0" w:firstLine="0"/>
        <w:rPr>
          <w:rFonts w:ascii="Times New Roman" w:hAnsi="Times New Roman" w:cs="Times New Roman"/>
          <w:b/>
          <w:sz w:val="28"/>
          <w:szCs w:val="28"/>
        </w:rPr>
      </w:pPr>
      <w:r w:rsidRPr="004F2919">
        <w:rPr>
          <w:rFonts w:ascii="Times New Roman" w:hAnsi="Times New Roman" w:cs="Times New Roman"/>
          <w:b/>
          <w:sz w:val="28"/>
          <w:szCs w:val="28"/>
        </w:rPr>
        <w:t>Hệ thống giao dịch điện tử</w:t>
      </w:r>
    </w:p>
    <w:p w14:paraId="296C7709" w14:textId="77777777" w:rsidR="00A80432" w:rsidRPr="004F2919" w:rsidRDefault="00A80432" w:rsidP="00A80432">
      <w:pPr>
        <w:pStyle w:val="FirstParagraph"/>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Mô tả các chức năng:</w:t>
      </w:r>
    </w:p>
    <w:p w14:paraId="411F5469"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 Niêm yết hàng hóa</w:t>
      </w:r>
    </w:p>
    <w:p w14:paraId="69F60633"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 Đặt lệnh</w:t>
      </w:r>
    </w:p>
    <w:p w14:paraId="1E58CC5D"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lastRenderedPageBreak/>
        <w:t>□ Sửa lệnh</w:t>
      </w:r>
    </w:p>
    <w:p w14:paraId="4FA4CC99"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 Hủy lệnh</w:t>
      </w:r>
    </w:p>
    <w:p w14:paraId="0049E7FF"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 Khớp lệnh</w:t>
      </w:r>
    </w:p>
    <w:p w14:paraId="2E55D005"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 Công bố thông tin</w:t>
      </w:r>
    </w:p>
    <w:p w14:paraId="2D1A1401"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 Quản lý giao dịch</w:t>
      </w:r>
    </w:p>
    <w:p w14:paraId="5C7E3777"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Mô tả chi tiết:</w:t>
      </w:r>
    </w:p>
    <w:p w14:paraId="7122A68C"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595C2C4A" w14:textId="77777777" w:rsidR="00A80432" w:rsidRPr="004F2919" w:rsidRDefault="00A80432" w:rsidP="005065B6">
      <w:pPr>
        <w:pStyle w:val="Compact"/>
        <w:numPr>
          <w:ilvl w:val="0"/>
          <w:numId w:val="22"/>
        </w:numPr>
        <w:tabs>
          <w:tab w:val="left" w:pos="284"/>
        </w:tabs>
        <w:spacing w:before="120" w:after="120" w:line="264" w:lineRule="auto"/>
        <w:ind w:left="0" w:firstLine="0"/>
        <w:rPr>
          <w:rFonts w:ascii="Times New Roman" w:hAnsi="Times New Roman" w:cs="Times New Roman"/>
          <w:b/>
          <w:sz w:val="28"/>
          <w:szCs w:val="28"/>
        </w:rPr>
      </w:pPr>
      <w:r w:rsidRPr="004F2919">
        <w:rPr>
          <w:rFonts w:ascii="Times New Roman" w:hAnsi="Times New Roman" w:cs="Times New Roman"/>
          <w:b/>
          <w:sz w:val="28"/>
          <w:szCs w:val="28"/>
        </w:rPr>
        <w:t>Hệ thống giám sát giao dịch</w:t>
      </w:r>
    </w:p>
    <w:p w14:paraId="401BEE39" w14:textId="77777777" w:rsidR="00A80432" w:rsidRPr="004F2919" w:rsidRDefault="00A80432" w:rsidP="00A80432">
      <w:pPr>
        <w:pStyle w:val="FirstParagraph"/>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Mô tả các chức năng:</w:t>
      </w:r>
    </w:p>
    <w:p w14:paraId="0A8EC44C"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 Giám sát giao dịch</w:t>
      </w:r>
    </w:p>
    <w:p w14:paraId="220D44F1"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 Cảnh báo bất thường</w:t>
      </w:r>
    </w:p>
    <w:p w14:paraId="721AA744"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 Quản lý nhật ký giao dịch</w:t>
      </w:r>
    </w:p>
    <w:p w14:paraId="038FD41E"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 Truy xuất dữ liệu</w:t>
      </w:r>
    </w:p>
    <w:p w14:paraId="3FC9327A"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Mô tả chi tiết:</w:t>
      </w:r>
    </w:p>
    <w:p w14:paraId="24A25946"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03479BF0" w14:textId="77777777" w:rsidR="00A80432" w:rsidRPr="004F2919" w:rsidRDefault="00A80432" w:rsidP="005065B6">
      <w:pPr>
        <w:pStyle w:val="Compact"/>
        <w:numPr>
          <w:ilvl w:val="0"/>
          <w:numId w:val="23"/>
        </w:numPr>
        <w:spacing w:before="120" w:after="120" w:line="264" w:lineRule="auto"/>
        <w:ind w:left="284" w:hanging="284"/>
        <w:rPr>
          <w:rFonts w:ascii="Times New Roman" w:hAnsi="Times New Roman" w:cs="Times New Roman"/>
          <w:b/>
          <w:sz w:val="28"/>
          <w:szCs w:val="28"/>
        </w:rPr>
      </w:pPr>
      <w:r w:rsidRPr="004F2919">
        <w:rPr>
          <w:rFonts w:ascii="Times New Roman" w:hAnsi="Times New Roman" w:cs="Times New Roman"/>
          <w:b/>
          <w:sz w:val="28"/>
          <w:szCs w:val="28"/>
        </w:rPr>
        <w:t>Hệ thống thanh toán bù trừ hoặc hệ thống hỗ trợ thanh toán bù trừ</w:t>
      </w:r>
    </w:p>
    <w:p w14:paraId="6D3600EE" w14:textId="77777777" w:rsidR="00A80432" w:rsidRPr="004F2919" w:rsidRDefault="00A80432" w:rsidP="00A80432">
      <w:pPr>
        <w:pStyle w:val="FirstParagraph"/>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Quản lý ký quỹ</w:t>
      </w:r>
    </w:p>
    <w:p w14:paraId="4BCE93E3"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 Quản lý vị thế mở</w:t>
      </w:r>
    </w:p>
    <w:p w14:paraId="4F0C4BBF"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 Thanh toán bù trừ</w:t>
      </w:r>
    </w:p>
    <w:p w14:paraId="25C2C7E3"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 Quản lý rủi ro</w:t>
      </w:r>
    </w:p>
    <w:p w14:paraId="3C7B1FB7"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 Kết nối FCM</w:t>
      </w:r>
    </w:p>
    <w:p w14:paraId="5A7C778F"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 Kết nối ngân hàng thanh toán</w:t>
      </w:r>
    </w:p>
    <w:p w14:paraId="74039F1C"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Mô tả chi tiết:</w:t>
      </w:r>
    </w:p>
    <w:p w14:paraId="49FBE02B" w14:textId="77777777" w:rsidR="00A80432" w:rsidRPr="004F2919" w:rsidRDefault="00A80432" w:rsidP="00A80432">
      <w:pPr>
        <w:pStyle w:val="BodyText"/>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5ED3BA25" w14:textId="77777777" w:rsidR="00A80432" w:rsidRPr="004F2919" w:rsidRDefault="00A80432" w:rsidP="005065B6">
      <w:pPr>
        <w:pStyle w:val="Compact"/>
        <w:numPr>
          <w:ilvl w:val="0"/>
          <w:numId w:val="24"/>
        </w:numPr>
        <w:tabs>
          <w:tab w:val="left" w:pos="426"/>
        </w:tabs>
        <w:spacing w:before="120" w:after="120" w:line="264" w:lineRule="auto"/>
        <w:ind w:left="0" w:firstLine="0"/>
        <w:rPr>
          <w:rFonts w:ascii="Times New Roman" w:hAnsi="Times New Roman" w:cs="Times New Roman"/>
          <w:b/>
          <w:sz w:val="28"/>
          <w:szCs w:val="28"/>
        </w:rPr>
      </w:pPr>
      <w:r w:rsidRPr="004F2919">
        <w:rPr>
          <w:rFonts w:ascii="Times New Roman" w:hAnsi="Times New Roman" w:cs="Times New Roman"/>
          <w:b/>
          <w:sz w:val="28"/>
          <w:szCs w:val="28"/>
        </w:rPr>
        <w:t>KẾT NỐI, CHIA SẺ DỮ LIỆU</w:t>
      </w:r>
    </w:p>
    <w:p w14:paraId="7B990630" w14:textId="77777777" w:rsidR="00A80432" w:rsidRPr="004F2919" w:rsidRDefault="00A80432" w:rsidP="005065B6">
      <w:pPr>
        <w:pStyle w:val="Compact"/>
        <w:numPr>
          <w:ilvl w:val="0"/>
          <w:numId w:val="25"/>
        </w:numPr>
        <w:tabs>
          <w:tab w:val="left" w:pos="284"/>
        </w:tabs>
        <w:spacing w:before="120" w:after="120" w:line="264" w:lineRule="auto"/>
        <w:ind w:left="0" w:firstLine="0"/>
        <w:rPr>
          <w:rFonts w:ascii="Times New Roman" w:hAnsi="Times New Roman" w:cs="Times New Roman"/>
          <w:b/>
          <w:sz w:val="28"/>
          <w:szCs w:val="28"/>
        </w:rPr>
      </w:pPr>
      <w:r w:rsidRPr="004F2919">
        <w:rPr>
          <w:rFonts w:ascii="Times New Roman" w:hAnsi="Times New Roman" w:cs="Times New Roman"/>
          <w:b/>
          <w:sz w:val="28"/>
          <w:szCs w:val="28"/>
        </w:rPr>
        <w:t>Kết nối với Trung tâm thanh toán bù trừ</w:t>
      </w:r>
    </w:p>
    <w:tbl>
      <w:tblPr>
        <w:tblStyle w:val="Table"/>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3360"/>
        <w:gridCol w:w="4961"/>
      </w:tblGrid>
      <w:tr w:rsidR="004F2919" w:rsidRPr="004F2919" w14:paraId="7601FCCC" w14:textId="77777777" w:rsidTr="00A07EBB">
        <w:trPr>
          <w:cnfStyle w:val="100000000000" w:firstRow="1" w:lastRow="0" w:firstColumn="0" w:lastColumn="0" w:oddVBand="0" w:evenVBand="0" w:oddHBand="0" w:evenHBand="0" w:firstRowFirstColumn="0" w:firstRowLastColumn="0" w:lastRowFirstColumn="0" w:lastRowLastColumn="0"/>
          <w:tblHeader/>
        </w:trPr>
        <w:tc>
          <w:tcPr>
            <w:tcW w:w="746" w:type="dxa"/>
          </w:tcPr>
          <w:p w14:paraId="388F5D18"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3360" w:type="dxa"/>
          </w:tcPr>
          <w:p w14:paraId="6EF32CB8"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Nội dung</w:t>
            </w:r>
          </w:p>
        </w:tc>
        <w:tc>
          <w:tcPr>
            <w:tcW w:w="4961" w:type="dxa"/>
          </w:tcPr>
          <w:p w14:paraId="0207883B"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Mô tả</w:t>
            </w:r>
          </w:p>
        </w:tc>
      </w:tr>
      <w:tr w:rsidR="004F2919" w:rsidRPr="004F2919" w14:paraId="01EDD0F5" w14:textId="77777777" w:rsidTr="00A07EBB">
        <w:tc>
          <w:tcPr>
            <w:tcW w:w="746" w:type="dxa"/>
          </w:tcPr>
          <w:p w14:paraId="454C153F"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3360" w:type="dxa"/>
          </w:tcPr>
          <w:p w14:paraId="12D7FB77"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Dữ liệu trao đổi</w:t>
            </w:r>
          </w:p>
        </w:tc>
        <w:tc>
          <w:tcPr>
            <w:tcW w:w="4961" w:type="dxa"/>
          </w:tcPr>
          <w:p w14:paraId="02D6B516" w14:textId="77777777" w:rsidR="00A80432" w:rsidRPr="004F2919" w:rsidRDefault="00A80432" w:rsidP="00A07EBB">
            <w:pPr>
              <w:pStyle w:val="Compact"/>
              <w:rPr>
                <w:rFonts w:ascii="Times New Roman" w:hAnsi="Times New Roman" w:cs="Times New Roman"/>
                <w:sz w:val="28"/>
                <w:szCs w:val="28"/>
              </w:rPr>
            </w:pPr>
          </w:p>
        </w:tc>
      </w:tr>
      <w:tr w:rsidR="004F2919" w:rsidRPr="004F2919" w14:paraId="50A3D9AF" w14:textId="77777777" w:rsidTr="00A07EBB">
        <w:tc>
          <w:tcPr>
            <w:tcW w:w="746" w:type="dxa"/>
          </w:tcPr>
          <w:p w14:paraId="1B75F0D2"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3360" w:type="dxa"/>
          </w:tcPr>
          <w:p w14:paraId="16A45A0A"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Phương thức kết nối</w:t>
            </w:r>
          </w:p>
        </w:tc>
        <w:tc>
          <w:tcPr>
            <w:tcW w:w="4961" w:type="dxa"/>
          </w:tcPr>
          <w:p w14:paraId="3A1EF4D8" w14:textId="77777777" w:rsidR="00A80432" w:rsidRPr="004F2919" w:rsidRDefault="00A80432" w:rsidP="00A07EBB">
            <w:pPr>
              <w:pStyle w:val="Compact"/>
              <w:rPr>
                <w:rFonts w:ascii="Times New Roman" w:hAnsi="Times New Roman" w:cs="Times New Roman"/>
                <w:sz w:val="28"/>
                <w:szCs w:val="28"/>
              </w:rPr>
            </w:pPr>
          </w:p>
        </w:tc>
      </w:tr>
      <w:tr w:rsidR="004F2919" w:rsidRPr="004F2919" w14:paraId="1521825B" w14:textId="77777777" w:rsidTr="00A07EBB">
        <w:tc>
          <w:tcPr>
            <w:tcW w:w="746" w:type="dxa"/>
          </w:tcPr>
          <w:p w14:paraId="38E2F8E6"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3360" w:type="dxa"/>
          </w:tcPr>
          <w:p w14:paraId="76735FBA"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Tần suất đồng bộ dữ liệu</w:t>
            </w:r>
          </w:p>
        </w:tc>
        <w:tc>
          <w:tcPr>
            <w:tcW w:w="4961" w:type="dxa"/>
          </w:tcPr>
          <w:p w14:paraId="432C4A0C" w14:textId="77777777" w:rsidR="00A80432" w:rsidRPr="004F2919" w:rsidRDefault="00A80432" w:rsidP="00A07EBB">
            <w:pPr>
              <w:pStyle w:val="Compact"/>
              <w:rPr>
                <w:rFonts w:ascii="Times New Roman" w:hAnsi="Times New Roman" w:cs="Times New Roman"/>
                <w:sz w:val="28"/>
                <w:szCs w:val="28"/>
              </w:rPr>
            </w:pPr>
          </w:p>
        </w:tc>
      </w:tr>
    </w:tbl>
    <w:p w14:paraId="4192A849" w14:textId="77777777" w:rsidR="00A80432" w:rsidRPr="004F2919" w:rsidRDefault="00A80432" w:rsidP="005065B6">
      <w:pPr>
        <w:pStyle w:val="Compact"/>
        <w:numPr>
          <w:ilvl w:val="0"/>
          <w:numId w:val="26"/>
        </w:numPr>
        <w:tabs>
          <w:tab w:val="left" w:pos="284"/>
        </w:tabs>
        <w:spacing w:before="120" w:after="120"/>
        <w:ind w:left="0" w:firstLine="0"/>
        <w:rPr>
          <w:rFonts w:ascii="Times New Roman" w:hAnsi="Times New Roman" w:cs="Times New Roman"/>
          <w:b/>
          <w:sz w:val="28"/>
          <w:szCs w:val="28"/>
        </w:rPr>
      </w:pPr>
      <w:r w:rsidRPr="004F2919">
        <w:rPr>
          <w:rFonts w:ascii="Times New Roman" w:hAnsi="Times New Roman" w:cs="Times New Roman"/>
          <w:b/>
          <w:sz w:val="28"/>
          <w:szCs w:val="28"/>
        </w:rPr>
        <w:lastRenderedPageBreak/>
        <w:t>Kết nối với Hệ thống giám sát và điều hành thị trường hàng hóa của Bộ Công Thương</w:t>
      </w:r>
    </w:p>
    <w:tbl>
      <w:tblPr>
        <w:tblStyle w:val="Table"/>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3360"/>
        <w:gridCol w:w="4961"/>
      </w:tblGrid>
      <w:tr w:rsidR="004F2919" w:rsidRPr="004F2919" w14:paraId="03EE1D85" w14:textId="77777777" w:rsidTr="00A07EBB">
        <w:trPr>
          <w:cnfStyle w:val="100000000000" w:firstRow="1" w:lastRow="0" w:firstColumn="0" w:lastColumn="0" w:oddVBand="0" w:evenVBand="0" w:oddHBand="0" w:evenHBand="0" w:firstRowFirstColumn="0" w:firstRowLastColumn="0" w:lastRowFirstColumn="0" w:lastRowLastColumn="0"/>
          <w:tblHeader/>
        </w:trPr>
        <w:tc>
          <w:tcPr>
            <w:tcW w:w="746" w:type="dxa"/>
          </w:tcPr>
          <w:p w14:paraId="324EE072"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3360" w:type="dxa"/>
          </w:tcPr>
          <w:p w14:paraId="17054CC9"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Nội dung</w:t>
            </w:r>
          </w:p>
        </w:tc>
        <w:tc>
          <w:tcPr>
            <w:tcW w:w="4961" w:type="dxa"/>
          </w:tcPr>
          <w:p w14:paraId="415F668E"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Mô tả</w:t>
            </w:r>
          </w:p>
        </w:tc>
      </w:tr>
      <w:tr w:rsidR="004F2919" w:rsidRPr="004F2919" w14:paraId="56D4D07F" w14:textId="77777777" w:rsidTr="00A07EBB">
        <w:tc>
          <w:tcPr>
            <w:tcW w:w="746" w:type="dxa"/>
          </w:tcPr>
          <w:p w14:paraId="60EF392D"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3360" w:type="dxa"/>
          </w:tcPr>
          <w:p w14:paraId="54716696"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Danh mục dữ liệu cung cấp</w:t>
            </w:r>
          </w:p>
        </w:tc>
        <w:tc>
          <w:tcPr>
            <w:tcW w:w="4961" w:type="dxa"/>
          </w:tcPr>
          <w:p w14:paraId="1D797045" w14:textId="77777777" w:rsidR="00A80432" w:rsidRPr="004F2919" w:rsidRDefault="00A80432" w:rsidP="00A07EBB">
            <w:pPr>
              <w:pStyle w:val="Compact"/>
              <w:rPr>
                <w:rFonts w:ascii="Times New Roman" w:hAnsi="Times New Roman" w:cs="Times New Roman"/>
                <w:sz w:val="28"/>
                <w:szCs w:val="28"/>
              </w:rPr>
            </w:pPr>
          </w:p>
        </w:tc>
      </w:tr>
      <w:tr w:rsidR="004F2919" w:rsidRPr="004F2919" w14:paraId="5005064B" w14:textId="77777777" w:rsidTr="00A07EBB">
        <w:tc>
          <w:tcPr>
            <w:tcW w:w="746" w:type="dxa"/>
          </w:tcPr>
          <w:p w14:paraId="3D4F7247"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3360" w:type="dxa"/>
          </w:tcPr>
          <w:p w14:paraId="2BDFD4FA"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Phương thức kết nối</w:t>
            </w:r>
          </w:p>
        </w:tc>
        <w:tc>
          <w:tcPr>
            <w:tcW w:w="4961" w:type="dxa"/>
          </w:tcPr>
          <w:p w14:paraId="44FA43BA" w14:textId="77777777" w:rsidR="00A80432" w:rsidRPr="004F2919" w:rsidRDefault="00A80432" w:rsidP="00A07EBB">
            <w:pPr>
              <w:pStyle w:val="Compact"/>
              <w:rPr>
                <w:rFonts w:ascii="Times New Roman" w:hAnsi="Times New Roman" w:cs="Times New Roman"/>
                <w:sz w:val="28"/>
                <w:szCs w:val="28"/>
              </w:rPr>
            </w:pPr>
          </w:p>
        </w:tc>
      </w:tr>
      <w:tr w:rsidR="004F2919" w:rsidRPr="004F2919" w14:paraId="18E5205A" w14:textId="77777777" w:rsidTr="00A07EBB">
        <w:tc>
          <w:tcPr>
            <w:tcW w:w="746" w:type="dxa"/>
          </w:tcPr>
          <w:p w14:paraId="6BCF4F46"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3360" w:type="dxa"/>
          </w:tcPr>
          <w:p w14:paraId="0B211D14"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Tần suất truyền dữ liệu</w:t>
            </w:r>
          </w:p>
        </w:tc>
        <w:tc>
          <w:tcPr>
            <w:tcW w:w="4961" w:type="dxa"/>
          </w:tcPr>
          <w:p w14:paraId="10654A6E" w14:textId="77777777" w:rsidR="00A80432" w:rsidRPr="004F2919" w:rsidRDefault="00A80432" w:rsidP="00A07EBB">
            <w:pPr>
              <w:pStyle w:val="Compact"/>
              <w:rPr>
                <w:rFonts w:ascii="Times New Roman" w:hAnsi="Times New Roman" w:cs="Times New Roman"/>
                <w:sz w:val="28"/>
                <w:szCs w:val="28"/>
              </w:rPr>
            </w:pPr>
          </w:p>
        </w:tc>
      </w:tr>
    </w:tbl>
    <w:p w14:paraId="2916CDA0" w14:textId="77777777" w:rsidR="00A80432" w:rsidRPr="004F2919" w:rsidRDefault="00A80432" w:rsidP="005065B6">
      <w:pPr>
        <w:pStyle w:val="Compact"/>
        <w:numPr>
          <w:ilvl w:val="0"/>
          <w:numId w:val="26"/>
        </w:numPr>
        <w:tabs>
          <w:tab w:val="left" w:pos="284"/>
        </w:tabs>
        <w:spacing w:before="120" w:after="120"/>
        <w:ind w:left="0" w:firstLine="0"/>
        <w:rPr>
          <w:rFonts w:ascii="Times New Roman" w:hAnsi="Times New Roman" w:cs="Times New Roman"/>
          <w:b/>
          <w:sz w:val="28"/>
          <w:szCs w:val="28"/>
        </w:rPr>
      </w:pPr>
      <w:r w:rsidRPr="004F2919">
        <w:rPr>
          <w:rFonts w:ascii="Times New Roman" w:hAnsi="Times New Roman" w:cs="Times New Roman"/>
          <w:b/>
          <w:sz w:val="28"/>
          <w:szCs w:val="28"/>
        </w:rPr>
        <w:t>Mô tả giao diện lập trình ứng dụng (API) hoặc phương thức kết nối điện tử khác</w:t>
      </w:r>
    </w:p>
    <w:tbl>
      <w:tblPr>
        <w:tblStyle w:val="Table"/>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3360"/>
        <w:gridCol w:w="4961"/>
      </w:tblGrid>
      <w:tr w:rsidR="004F2919" w:rsidRPr="004F2919" w14:paraId="33DC3C05" w14:textId="77777777" w:rsidTr="00A07EBB">
        <w:trPr>
          <w:cnfStyle w:val="100000000000" w:firstRow="1" w:lastRow="0" w:firstColumn="0" w:lastColumn="0" w:oddVBand="0" w:evenVBand="0" w:oddHBand="0" w:evenHBand="0" w:firstRowFirstColumn="0" w:firstRowLastColumn="0" w:lastRowFirstColumn="0" w:lastRowLastColumn="0"/>
          <w:tblHeader/>
        </w:trPr>
        <w:tc>
          <w:tcPr>
            <w:tcW w:w="746" w:type="dxa"/>
          </w:tcPr>
          <w:p w14:paraId="6ADB3E0D"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3360" w:type="dxa"/>
          </w:tcPr>
          <w:p w14:paraId="77E86B23"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Nội dung</w:t>
            </w:r>
          </w:p>
        </w:tc>
        <w:tc>
          <w:tcPr>
            <w:tcW w:w="4961" w:type="dxa"/>
          </w:tcPr>
          <w:p w14:paraId="2A6305A4"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Mô tả</w:t>
            </w:r>
          </w:p>
        </w:tc>
      </w:tr>
      <w:tr w:rsidR="004F2919" w:rsidRPr="004F2919" w14:paraId="4B05653F" w14:textId="77777777" w:rsidTr="00A07EBB">
        <w:tc>
          <w:tcPr>
            <w:tcW w:w="746" w:type="dxa"/>
          </w:tcPr>
          <w:p w14:paraId="22F764AF"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3360" w:type="dxa"/>
          </w:tcPr>
          <w:p w14:paraId="07DE5163"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Danh mục API</w:t>
            </w:r>
          </w:p>
        </w:tc>
        <w:tc>
          <w:tcPr>
            <w:tcW w:w="4961" w:type="dxa"/>
          </w:tcPr>
          <w:p w14:paraId="76E50533" w14:textId="77777777" w:rsidR="00A80432" w:rsidRPr="004F2919" w:rsidRDefault="00A80432" w:rsidP="00A07EBB">
            <w:pPr>
              <w:pStyle w:val="Compact"/>
              <w:rPr>
                <w:rFonts w:ascii="Times New Roman" w:hAnsi="Times New Roman" w:cs="Times New Roman"/>
                <w:sz w:val="28"/>
                <w:szCs w:val="28"/>
              </w:rPr>
            </w:pPr>
          </w:p>
        </w:tc>
      </w:tr>
      <w:tr w:rsidR="004F2919" w:rsidRPr="004F2919" w14:paraId="001AE478" w14:textId="77777777" w:rsidTr="00A07EBB">
        <w:tc>
          <w:tcPr>
            <w:tcW w:w="746" w:type="dxa"/>
          </w:tcPr>
          <w:p w14:paraId="2909F522"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3360" w:type="dxa"/>
          </w:tcPr>
          <w:p w14:paraId="7E0DEB9F"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Cơ chế xác thực</w:t>
            </w:r>
          </w:p>
        </w:tc>
        <w:tc>
          <w:tcPr>
            <w:tcW w:w="4961" w:type="dxa"/>
          </w:tcPr>
          <w:p w14:paraId="77151D88" w14:textId="77777777" w:rsidR="00A80432" w:rsidRPr="004F2919" w:rsidRDefault="00A80432" w:rsidP="00A07EBB">
            <w:pPr>
              <w:pStyle w:val="Compact"/>
              <w:rPr>
                <w:rFonts w:ascii="Times New Roman" w:hAnsi="Times New Roman" w:cs="Times New Roman"/>
                <w:sz w:val="28"/>
                <w:szCs w:val="28"/>
              </w:rPr>
            </w:pPr>
          </w:p>
        </w:tc>
      </w:tr>
      <w:tr w:rsidR="004F2919" w:rsidRPr="004F2919" w14:paraId="3221D72C" w14:textId="77777777" w:rsidTr="00A07EBB">
        <w:tc>
          <w:tcPr>
            <w:tcW w:w="746" w:type="dxa"/>
          </w:tcPr>
          <w:p w14:paraId="22BB7F07"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3360" w:type="dxa"/>
          </w:tcPr>
          <w:p w14:paraId="0E04E233"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Cơ chế bảo mật kết nối</w:t>
            </w:r>
          </w:p>
        </w:tc>
        <w:tc>
          <w:tcPr>
            <w:tcW w:w="4961" w:type="dxa"/>
          </w:tcPr>
          <w:p w14:paraId="6C66784B" w14:textId="77777777" w:rsidR="00A80432" w:rsidRPr="004F2919" w:rsidRDefault="00A80432" w:rsidP="00A07EBB">
            <w:pPr>
              <w:pStyle w:val="Compact"/>
              <w:rPr>
                <w:rFonts w:ascii="Times New Roman" w:hAnsi="Times New Roman" w:cs="Times New Roman"/>
                <w:sz w:val="28"/>
                <w:szCs w:val="28"/>
              </w:rPr>
            </w:pPr>
          </w:p>
        </w:tc>
      </w:tr>
    </w:tbl>
    <w:p w14:paraId="57488BA0" w14:textId="77777777" w:rsidR="00A80432" w:rsidRPr="004F2919" w:rsidRDefault="00A80432" w:rsidP="00A80432">
      <w:pPr>
        <w:pStyle w:val="BodyText"/>
        <w:spacing w:before="120"/>
        <w:rPr>
          <w:rFonts w:ascii="Times New Roman" w:hAnsi="Times New Roman" w:cs="Times New Roman"/>
          <w:b/>
          <w:sz w:val="28"/>
          <w:szCs w:val="28"/>
        </w:rPr>
      </w:pPr>
      <w:r w:rsidRPr="004F2919">
        <w:rPr>
          <w:rFonts w:ascii="Times New Roman" w:hAnsi="Times New Roman" w:cs="Times New Roman"/>
          <w:b/>
          <w:sz w:val="28"/>
          <w:szCs w:val="28"/>
        </w:rPr>
        <w:t>V. AN TOÀN THÔNG TIN VÀ DỰ PHÒNG HỆ THỐNG</w:t>
      </w:r>
    </w:p>
    <w:p w14:paraId="15214E65" w14:textId="77777777" w:rsidR="00A80432" w:rsidRPr="004F2919" w:rsidRDefault="00A80432" w:rsidP="005065B6">
      <w:pPr>
        <w:pStyle w:val="Compact"/>
        <w:numPr>
          <w:ilvl w:val="0"/>
          <w:numId w:val="27"/>
        </w:numPr>
        <w:tabs>
          <w:tab w:val="left" w:pos="284"/>
        </w:tabs>
        <w:spacing w:before="120" w:after="120"/>
        <w:ind w:left="0" w:firstLine="0"/>
        <w:rPr>
          <w:rFonts w:ascii="Times New Roman" w:hAnsi="Times New Roman" w:cs="Times New Roman"/>
          <w:b/>
          <w:sz w:val="28"/>
          <w:szCs w:val="28"/>
        </w:rPr>
      </w:pPr>
      <w:r w:rsidRPr="004F2919">
        <w:rPr>
          <w:rFonts w:ascii="Times New Roman" w:hAnsi="Times New Roman" w:cs="Times New Roman"/>
          <w:b/>
          <w:sz w:val="28"/>
          <w:szCs w:val="28"/>
        </w:rPr>
        <w:t>Biện pháp bảo đảm an ninh mạng, an toàn thông tin</w:t>
      </w:r>
    </w:p>
    <w:tbl>
      <w:tblPr>
        <w:tblStyle w:val="Table"/>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4211"/>
        <w:gridCol w:w="1559"/>
        <w:gridCol w:w="2551"/>
      </w:tblGrid>
      <w:tr w:rsidR="004F2919" w:rsidRPr="004F2919" w14:paraId="40AA1653" w14:textId="77777777" w:rsidTr="00A07EBB">
        <w:trPr>
          <w:cnfStyle w:val="100000000000" w:firstRow="1" w:lastRow="0" w:firstColumn="0" w:lastColumn="0" w:oddVBand="0" w:evenVBand="0" w:oddHBand="0" w:evenHBand="0" w:firstRowFirstColumn="0" w:firstRowLastColumn="0" w:lastRowFirstColumn="0" w:lastRowLastColumn="0"/>
          <w:tblHeader/>
        </w:trPr>
        <w:tc>
          <w:tcPr>
            <w:tcW w:w="746" w:type="dxa"/>
          </w:tcPr>
          <w:p w14:paraId="39C9474B"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4211" w:type="dxa"/>
          </w:tcPr>
          <w:p w14:paraId="79C0D079"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Nội dung</w:t>
            </w:r>
          </w:p>
        </w:tc>
        <w:tc>
          <w:tcPr>
            <w:tcW w:w="1559" w:type="dxa"/>
          </w:tcPr>
          <w:p w14:paraId="750AB60D"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Có/Không</w:t>
            </w:r>
          </w:p>
        </w:tc>
        <w:tc>
          <w:tcPr>
            <w:tcW w:w="2551" w:type="dxa"/>
          </w:tcPr>
          <w:p w14:paraId="36F719EB"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Mô tả</w:t>
            </w:r>
          </w:p>
        </w:tc>
      </w:tr>
      <w:tr w:rsidR="004F2919" w:rsidRPr="004F2919" w14:paraId="68F594D4" w14:textId="77777777" w:rsidTr="00A07EBB">
        <w:tc>
          <w:tcPr>
            <w:tcW w:w="746" w:type="dxa"/>
          </w:tcPr>
          <w:p w14:paraId="582752B4"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4211" w:type="dxa"/>
          </w:tcPr>
          <w:p w14:paraId="779CBA73"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Quản lý tài khoản và phân quyền</w:t>
            </w:r>
          </w:p>
        </w:tc>
        <w:tc>
          <w:tcPr>
            <w:tcW w:w="1559" w:type="dxa"/>
          </w:tcPr>
          <w:p w14:paraId="52A9BFAB" w14:textId="77777777" w:rsidR="00A80432" w:rsidRPr="004F2919" w:rsidRDefault="00A80432" w:rsidP="00A07EBB">
            <w:pPr>
              <w:pStyle w:val="Compact"/>
              <w:rPr>
                <w:rFonts w:ascii="Times New Roman" w:hAnsi="Times New Roman" w:cs="Times New Roman"/>
                <w:sz w:val="28"/>
                <w:szCs w:val="28"/>
              </w:rPr>
            </w:pPr>
          </w:p>
        </w:tc>
        <w:tc>
          <w:tcPr>
            <w:tcW w:w="2551" w:type="dxa"/>
          </w:tcPr>
          <w:p w14:paraId="552AE08E" w14:textId="77777777" w:rsidR="00A80432" w:rsidRPr="004F2919" w:rsidRDefault="00A80432" w:rsidP="00A07EBB">
            <w:pPr>
              <w:pStyle w:val="Compact"/>
              <w:rPr>
                <w:rFonts w:ascii="Times New Roman" w:hAnsi="Times New Roman" w:cs="Times New Roman"/>
                <w:sz w:val="28"/>
                <w:szCs w:val="28"/>
              </w:rPr>
            </w:pPr>
          </w:p>
        </w:tc>
      </w:tr>
      <w:tr w:rsidR="004F2919" w:rsidRPr="004F2919" w14:paraId="383C83AF" w14:textId="77777777" w:rsidTr="00A07EBB">
        <w:tc>
          <w:tcPr>
            <w:tcW w:w="746" w:type="dxa"/>
          </w:tcPr>
          <w:p w14:paraId="305B82C6"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4211" w:type="dxa"/>
          </w:tcPr>
          <w:p w14:paraId="41B4C623"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Kiểm soát truy cập</w:t>
            </w:r>
          </w:p>
        </w:tc>
        <w:tc>
          <w:tcPr>
            <w:tcW w:w="1559" w:type="dxa"/>
          </w:tcPr>
          <w:p w14:paraId="4F220F3F" w14:textId="77777777" w:rsidR="00A80432" w:rsidRPr="004F2919" w:rsidRDefault="00A80432" w:rsidP="00A07EBB">
            <w:pPr>
              <w:pStyle w:val="Compact"/>
              <w:rPr>
                <w:rFonts w:ascii="Times New Roman" w:hAnsi="Times New Roman" w:cs="Times New Roman"/>
                <w:sz w:val="28"/>
                <w:szCs w:val="28"/>
              </w:rPr>
            </w:pPr>
          </w:p>
        </w:tc>
        <w:tc>
          <w:tcPr>
            <w:tcW w:w="2551" w:type="dxa"/>
          </w:tcPr>
          <w:p w14:paraId="68AFB841" w14:textId="77777777" w:rsidR="00A80432" w:rsidRPr="004F2919" w:rsidRDefault="00A80432" w:rsidP="00A07EBB">
            <w:pPr>
              <w:pStyle w:val="Compact"/>
              <w:rPr>
                <w:rFonts w:ascii="Times New Roman" w:hAnsi="Times New Roman" w:cs="Times New Roman"/>
                <w:sz w:val="28"/>
                <w:szCs w:val="28"/>
              </w:rPr>
            </w:pPr>
          </w:p>
        </w:tc>
      </w:tr>
      <w:tr w:rsidR="004F2919" w:rsidRPr="004F2919" w14:paraId="5FDAE435" w14:textId="77777777" w:rsidTr="00A07EBB">
        <w:tc>
          <w:tcPr>
            <w:tcW w:w="746" w:type="dxa"/>
          </w:tcPr>
          <w:p w14:paraId="0494A3E6"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4211" w:type="dxa"/>
          </w:tcPr>
          <w:p w14:paraId="5560616E"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Mã hóa dữ liệu</w:t>
            </w:r>
          </w:p>
        </w:tc>
        <w:tc>
          <w:tcPr>
            <w:tcW w:w="1559" w:type="dxa"/>
          </w:tcPr>
          <w:p w14:paraId="6D869F9C" w14:textId="77777777" w:rsidR="00A80432" w:rsidRPr="004F2919" w:rsidRDefault="00A80432" w:rsidP="00A07EBB">
            <w:pPr>
              <w:pStyle w:val="Compact"/>
              <w:rPr>
                <w:rFonts w:ascii="Times New Roman" w:hAnsi="Times New Roman" w:cs="Times New Roman"/>
                <w:sz w:val="28"/>
                <w:szCs w:val="28"/>
              </w:rPr>
            </w:pPr>
          </w:p>
        </w:tc>
        <w:tc>
          <w:tcPr>
            <w:tcW w:w="2551" w:type="dxa"/>
          </w:tcPr>
          <w:p w14:paraId="60A61E07" w14:textId="77777777" w:rsidR="00A80432" w:rsidRPr="004F2919" w:rsidRDefault="00A80432" w:rsidP="00A07EBB">
            <w:pPr>
              <w:pStyle w:val="Compact"/>
              <w:rPr>
                <w:rFonts w:ascii="Times New Roman" w:hAnsi="Times New Roman" w:cs="Times New Roman"/>
                <w:sz w:val="28"/>
                <w:szCs w:val="28"/>
              </w:rPr>
            </w:pPr>
          </w:p>
        </w:tc>
      </w:tr>
      <w:tr w:rsidR="004F2919" w:rsidRPr="004F2919" w14:paraId="72ECA9DE" w14:textId="77777777" w:rsidTr="00A07EBB">
        <w:tc>
          <w:tcPr>
            <w:tcW w:w="746" w:type="dxa"/>
          </w:tcPr>
          <w:p w14:paraId="6B71B425"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4211" w:type="dxa"/>
          </w:tcPr>
          <w:p w14:paraId="0418E90E"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Giám sát an toàn thông tin</w:t>
            </w:r>
          </w:p>
        </w:tc>
        <w:tc>
          <w:tcPr>
            <w:tcW w:w="1559" w:type="dxa"/>
          </w:tcPr>
          <w:p w14:paraId="4AB16A12" w14:textId="77777777" w:rsidR="00A80432" w:rsidRPr="004F2919" w:rsidRDefault="00A80432" w:rsidP="00A07EBB">
            <w:pPr>
              <w:pStyle w:val="Compact"/>
              <w:rPr>
                <w:rFonts w:ascii="Times New Roman" w:hAnsi="Times New Roman" w:cs="Times New Roman"/>
                <w:sz w:val="28"/>
                <w:szCs w:val="28"/>
              </w:rPr>
            </w:pPr>
          </w:p>
        </w:tc>
        <w:tc>
          <w:tcPr>
            <w:tcW w:w="2551" w:type="dxa"/>
          </w:tcPr>
          <w:p w14:paraId="133EFFEC" w14:textId="77777777" w:rsidR="00A80432" w:rsidRPr="004F2919" w:rsidRDefault="00A80432" w:rsidP="00A07EBB">
            <w:pPr>
              <w:pStyle w:val="Compact"/>
              <w:rPr>
                <w:rFonts w:ascii="Times New Roman" w:hAnsi="Times New Roman" w:cs="Times New Roman"/>
                <w:sz w:val="28"/>
                <w:szCs w:val="28"/>
              </w:rPr>
            </w:pPr>
          </w:p>
        </w:tc>
      </w:tr>
    </w:tbl>
    <w:p w14:paraId="7C3D9F22" w14:textId="77777777" w:rsidR="00A80432" w:rsidRPr="004F2919" w:rsidRDefault="00A80432" w:rsidP="005065B6">
      <w:pPr>
        <w:pStyle w:val="Compact"/>
        <w:numPr>
          <w:ilvl w:val="0"/>
          <w:numId w:val="28"/>
        </w:numPr>
        <w:tabs>
          <w:tab w:val="left" w:pos="284"/>
        </w:tabs>
        <w:spacing w:before="120" w:after="120"/>
        <w:ind w:left="0" w:firstLine="0"/>
        <w:rPr>
          <w:rFonts w:ascii="Times New Roman" w:hAnsi="Times New Roman" w:cs="Times New Roman"/>
          <w:b/>
          <w:sz w:val="28"/>
          <w:szCs w:val="28"/>
        </w:rPr>
      </w:pPr>
      <w:r w:rsidRPr="004F2919">
        <w:rPr>
          <w:rFonts w:ascii="Times New Roman" w:hAnsi="Times New Roman" w:cs="Times New Roman"/>
          <w:b/>
          <w:sz w:val="28"/>
          <w:szCs w:val="28"/>
        </w:rPr>
        <w:t>Cơ chế sao lưu dữ liệu</w:t>
      </w:r>
    </w:p>
    <w:tbl>
      <w:tblPr>
        <w:tblStyle w:val="Table"/>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4211"/>
        <w:gridCol w:w="4110"/>
      </w:tblGrid>
      <w:tr w:rsidR="004F2919" w:rsidRPr="004F2919" w14:paraId="30B0CBCD" w14:textId="77777777" w:rsidTr="00A07EBB">
        <w:trPr>
          <w:cnfStyle w:val="100000000000" w:firstRow="1" w:lastRow="0" w:firstColumn="0" w:lastColumn="0" w:oddVBand="0" w:evenVBand="0" w:oddHBand="0" w:evenHBand="0" w:firstRowFirstColumn="0" w:firstRowLastColumn="0" w:lastRowFirstColumn="0" w:lastRowLastColumn="0"/>
          <w:tblHeader/>
        </w:trPr>
        <w:tc>
          <w:tcPr>
            <w:tcW w:w="746" w:type="dxa"/>
          </w:tcPr>
          <w:p w14:paraId="630ED45C"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4211" w:type="dxa"/>
          </w:tcPr>
          <w:p w14:paraId="4AF5B4BF"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Nội dung</w:t>
            </w:r>
          </w:p>
        </w:tc>
        <w:tc>
          <w:tcPr>
            <w:tcW w:w="4110" w:type="dxa"/>
          </w:tcPr>
          <w:p w14:paraId="4F23EFBC"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Mô tả</w:t>
            </w:r>
          </w:p>
        </w:tc>
      </w:tr>
      <w:tr w:rsidR="004F2919" w:rsidRPr="004F2919" w14:paraId="6A1CE997" w14:textId="77777777" w:rsidTr="00A07EBB">
        <w:tc>
          <w:tcPr>
            <w:tcW w:w="746" w:type="dxa"/>
          </w:tcPr>
          <w:p w14:paraId="09873C69"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4211" w:type="dxa"/>
          </w:tcPr>
          <w:p w14:paraId="24253FD1"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Phạm vi dữ liệu sao lưu</w:t>
            </w:r>
          </w:p>
        </w:tc>
        <w:tc>
          <w:tcPr>
            <w:tcW w:w="4110" w:type="dxa"/>
          </w:tcPr>
          <w:p w14:paraId="440E0D31" w14:textId="77777777" w:rsidR="00A80432" w:rsidRPr="004F2919" w:rsidRDefault="00A80432" w:rsidP="00A07EBB">
            <w:pPr>
              <w:pStyle w:val="Compact"/>
              <w:rPr>
                <w:rFonts w:ascii="Times New Roman" w:hAnsi="Times New Roman" w:cs="Times New Roman"/>
                <w:sz w:val="28"/>
                <w:szCs w:val="28"/>
              </w:rPr>
            </w:pPr>
          </w:p>
        </w:tc>
      </w:tr>
      <w:tr w:rsidR="004F2919" w:rsidRPr="004F2919" w14:paraId="0E0EF34C" w14:textId="77777777" w:rsidTr="00A07EBB">
        <w:tc>
          <w:tcPr>
            <w:tcW w:w="746" w:type="dxa"/>
          </w:tcPr>
          <w:p w14:paraId="723A290F"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4211" w:type="dxa"/>
          </w:tcPr>
          <w:p w14:paraId="3C46112C"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Tần suất sao lưu</w:t>
            </w:r>
          </w:p>
        </w:tc>
        <w:tc>
          <w:tcPr>
            <w:tcW w:w="4110" w:type="dxa"/>
          </w:tcPr>
          <w:p w14:paraId="670D8E0A" w14:textId="77777777" w:rsidR="00A80432" w:rsidRPr="004F2919" w:rsidRDefault="00A80432" w:rsidP="00A07EBB">
            <w:pPr>
              <w:pStyle w:val="Compact"/>
              <w:rPr>
                <w:rFonts w:ascii="Times New Roman" w:hAnsi="Times New Roman" w:cs="Times New Roman"/>
                <w:sz w:val="28"/>
                <w:szCs w:val="28"/>
              </w:rPr>
            </w:pPr>
          </w:p>
        </w:tc>
      </w:tr>
      <w:tr w:rsidR="004F2919" w:rsidRPr="004F2919" w14:paraId="728A674D" w14:textId="77777777" w:rsidTr="00A07EBB">
        <w:tc>
          <w:tcPr>
            <w:tcW w:w="746" w:type="dxa"/>
          </w:tcPr>
          <w:p w14:paraId="6E986008"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4211" w:type="dxa"/>
          </w:tcPr>
          <w:p w14:paraId="66A9004D"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Địa điểm lưu trữ dữ liệu sao lưu</w:t>
            </w:r>
          </w:p>
        </w:tc>
        <w:tc>
          <w:tcPr>
            <w:tcW w:w="4110" w:type="dxa"/>
          </w:tcPr>
          <w:p w14:paraId="7C7D6B4D" w14:textId="77777777" w:rsidR="00A80432" w:rsidRPr="004F2919" w:rsidRDefault="00A80432" w:rsidP="00A07EBB">
            <w:pPr>
              <w:pStyle w:val="Compact"/>
              <w:rPr>
                <w:rFonts w:ascii="Times New Roman" w:hAnsi="Times New Roman" w:cs="Times New Roman"/>
                <w:sz w:val="28"/>
                <w:szCs w:val="28"/>
              </w:rPr>
            </w:pPr>
          </w:p>
        </w:tc>
      </w:tr>
    </w:tbl>
    <w:p w14:paraId="42A9D867" w14:textId="77777777" w:rsidR="00A80432" w:rsidRPr="004F2919" w:rsidRDefault="00A80432" w:rsidP="005065B6">
      <w:pPr>
        <w:pStyle w:val="Compact"/>
        <w:numPr>
          <w:ilvl w:val="0"/>
          <w:numId w:val="29"/>
        </w:numPr>
        <w:spacing w:before="120" w:after="120"/>
        <w:ind w:left="284" w:hanging="284"/>
        <w:rPr>
          <w:rFonts w:ascii="Times New Roman" w:hAnsi="Times New Roman" w:cs="Times New Roman"/>
          <w:b/>
          <w:sz w:val="28"/>
          <w:szCs w:val="28"/>
        </w:rPr>
      </w:pPr>
      <w:r w:rsidRPr="004F2919">
        <w:rPr>
          <w:rFonts w:ascii="Times New Roman" w:hAnsi="Times New Roman" w:cs="Times New Roman"/>
          <w:b/>
          <w:sz w:val="28"/>
          <w:szCs w:val="28"/>
        </w:rPr>
        <w:t>Trung tâm dữ liệu dự phòng</w:t>
      </w:r>
    </w:p>
    <w:tbl>
      <w:tblPr>
        <w:tblStyle w:val="Table"/>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7"/>
        <w:gridCol w:w="3820"/>
        <w:gridCol w:w="4500"/>
      </w:tblGrid>
      <w:tr w:rsidR="004F2919" w:rsidRPr="004F2919" w14:paraId="74E3D5F1" w14:textId="77777777" w:rsidTr="00A07EBB">
        <w:trPr>
          <w:cnfStyle w:val="100000000000" w:firstRow="1" w:lastRow="0" w:firstColumn="0" w:lastColumn="0" w:oddVBand="0" w:evenVBand="0" w:oddHBand="0" w:evenHBand="0" w:firstRowFirstColumn="0" w:firstRowLastColumn="0" w:lastRowFirstColumn="0" w:lastRowLastColumn="0"/>
          <w:tblHeader/>
        </w:trPr>
        <w:tc>
          <w:tcPr>
            <w:tcW w:w="747" w:type="dxa"/>
          </w:tcPr>
          <w:p w14:paraId="08DFC2C2"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3820" w:type="dxa"/>
          </w:tcPr>
          <w:p w14:paraId="0B3F5011"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Nội dung</w:t>
            </w:r>
          </w:p>
        </w:tc>
        <w:tc>
          <w:tcPr>
            <w:tcW w:w="4500" w:type="dxa"/>
          </w:tcPr>
          <w:p w14:paraId="16EF4983"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Mô tả</w:t>
            </w:r>
          </w:p>
        </w:tc>
      </w:tr>
      <w:tr w:rsidR="004F2919" w:rsidRPr="004F2919" w14:paraId="1F6E522D" w14:textId="77777777" w:rsidTr="00A07EBB">
        <w:tc>
          <w:tcPr>
            <w:tcW w:w="747" w:type="dxa"/>
          </w:tcPr>
          <w:p w14:paraId="639376F5"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3820" w:type="dxa"/>
          </w:tcPr>
          <w:p w14:paraId="2B479150"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Địa điểm</w:t>
            </w:r>
          </w:p>
        </w:tc>
        <w:tc>
          <w:tcPr>
            <w:tcW w:w="4500" w:type="dxa"/>
          </w:tcPr>
          <w:p w14:paraId="739E6AA6" w14:textId="77777777" w:rsidR="00A80432" w:rsidRPr="004F2919" w:rsidRDefault="00A80432" w:rsidP="00A07EBB">
            <w:pPr>
              <w:pStyle w:val="Compact"/>
              <w:rPr>
                <w:rFonts w:ascii="Times New Roman" w:hAnsi="Times New Roman" w:cs="Times New Roman"/>
                <w:sz w:val="28"/>
                <w:szCs w:val="28"/>
              </w:rPr>
            </w:pPr>
          </w:p>
        </w:tc>
      </w:tr>
      <w:tr w:rsidR="004F2919" w:rsidRPr="004F2919" w14:paraId="52A9F297" w14:textId="77777777" w:rsidTr="00A07EBB">
        <w:tc>
          <w:tcPr>
            <w:tcW w:w="747" w:type="dxa"/>
          </w:tcPr>
          <w:p w14:paraId="6653432A"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3820" w:type="dxa"/>
          </w:tcPr>
          <w:p w14:paraId="234492A7"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Mô hình dự phòng</w:t>
            </w:r>
          </w:p>
        </w:tc>
        <w:tc>
          <w:tcPr>
            <w:tcW w:w="4500" w:type="dxa"/>
          </w:tcPr>
          <w:p w14:paraId="18BAD5D4" w14:textId="77777777" w:rsidR="00A80432" w:rsidRPr="004F2919" w:rsidRDefault="00A80432" w:rsidP="00A07EBB">
            <w:pPr>
              <w:pStyle w:val="Compact"/>
              <w:rPr>
                <w:rFonts w:ascii="Times New Roman" w:hAnsi="Times New Roman" w:cs="Times New Roman"/>
                <w:sz w:val="28"/>
                <w:szCs w:val="28"/>
              </w:rPr>
            </w:pPr>
          </w:p>
        </w:tc>
      </w:tr>
      <w:tr w:rsidR="004F2919" w:rsidRPr="004F2919" w14:paraId="5EBA652D" w14:textId="77777777" w:rsidTr="00A07EBB">
        <w:tc>
          <w:tcPr>
            <w:tcW w:w="747" w:type="dxa"/>
          </w:tcPr>
          <w:p w14:paraId="5CCC7D1F"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3820" w:type="dxa"/>
          </w:tcPr>
          <w:p w14:paraId="2BE8E82D"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Phương án chuyển đổi</w:t>
            </w:r>
          </w:p>
        </w:tc>
        <w:tc>
          <w:tcPr>
            <w:tcW w:w="4500" w:type="dxa"/>
          </w:tcPr>
          <w:p w14:paraId="211FDEFD" w14:textId="77777777" w:rsidR="00A80432" w:rsidRPr="004F2919" w:rsidRDefault="00A80432" w:rsidP="00A07EBB">
            <w:pPr>
              <w:pStyle w:val="Compact"/>
              <w:rPr>
                <w:rFonts w:ascii="Times New Roman" w:hAnsi="Times New Roman" w:cs="Times New Roman"/>
                <w:sz w:val="28"/>
                <w:szCs w:val="28"/>
              </w:rPr>
            </w:pPr>
          </w:p>
        </w:tc>
      </w:tr>
    </w:tbl>
    <w:p w14:paraId="2FC86450" w14:textId="77777777" w:rsidR="00A80432" w:rsidRPr="004F2919" w:rsidRDefault="00A80432" w:rsidP="005065B6">
      <w:pPr>
        <w:pStyle w:val="Compact"/>
        <w:numPr>
          <w:ilvl w:val="0"/>
          <w:numId w:val="30"/>
        </w:numPr>
        <w:tabs>
          <w:tab w:val="left" w:pos="284"/>
        </w:tabs>
        <w:spacing w:before="120" w:after="120" w:line="264" w:lineRule="auto"/>
        <w:ind w:hanging="720"/>
        <w:rPr>
          <w:rFonts w:ascii="Times New Roman" w:hAnsi="Times New Roman" w:cs="Times New Roman"/>
          <w:b/>
          <w:sz w:val="28"/>
          <w:szCs w:val="28"/>
        </w:rPr>
      </w:pPr>
      <w:r w:rsidRPr="004F2919">
        <w:rPr>
          <w:rFonts w:ascii="Times New Roman" w:hAnsi="Times New Roman" w:cs="Times New Roman"/>
          <w:b/>
          <w:sz w:val="28"/>
          <w:szCs w:val="28"/>
        </w:rPr>
        <w:t>Phương án khôi phục hoạt động sau sự cố</w:t>
      </w:r>
    </w:p>
    <w:p w14:paraId="35BD194B" w14:textId="77777777" w:rsidR="00A80432" w:rsidRPr="004F2919" w:rsidRDefault="00A80432" w:rsidP="00A80432">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Quy trình xử lý sự cố:</w:t>
      </w:r>
    </w:p>
    <w:p w14:paraId="32802FFC" w14:textId="77777777" w:rsidR="00A80432" w:rsidRPr="004F2919" w:rsidRDefault="00A80432" w:rsidP="00A80432">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Quy trình khôi phục hoạt động:</w:t>
      </w:r>
    </w:p>
    <w:p w14:paraId="7ABD92F0" w14:textId="77777777" w:rsidR="00A80432" w:rsidRPr="004F2919" w:rsidRDefault="00A80432" w:rsidP="00A80432">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Kết quả kiểm thử gần nhất (nếu có):</w:t>
      </w:r>
    </w:p>
    <w:p w14:paraId="55BAEA76" w14:textId="77777777" w:rsidR="00A80432" w:rsidRPr="004F2919" w:rsidRDefault="00A80432" w:rsidP="005065B6">
      <w:pPr>
        <w:pStyle w:val="Compact"/>
        <w:numPr>
          <w:ilvl w:val="0"/>
          <w:numId w:val="31"/>
        </w:numPr>
        <w:tabs>
          <w:tab w:val="left" w:pos="426"/>
          <w:tab w:val="left" w:pos="851"/>
        </w:tabs>
        <w:spacing w:before="120" w:after="120" w:line="264" w:lineRule="auto"/>
        <w:ind w:left="0" w:firstLine="0"/>
        <w:rPr>
          <w:rFonts w:ascii="Times New Roman" w:hAnsi="Times New Roman" w:cs="Times New Roman"/>
          <w:b/>
          <w:sz w:val="28"/>
          <w:szCs w:val="28"/>
        </w:rPr>
      </w:pPr>
      <w:r w:rsidRPr="004F2919">
        <w:rPr>
          <w:rFonts w:ascii="Times New Roman" w:hAnsi="Times New Roman" w:cs="Times New Roman"/>
          <w:b/>
          <w:sz w:val="28"/>
          <w:szCs w:val="28"/>
        </w:rPr>
        <w:lastRenderedPageBreak/>
        <w:t>TỰ ĐÁNH GIÁ MỨC ĐỘ ĐÁP ỨNG YÊU CẦU PHÁP LUẬT</w:t>
      </w:r>
    </w:p>
    <w:tbl>
      <w:tblPr>
        <w:tblStyle w:val="Table"/>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839"/>
        <w:gridCol w:w="3268"/>
        <w:gridCol w:w="2551"/>
        <w:gridCol w:w="2230"/>
      </w:tblGrid>
      <w:tr w:rsidR="004F2919" w:rsidRPr="004F2919" w14:paraId="3A718D91" w14:textId="77777777" w:rsidTr="00A07EBB">
        <w:trPr>
          <w:cnfStyle w:val="100000000000" w:firstRow="1" w:lastRow="0" w:firstColumn="0" w:lastColumn="0" w:oddVBand="0" w:evenVBand="0" w:oddHBand="0" w:evenHBand="0" w:firstRowFirstColumn="0" w:firstRowLastColumn="0" w:lastRowFirstColumn="0" w:lastRowLastColumn="0"/>
          <w:tblHeader/>
        </w:trPr>
        <w:tc>
          <w:tcPr>
            <w:tcW w:w="839" w:type="dxa"/>
            <w:vAlign w:val="center"/>
          </w:tcPr>
          <w:p w14:paraId="7EC192A5"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3268" w:type="dxa"/>
            <w:vAlign w:val="center"/>
          </w:tcPr>
          <w:p w14:paraId="6323C5B7"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Yêu cầu theo</w:t>
            </w:r>
          </w:p>
          <w:p w14:paraId="6E64EE65"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Nghị định và Thông tư</w:t>
            </w:r>
          </w:p>
        </w:tc>
        <w:tc>
          <w:tcPr>
            <w:tcW w:w="2551" w:type="dxa"/>
            <w:vAlign w:val="center"/>
          </w:tcPr>
          <w:p w14:paraId="311A8EA1"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Mức độ đáp ứng</w:t>
            </w:r>
          </w:p>
          <w:p w14:paraId="62DE8CBB"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(Đáp ứng/</w:t>
            </w:r>
          </w:p>
          <w:p w14:paraId="0EC9BE66"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Chưa đáp ứng)</w:t>
            </w:r>
          </w:p>
        </w:tc>
        <w:tc>
          <w:tcPr>
            <w:tcW w:w="2230" w:type="dxa"/>
            <w:vAlign w:val="center"/>
          </w:tcPr>
          <w:p w14:paraId="6C9A0813"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 xml:space="preserve">Tài liệu </w:t>
            </w:r>
          </w:p>
          <w:p w14:paraId="6C34A381" w14:textId="77777777" w:rsidR="00A80432" w:rsidRPr="004F2919" w:rsidRDefault="00A80432" w:rsidP="00A07EBB">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chứng minh</w:t>
            </w:r>
          </w:p>
        </w:tc>
      </w:tr>
      <w:tr w:rsidR="004F2919" w:rsidRPr="004F2919" w14:paraId="0E8339BF" w14:textId="77777777" w:rsidTr="00A07EBB">
        <w:tc>
          <w:tcPr>
            <w:tcW w:w="839" w:type="dxa"/>
            <w:vAlign w:val="center"/>
          </w:tcPr>
          <w:p w14:paraId="3150B756"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3268" w:type="dxa"/>
            <w:vAlign w:val="center"/>
          </w:tcPr>
          <w:p w14:paraId="009638E9"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Kiến trúc hệ thống</w:t>
            </w:r>
          </w:p>
        </w:tc>
        <w:tc>
          <w:tcPr>
            <w:tcW w:w="2551" w:type="dxa"/>
            <w:vAlign w:val="center"/>
          </w:tcPr>
          <w:p w14:paraId="1E11EDE1" w14:textId="77777777" w:rsidR="00A80432" w:rsidRPr="004F2919" w:rsidRDefault="00A80432" w:rsidP="00A07EBB">
            <w:pPr>
              <w:pStyle w:val="Compact"/>
              <w:rPr>
                <w:rFonts w:ascii="Times New Roman" w:hAnsi="Times New Roman" w:cs="Times New Roman"/>
                <w:sz w:val="28"/>
                <w:szCs w:val="28"/>
              </w:rPr>
            </w:pPr>
          </w:p>
        </w:tc>
        <w:tc>
          <w:tcPr>
            <w:tcW w:w="2230" w:type="dxa"/>
            <w:vAlign w:val="center"/>
          </w:tcPr>
          <w:p w14:paraId="30DFA329" w14:textId="77777777" w:rsidR="00A80432" w:rsidRPr="004F2919" w:rsidRDefault="00A80432" w:rsidP="00A07EBB">
            <w:pPr>
              <w:pStyle w:val="Compact"/>
              <w:rPr>
                <w:rFonts w:ascii="Times New Roman" w:hAnsi="Times New Roman" w:cs="Times New Roman"/>
                <w:sz w:val="28"/>
                <w:szCs w:val="28"/>
              </w:rPr>
            </w:pPr>
          </w:p>
        </w:tc>
      </w:tr>
      <w:tr w:rsidR="004F2919" w:rsidRPr="004F2919" w14:paraId="4294F47E" w14:textId="77777777" w:rsidTr="00A07EBB">
        <w:tc>
          <w:tcPr>
            <w:tcW w:w="839" w:type="dxa"/>
            <w:vAlign w:val="center"/>
          </w:tcPr>
          <w:p w14:paraId="5B4B080C"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3268" w:type="dxa"/>
            <w:vAlign w:val="center"/>
          </w:tcPr>
          <w:p w14:paraId="6880AAA2"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Hệ thống giao dịch điện tử</w:t>
            </w:r>
          </w:p>
        </w:tc>
        <w:tc>
          <w:tcPr>
            <w:tcW w:w="2551" w:type="dxa"/>
            <w:vAlign w:val="center"/>
          </w:tcPr>
          <w:p w14:paraId="2B1EEB29" w14:textId="77777777" w:rsidR="00A80432" w:rsidRPr="004F2919" w:rsidRDefault="00A80432" w:rsidP="00A07EBB">
            <w:pPr>
              <w:pStyle w:val="Compact"/>
              <w:rPr>
                <w:rFonts w:ascii="Times New Roman" w:hAnsi="Times New Roman" w:cs="Times New Roman"/>
                <w:sz w:val="28"/>
                <w:szCs w:val="28"/>
              </w:rPr>
            </w:pPr>
          </w:p>
        </w:tc>
        <w:tc>
          <w:tcPr>
            <w:tcW w:w="2230" w:type="dxa"/>
            <w:vAlign w:val="center"/>
          </w:tcPr>
          <w:p w14:paraId="5C30435B" w14:textId="77777777" w:rsidR="00A80432" w:rsidRPr="004F2919" w:rsidRDefault="00A80432" w:rsidP="00A07EBB">
            <w:pPr>
              <w:pStyle w:val="Compact"/>
              <w:rPr>
                <w:rFonts w:ascii="Times New Roman" w:hAnsi="Times New Roman" w:cs="Times New Roman"/>
                <w:sz w:val="28"/>
                <w:szCs w:val="28"/>
              </w:rPr>
            </w:pPr>
          </w:p>
        </w:tc>
      </w:tr>
      <w:tr w:rsidR="004F2919" w:rsidRPr="004F2919" w14:paraId="3EDB992F" w14:textId="77777777" w:rsidTr="00A07EBB">
        <w:tc>
          <w:tcPr>
            <w:tcW w:w="839" w:type="dxa"/>
            <w:vAlign w:val="center"/>
          </w:tcPr>
          <w:p w14:paraId="677457F8"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3268" w:type="dxa"/>
            <w:vAlign w:val="center"/>
          </w:tcPr>
          <w:p w14:paraId="755FA8E5"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Hệ thống thanh toán bù trừ</w:t>
            </w:r>
          </w:p>
        </w:tc>
        <w:tc>
          <w:tcPr>
            <w:tcW w:w="2551" w:type="dxa"/>
            <w:vAlign w:val="center"/>
          </w:tcPr>
          <w:p w14:paraId="71DF574B" w14:textId="77777777" w:rsidR="00A80432" w:rsidRPr="004F2919" w:rsidRDefault="00A80432" w:rsidP="00A07EBB">
            <w:pPr>
              <w:pStyle w:val="Compact"/>
              <w:rPr>
                <w:rFonts w:ascii="Times New Roman" w:hAnsi="Times New Roman" w:cs="Times New Roman"/>
                <w:sz w:val="28"/>
                <w:szCs w:val="28"/>
              </w:rPr>
            </w:pPr>
          </w:p>
        </w:tc>
        <w:tc>
          <w:tcPr>
            <w:tcW w:w="2230" w:type="dxa"/>
            <w:vAlign w:val="center"/>
          </w:tcPr>
          <w:p w14:paraId="2024CD10" w14:textId="77777777" w:rsidR="00A80432" w:rsidRPr="004F2919" w:rsidRDefault="00A80432" w:rsidP="00A07EBB">
            <w:pPr>
              <w:pStyle w:val="Compact"/>
              <w:rPr>
                <w:rFonts w:ascii="Times New Roman" w:hAnsi="Times New Roman" w:cs="Times New Roman"/>
                <w:sz w:val="28"/>
                <w:szCs w:val="28"/>
              </w:rPr>
            </w:pPr>
          </w:p>
        </w:tc>
      </w:tr>
      <w:tr w:rsidR="004F2919" w:rsidRPr="004F2919" w14:paraId="0B1CC6E9" w14:textId="77777777" w:rsidTr="00A07EBB">
        <w:tc>
          <w:tcPr>
            <w:tcW w:w="839" w:type="dxa"/>
            <w:vAlign w:val="center"/>
          </w:tcPr>
          <w:p w14:paraId="099066A9"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3268" w:type="dxa"/>
            <w:vAlign w:val="center"/>
          </w:tcPr>
          <w:p w14:paraId="03BF18EC"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Kết nối dữ liệu</w:t>
            </w:r>
          </w:p>
        </w:tc>
        <w:tc>
          <w:tcPr>
            <w:tcW w:w="2551" w:type="dxa"/>
            <w:vAlign w:val="center"/>
          </w:tcPr>
          <w:p w14:paraId="552BB9B3" w14:textId="77777777" w:rsidR="00A80432" w:rsidRPr="004F2919" w:rsidRDefault="00A80432" w:rsidP="00A07EBB">
            <w:pPr>
              <w:pStyle w:val="Compact"/>
              <w:rPr>
                <w:rFonts w:ascii="Times New Roman" w:hAnsi="Times New Roman" w:cs="Times New Roman"/>
                <w:sz w:val="28"/>
                <w:szCs w:val="28"/>
              </w:rPr>
            </w:pPr>
          </w:p>
        </w:tc>
        <w:tc>
          <w:tcPr>
            <w:tcW w:w="2230" w:type="dxa"/>
            <w:vAlign w:val="center"/>
          </w:tcPr>
          <w:p w14:paraId="097FE910" w14:textId="77777777" w:rsidR="00A80432" w:rsidRPr="004F2919" w:rsidRDefault="00A80432" w:rsidP="00A07EBB">
            <w:pPr>
              <w:pStyle w:val="Compact"/>
              <w:rPr>
                <w:rFonts w:ascii="Times New Roman" w:hAnsi="Times New Roman" w:cs="Times New Roman"/>
                <w:sz w:val="28"/>
                <w:szCs w:val="28"/>
              </w:rPr>
            </w:pPr>
          </w:p>
        </w:tc>
      </w:tr>
      <w:tr w:rsidR="004F2919" w:rsidRPr="004F2919" w14:paraId="68F285C0" w14:textId="77777777" w:rsidTr="00A07EBB">
        <w:tc>
          <w:tcPr>
            <w:tcW w:w="839" w:type="dxa"/>
            <w:vAlign w:val="center"/>
          </w:tcPr>
          <w:p w14:paraId="6A077FAE"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3268" w:type="dxa"/>
            <w:vAlign w:val="center"/>
          </w:tcPr>
          <w:p w14:paraId="3CBA2867"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An toàn thông tin</w:t>
            </w:r>
          </w:p>
        </w:tc>
        <w:tc>
          <w:tcPr>
            <w:tcW w:w="2551" w:type="dxa"/>
            <w:vAlign w:val="center"/>
          </w:tcPr>
          <w:p w14:paraId="4CACCA5D" w14:textId="77777777" w:rsidR="00A80432" w:rsidRPr="004F2919" w:rsidRDefault="00A80432" w:rsidP="00A07EBB">
            <w:pPr>
              <w:pStyle w:val="Compact"/>
              <w:rPr>
                <w:rFonts w:ascii="Times New Roman" w:hAnsi="Times New Roman" w:cs="Times New Roman"/>
                <w:sz w:val="28"/>
                <w:szCs w:val="28"/>
              </w:rPr>
            </w:pPr>
          </w:p>
        </w:tc>
        <w:tc>
          <w:tcPr>
            <w:tcW w:w="2230" w:type="dxa"/>
            <w:vAlign w:val="center"/>
          </w:tcPr>
          <w:p w14:paraId="1BDC2E8D" w14:textId="77777777" w:rsidR="00A80432" w:rsidRPr="004F2919" w:rsidRDefault="00A80432" w:rsidP="00A07EBB">
            <w:pPr>
              <w:pStyle w:val="Compact"/>
              <w:rPr>
                <w:rFonts w:ascii="Times New Roman" w:hAnsi="Times New Roman" w:cs="Times New Roman"/>
                <w:sz w:val="28"/>
                <w:szCs w:val="28"/>
              </w:rPr>
            </w:pPr>
          </w:p>
        </w:tc>
      </w:tr>
      <w:tr w:rsidR="004F2919" w:rsidRPr="004F2919" w14:paraId="320E90E5" w14:textId="77777777" w:rsidTr="00A07EBB">
        <w:tc>
          <w:tcPr>
            <w:tcW w:w="839" w:type="dxa"/>
            <w:vAlign w:val="center"/>
          </w:tcPr>
          <w:p w14:paraId="3B020F3C"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6</w:t>
            </w:r>
          </w:p>
        </w:tc>
        <w:tc>
          <w:tcPr>
            <w:tcW w:w="3268" w:type="dxa"/>
            <w:vAlign w:val="center"/>
          </w:tcPr>
          <w:p w14:paraId="590F4DA2"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Sao lưu và dự phòng</w:t>
            </w:r>
          </w:p>
        </w:tc>
        <w:tc>
          <w:tcPr>
            <w:tcW w:w="2551" w:type="dxa"/>
            <w:vAlign w:val="center"/>
          </w:tcPr>
          <w:p w14:paraId="3B221BB7" w14:textId="77777777" w:rsidR="00A80432" w:rsidRPr="004F2919" w:rsidRDefault="00A80432" w:rsidP="00A07EBB">
            <w:pPr>
              <w:pStyle w:val="Compact"/>
              <w:rPr>
                <w:rFonts w:ascii="Times New Roman" w:hAnsi="Times New Roman" w:cs="Times New Roman"/>
                <w:sz w:val="28"/>
                <w:szCs w:val="28"/>
              </w:rPr>
            </w:pPr>
          </w:p>
        </w:tc>
        <w:tc>
          <w:tcPr>
            <w:tcW w:w="2230" w:type="dxa"/>
            <w:vAlign w:val="center"/>
          </w:tcPr>
          <w:p w14:paraId="268E097C" w14:textId="77777777" w:rsidR="00A80432" w:rsidRPr="004F2919" w:rsidRDefault="00A80432" w:rsidP="00A07EBB">
            <w:pPr>
              <w:pStyle w:val="Compact"/>
              <w:rPr>
                <w:rFonts w:ascii="Times New Roman" w:hAnsi="Times New Roman" w:cs="Times New Roman"/>
                <w:sz w:val="28"/>
                <w:szCs w:val="28"/>
              </w:rPr>
            </w:pPr>
          </w:p>
        </w:tc>
      </w:tr>
      <w:tr w:rsidR="004F2919" w:rsidRPr="004F2919" w14:paraId="3260D881" w14:textId="77777777" w:rsidTr="00A07EBB">
        <w:tc>
          <w:tcPr>
            <w:tcW w:w="839" w:type="dxa"/>
            <w:vAlign w:val="center"/>
          </w:tcPr>
          <w:p w14:paraId="73D97987" w14:textId="77777777" w:rsidR="00A80432" w:rsidRPr="004F2919" w:rsidRDefault="00A80432" w:rsidP="00A07EBB">
            <w:pPr>
              <w:pStyle w:val="Compact"/>
              <w:jc w:val="center"/>
              <w:rPr>
                <w:rFonts w:ascii="Times New Roman" w:hAnsi="Times New Roman" w:cs="Times New Roman"/>
                <w:sz w:val="28"/>
                <w:szCs w:val="28"/>
              </w:rPr>
            </w:pPr>
            <w:r w:rsidRPr="004F2919">
              <w:rPr>
                <w:rFonts w:ascii="Times New Roman" w:hAnsi="Times New Roman" w:cs="Times New Roman"/>
                <w:sz w:val="28"/>
                <w:szCs w:val="28"/>
              </w:rPr>
              <w:t>7</w:t>
            </w:r>
          </w:p>
        </w:tc>
        <w:tc>
          <w:tcPr>
            <w:tcW w:w="3268" w:type="dxa"/>
            <w:vAlign w:val="center"/>
          </w:tcPr>
          <w:p w14:paraId="79183629" w14:textId="77777777" w:rsidR="00A80432" w:rsidRPr="004F2919" w:rsidRDefault="00A80432" w:rsidP="00A07EBB">
            <w:pPr>
              <w:pStyle w:val="Compact"/>
              <w:rPr>
                <w:rFonts w:ascii="Times New Roman" w:hAnsi="Times New Roman" w:cs="Times New Roman"/>
                <w:sz w:val="28"/>
                <w:szCs w:val="28"/>
              </w:rPr>
            </w:pPr>
            <w:r w:rsidRPr="004F2919">
              <w:rPr>
                <w:rFonts w:ascii="Times New Roman" w:hAnsi="Times New Roman" w:cs="Times New Roman"/>
                <w:sz w:val="28"/>
                <w:szCs w:val="28"/>
              </w:rPr>
              <w:t>Khả năng cung cấp dữ liệu cho Bộ Công Thương</w:t>
            </w:r>
          </w:p>
        </w:tc>
        <w:tc>
          <w:tcPr>
            <w:tcW w:w="2551" w:type="dxa"/>
            <w:vAlign w:val="center"/>
          </w:tcPr>
          <w:p w14:paraId="30E2C87E" w14:textId="77777777" w:rsidR="00A80432" w:rsidRPr="004F2919" w:rsidRDefault="00A80432" w:rsidP="00A07EBB">
            <w:pPr>
              <w:pStyle w:val="Compact"/>
              <w:rPr>
                <w:rFonts w:ascii="Times New Roman" w:hAnsi="Times New Roman" w:cs="Times New Roman"/>
                <w:sz w:val="28"/>
                <w:szCs w:val="28"/>
              </w:rPr>
            </w:pPr>
          </w:p>
        </w:tc>
        <w:tc>
          <w:tcPr>
            <w:tcW w:w="2230" w:type="dxa"/>
            <w:vAlign w:val="center"/>
          </w:tcPr>
          <w:p w14:paraId="07325E85" w14:textId="77777777" w:rsidR="00A80432" w:rsidRPr="004F2919" w:rsidRDefault="00A80432" w:rsidP="00A07EBB">
            <w:pPr>
              <w:pStyle w:val="Compact"/>
              <w:rPr>
                <w:rFonts w:ascii="Times New Roman" w:hAnsi="Times New Roman" w:cs="Times New Roman"/>
                <w:sz w:val="28"/>
                <w:szCs w:val="28"/>
              </w:rPr>
            </w:pPr>
          </w:p>
        </w:tc>
      </w:tr>
    </w:tbl>
    <w:p w14:paraId="485E8B94" w14:textId="77777777" w:rsidR="00A80432" w:rsidRPr="004F2919" w:rsidRDefault="00A80432" w:rsidP="005065B6">
      <w:pPr>
        <w:pStyle w:val="Compact"/>
        <w:numPr>
          <w:ilvl w:val="0"/>
          <w:numId w:val="32"/>
        </w:numPr>
        <w:tabs>
          <w:tab w:val="left" w:pos="567"/>
          <w:tab w:val="left" w:pos="851"/>
        </w:tabs>
        <w:spacing w:before="120" w:after="120" w:line="264" w:lineRule="auto"/>
        <w:ind w:left="0" w:firstLine="0"/>
        <w:rPr>
          <w:rFonts w:ascii="Times New Roman" w:hAnsi="Times New Roman" w:cs="Times New Roman"/>
          <w:b/>
          <w:sz w:val="28"/>
          <w:szCs w:val="28"/>
        </w:rPr>
      </w:pPr>
      <w:r w:rsidRPr="004F2919">
        <w:rPr>
          <w:rFonts w:ascii="Times New Roman" w:hAnsi="Times New Roman" w:cs="Times New Roman"/>
          <w:b/>
          <w:sz w:val="28"/>
          <w:szCs w:val="28"/>
        </w:rPr>
        <w:t>DANH MỤC TÀI LIỆU KÈM THEO</w:t>
      </w:r>
    </w:p>
    <w:p w14:paraId="6E1D87E0" w14:textId="77777777" w:rsidR="00A80432" w:rsidRPr="004F2919" w:rsidRDefault="00A80432" w:rsidP="005065B6">
      <w:pPr>
        <w:numPr>
          <w:ilvl w:val="0"/>
          <w:numId w:val="33"/>
        </w:numPr>
        <w:spacing w:before="120" w:after="120" w:line="264" w:lineRule="auto"/>
        <w:ind w:left="284" w:hanging="284"/>
        <w:rPr>
          <w:rFonts w:ascii="Times New Roman" w:hAnsi="Times New Roman" w:cs="Times New Roman"/>
          <w:sz w:val="28"/>
          <w:szCs w:val="28"/>
        </w:rPr>
      </w:pPr>
      <w:r w:rsidRPr="004F2919">
        <w:rPr>
          <w:rFonts w:ascii="Times New Roman" w:hAnsi="Times New Roman" w:cs="Times New Roman"/>
          <w:sz w:val="28"/>
          <w:szCs w:val="28"/>
        </w:rPr>
        <w:t>Sơ đồ kiến trúc tổng thể hệ thống.</w:t>
      </w:r>
    </w:p>
    <w:p w14:paraId="7DF297C7" w14:textId="77777777" w:rsidR="00A80432" w:rsidRPr="004F2919" w:rsidRDefault="00A80432" w:rsidP="005065B6">
      <w:pPr>
        <w:numPr>
          <w:ilvl w:val="0"/>
          <w:numId w:val="33"/>
        </w:numPr>
        <w:spacing w:before="120" w:after="120" w:line="264" w:lineRule="auto"/>
        <w:ind w:left="284" w:hanging="284"/>
        <w:rPr>
          <w:rFonts w:ascii="Times New Roman" w:hAnsi="Times New Roman" w:cs="Times New Roman"/>
          <w:sz w:val="28"/>
          <w:szCs w:val="28"/>
        </w:rPr>
      </w:pPr>
      <w:r w:rsidRPr="004F2919">
        <w:rPr>
          <w:rFonts w:ascii="Times New Roman" w:hAnsi="Times New Roman" w:cs="Times New Roman"/>
          <w:sz w:val="28"/>
          <w:szCs w:val="28"/>
        </w:rPr>
        <w:t>Tài liệu mô tả chức năng nghiệp vụ của hệ thống.</w:t>
      </w:r>
    </w:p>
    <w:p w14:paraId="5EB5B3CA" w14:textId="77777777" w:rsidR="00A80432" w:rsidRPr="004F2919" w:rsidRDefault="00A80432" w:rsidP="005065B6">
      <w:pPr>
        <w:numPr>
          <w:ilvl w:val="0"/>
          <w:numId w:val="33"/>
        </w:numPr>
        <w:spacing w:before="120" w:after="120" w:line="264" w:lineRule="auto"/>
        <w:ind w:left="284" w:hanging="284"/>
        <w:rPr>
          <w:rFonts w:ascii="Times New Roman" w:hAnsi="Times New Roman" w:cs="Times New Roman"/>
          <w:sz w:val="28"/>
          <w:szCs w:val="28"/>
        </w:rPr>
      </w:pPr>
      <w:r w:rsidRPr="004F2919">
        <w:rPr>
          <w:rFonts w:ascii="Times New Roman" w:hAnsi="Times New Roman" w:cs="Times New Roman"/>
          <w:sz w:val="28"/>
          <w:szCs w:val="28"/>
        </w:rPr>
        <w:t>Tài liệu mô tả API hoặc phương thức kết nối dữ liệu.</w:t>
      </w:r>
    </w:p>
    <w:p w14:paraId="7BBF2804" w14:textId="77777777" w:rsidR="00A80432" w:rsidRPr="004F2919" w:rsidRDefault="00A80432" w:rsidP="005065B6">
      <w:pPr>
        <w:numPr>
          <w:ilvl w:val="0"/>
          <w:numId w:val="33"/>
        </w:numPr>
        <w:spacing w:before="120" w:after="120" w:line="264" w:lineRule="auto"/>
        <w:ind w:left="284" w:hanging="284"/>
        <w:rPr>
          <w:rFonts w:ascii="Times New Roman" w:hAnsi="Times New Roman" w:cs="Times New Roman"/>
          <w:sz w:val="28"/>
          <w:szCs w:val="28"/>
        </w:rPr>
      </w:pPr>
      <w:r w:rsidRPr="004F2919">
        <w:rPr>
          <w:rFonts w:ascii="Times New Roman" w:hAnsi="Times New Roman" w:cs="Times New Roman"/>
          <w:sz w:val="28"/>
          <w:szCs w:val="28"/>
        </w:rPr>
        <w:t>Tài liệu mô tả các biện pháp bảo đảm an toàn thông tin.</w:t>
      </w:r>
    </w:p>
    <w:p w14:paraId="6F6F2746" w14:textId="77777777" w:rsidR="00A80432" w:rsidRPr="004F2919" w:rsidRDefault="00A80432" w:rsidP="005065B6">
      <w:pPr>
        <w:numPr>
          <w:ilvl w:val="0"/>
          <w:numId w:val="33"/>
        </w:numPr>
        <w:spacing w:before="120" w:after="120" w:line="264" w:lineRule="auto"/>
        <w:ind w:left="284" w:hanging="284"/>
        <w:rPr>
          <w:rFonts w:ascii="Times New Roman" w:hAnsi="Times New Roman" w:cs="Times New Roman"/>
          <w:sz w:val="28"/>
          <w:szCs w:val="28"/>
        </w:rPr>
      </w:pPr>
      <w:r w:rsidRPr="004F2919">
        <w:rPr>
          <w:rFonts w:ascii="Times New Roman" w:hAnsi="Times New Roman" w:cs="Times New Roman"/>
          <w:sz w:val="28"/>
          <w:szCs w:val="28"/>
        </w:rPr>
        <w:t>Tài liệu về sao lưu dữ liệu, dự phòng và khôi phục hoạt động.</w:t>
      </w:r>
    </w:p>
    <w:p w14:paraId="16429228" w14:textId="77777777" w:rsidR="00A80432" w:rsidRPr="004F2919" w:rsidRDefault="00A80432" w:rsidP="005065B6">
      <w:pPr>
        <w:numPr>
          <w:ilvl w:val="0"/>
          <w:numId w:val="33"/>
        </w:numPr>
        <w:spacing w:before="120" w:after="120" w:line="264" w:lineRule="auto"/>
        <w:ind w:left="284" w:hanging="284"/>
        <w:rPr>
          <w:rFonts w:ascii="Times New Roman" w:hAnsi="Times New Roman" w:cs="Times New Roman"/>
          <w:sz w:val="28"/>
          <w:szCs w:val="28"/>
        </w:rPr>
      </w:pPr>
      <w:r w:rsidRPr="004F2919">
        <w:rPr>
          <w:rFonts w:ascii="Times New Roman" w:hAnsi="Times New Roman" w:cs="Times New Roman"/>
          <w:sz w:val="28"/>
          <w:szCs w:val="28"/>
        </w:rPr>
        <w:t>Báo cáo hoặc biên bản kiểm thử hệ thống (nếu có).</w:t>
      </w:r>
    </w:p>
    <w:p w14:paraId="12EDC766" w14:textId="77777777" w:rsidR="00A80432" w:rsidRPr="004F2919" w:rsidRDefault="00A80432" w:rsidP="005065B6">
      <w:pPr>
        <w:numPr>
          <w:ilvl w:val="0"/>
          <w:numId w:val="33"/>
        </w:numPr>
        <w:spacing w:before="120" w:after="120" w:line="264" w:lineRule="auto"/>
        <w:ind w:left="284" w:hanging="284"/>
        <w:rPr>
          <w:rFonts w:ascii="Times New Roman" w:hAnsi="Times New Roman" w:cs="Times New Roman"/>
          <w:sz w:val="28"/>
          <w:szCs w:val="28"/>
        </w:rPr>
      </w:pPr>
      <w:r w:rsidRPr="004F2919">
        <w:rPr>
          <w:rFonts w:ascii="Times New Roman" w:hAnsi="Times New Roman" w:cs="Times New Roman"/>
          <w:sz w:val="28"/>
          <w:szCs w:val="28"/>
        </w:rPr>
        <w:t>Các tài liệu kỹ thuật khác có liên quan.</w:t>
      </w:r>
    </w:p>
    <w:p w14:paraId="470756BE" w14:textId="77777777" w:rsidR="00A80432" w:rsidRPr="004F2919" w:rsidRDefault="00A80432" w:rsidP="005065B6">
      <w:pPr>
        <w:pStyle w:val="Compact"/>
        <w:numPr>
          <w:ilvl w:val="0"/>
          <w:numId w:val="34"/>
        </w:numPr>
        <w:spacing w:before="120" w:after="120" w:line="264" w:lineRule="auto"/>
        <w:ind w:hanging="720"/>
        <w:rPr>
          <w:rFonts w:ascii="Times New Roman" w:hAnsi="Times New Roman" w:cs="Times New Roman"/>
          <w:b/>
          <w:sz w:val="28"/>
          <w:szCs w:val="28"/>
        </w:rPr>
      </w:pPr>
      <w:r w:rsidRPr="004F2919">
        <w:rPr>
          <w:rFonts w:ascii="Times New Roman" w:hAnsi="Times New Roman" w:cs="Times New Roman"/>
          <w:b/>
          <w:sz w:val="28"/>
          <w:szCs w:val="28"/>
        </w:rPr>
        <w:t>CAM KẾT</w:t>
      </w:r>
    </w:p>
    <w:p w14:paraId="5185B5B5" w14:textId="77777777" w:rsidR="00582983" w:rsidRPr="004F2919" w:rsidRDefault="00582983" w:rsidP="00582983">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Đơn vị báo cáo cam kết các thông tin trong báo cáo là trung thực, chính xác tại thời điểm báo cáo và chịu trách nhiệm trước pháp luật về nội dung đã cung cấp.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6"/>
        <w:gridCol w:w="5236"/>
      </w:tblGrid>
      <w:tr w:rsidR="00A80432" w:rsidRPr="004F2919" w14:paraId="01567329" w14:textId="77777777" w:rsidTr="00A07EBB">
        <w:tc>
          <w:tcPr>
            <w:tcW w:w="3936" w:type="dxa"/>
          </w:tcPr>
          <w:p w14:paraId="72A91675" w14:textId="77777777" w:rsidR="00A80432" w:rsidRPr="004F2919" w:rsidRDefault="00A80432" w:rsidP="00A07EBB">
            <w:pPr>
              <w:rPr>
                <w:rFonts w:ascii="Times New Roman" w:hAnsi="Times New Roman" w:cs="Times New Roman"/>
                <w:sz w:val="28"/>
                <w:szCs w:val="28"/>
              </w:rPr>
            </w:pPr>
          </w:p>
        </w:tc>
        <w:tc>
          <w:tcPr>
            <w:tcW w:w="5352" w:type="dxa"/>
          </w:tcPr>
          <w:p w14:paraId="5BCF7A6B" w14:textId="77777777" w:rsidR="00A80432" w:rsidRPr="004F2919" w:rsidRDefault="00A80432" w:rsidP="00A07EBB">
            <w:pPr>
              <w:pStyle w:val="FirstParagraph"/>
              <w:jc w:val="center"/>
              <w:rPr>
                <w:rFonts w:ascii="Times New Roman" w:hAnsi="Times New Roman" w:cs="Times New Roman"/>
                <w:i/>
                <w:sz w:val="28"/>
                <w:szCs w:val="28"/>
              </w:rPr>
            </w:pPr>
            <w:r w:rsidRPr="004F2919">
              <w:rPr>
                <w:rFonts w:ascii="Times New Roman" w:hAnsi="Times New Roman" w:cs="Times New Roman"/>
                <w:i/>
                <w:sz w:val="28"/>
                <w:szCs w:val="28"/>
              </w:rPr>
              <w:t>…, ngày … tháng … năm 20</w:t>
            </w:r>
          </w:p>
          <w:p w14:paraId="419834B6" w14:textId="77777777" w:rsidR="00A80432" w:rsidRPr="004F2919" w:rsidRDefault="00A80432" w:rsidP="00A07EBB">
            <w:pPr>
              <w:pStyle w:val="BodyText"/>
              <w:jc w:val="center"/>
              <w:rPr>
                <w:rFonts w:ascii="Times New Roman" w:hAnsi="Times New Roman" w:cs="Times New Roman"/>
                <w:b/>
                <w:sz w:val="28"/>
                <w:szCs w:val="28"/>
              </w:rPr>
            </w:pPr>
            <w:r w:rsidRPr="004F2919">
              <w:rPr>
                <w:rFonts w:ascii="Times New Roman" w:hAnsi="Times New Roman" w:cs="Times New Roman"/>
                <w:b/>
                <w:sz w:val="28"/>
                <w:szCs w:val="28"/>
              </w:rPr>
              <w:t>ĐẠI DIỆN THEO PHÁP LUẬT</w:t>
            </w:r>
          </w:p>
          <w:p w14:paraId="072AFBCB" w14:textId="77777777" w:rsidR="00A80432" w:rsidRPr="004F2919" w:rsidRDefault="00A80432" w:rsidP="00A07EBB">
            <w:pPr>
              <w:pStyle w:val="BodyText"/>
              <w:jc w:val="center"/>
              <w:rPr>
                <w:rFonts w:ascii="Times New Roman" w:hAnsi="Times New Roman" w:cs="Times New Roman"/>
                <w:sz w:val="28"/>
                <w:szCs w:val="28"/>
              </w:rPr>
            </w:pPr>
            <w:r w:rsidRPr="004F2919">
              <w:rPr>
                <w:rFonts w:ascii="Times New Roman" w:hAnsi="Times New Roman" w:cs="Times New Roman"/>
                <w:sz w:val="28"/>
                <w:szCs w:val="28"/>
              </w:rPr>
              <w:t>(Ký, ghi rõ họ tên, chức vụ và đóng dấu)</w:t>
            </w:r>
          </w:p>
          <w:p w14:paraId="170A4DC6" w14:textId="77777777" w:rsidR="00A80432" w:rsidRPr="004F2919" w:rsidRDefault="00A80432" w:rsidP="00A07EBB">
            <w:pPr>
              <w:rPr>
                <w:rFonts w:ascii="Times New Roman" w:hAnsi="Times New Roman" w:cs="Times New Roman"/>
                <w:sz w:val="28"/>
                <w:szCs w:val="28"/>
              </w:rPr>
            </w:pPr>
          </w:p>
        </w:tc>
      </w:tr>
    </w:tbl>
    <w:p w14:paraId="6C8C9148" w14:textId="77777777" w:rsidR="00A80432" w:rsidRPr="004F2919" w:rsidRDefault="00A80432" w:rsidP="00A80432">
      <w:pPr>
        <w:rPr>
          <w:rFonts w:ascii="Times New Roman" w:hAnsi="Times New Roman" w:cs="Times New Roman"/>
          <w:sz w:val="28"/>
          <w:szCs w:val="28"/>
        </w:rPr>
      </w:pPr>
    </w:p>
    <w:p w14:paraId="67AE697F" w14:textId="77777777" w:rsidR="00A80432" w:rsidRPr="004F2919" w:rsidRDefault="00A80432" w:rsidP="00A80432">
      <w:pPr>
        <w:pStyle w:val="BodyText"/>
        <w:rPr>
          <w:rFonts w:ascii="Times New Roman" w:hAnsi="Times New Roman" w:cs="Times New Roman"/>
          <w:sz w:val="28"/>
          <w:szCs w:val="28"/>
        </w:rPr>
      </w:pPr>
      <w:r w:rsidRPr="004F2919">
        <w:rPr>
          <w:rFonts w:ascii="Times New Roman" w:hAnsi="Times New Roman" w:cs="Times New Roman"/>
          <w:sz w:val="28"/>
          <w:szCs w:val="28"/>
        </w:rPr>
        <w:br w:type="page"/>
      </w:r>
    </w:p>
    <w:p w14:paraId="2912198F" w14:textId="77777777" w:rsidR="00A80432" w:rsidRPr="004F2919" w:rsidRDefault="00A80432" w:rsidP="00A80432">
      <w:pPr>
        <w:pStyle w:val="FirstParagraph"/>
        <w:jc w:val="center"/>
        <w:rPr>
          <w:rFonts w:ascii="Times New Roman" w:hAnsi="Times New Roman" w:cs="Times New Roman"/>
          <w:b/>
          <w:sz w:val="28"/>
          <w:szCs w:val="28"/>
        </w:rPr>
      </w:pPr>
      <w:r w:rsidRPr="004F2919">
        <w:rPr>
          <w:rFonts w:ascii="Times New Roman" w:hAnsi="Times New Roman" w:cs="Times New Roman"/>
          <w:b/>
          <w:sz w:val="28"/>
          <w:szCs w:val="28"/>
        </w:rPr>
        <w:lastRenderedPageBreak/>
        <w:t>PHỤ LỤC II</w:t>
      </w:r>
    </w:p>
    <w:p w14:paraId="366B566C" w14:textId="77777777" w:rsidR="00A80432" w:rsidRPr="004F2919" w:rsidRDefault="00A80432" w:rsidP="00A80432">
      <w:pPr>
        <w:pStyle w:val="BodyText"/>
        <w:ind w:left="5040" w:firstLine="720"/>
        <w:jc w:val="center"/>
        <w:rPr>
          <w:rFonts w:ascii="Times New Roman" w:hAnsi="Times New Roman" w:cs="Times New Roman"/>
          <w:b/>
          <w:sz w:val="28"/>
          <w:szCs w:val="28"/>
        </w:rPr>
      </w:pPr>
      <w:r w:rsidRPr="004F2919">
        <w:rPr>
          <w:rFonts w:ascii="Times New Roman" w:hAnsi="Times New Roman" w:cs="Times New Roman"/>
          <w:sz w:val="28"/>
          <w:szCs w:val="28"/>
        </w:rPr>
        <w:t xml:space="preserve">                </w:t>
      </w:r>
      <w:r w:rsidRPr="004F2919">
        <w:rPr>
          <w:rFonts w:ascii="Times New Roman" w:hAnsi="Times New Roman" w:cs="Times New Roman"/>
          <w:b/>
          <w:sz w:val="28"/>
          <w:szCs w:val="28"/>
        </w:rPr>
        <w:t>Mẫu số 02a</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811"/>
      </w:tblGrid>
      <w:tr w:rsidR="00363DEF" w:rsidRPr="004F2919" w14:paraId="056E63AC" w14:textId="77777777" w:rsidTr="00363DEF">
        <w:tc>
          <w:tcPr>
            <w:tcW w:w="3256" w:type="dxa"/>
          </w:tcPr>
          <w:p w14:paraId="3AD8E87F" w14:textId="77777777" w:rsidR="00363DEF" w:rsidRPr="004F2919" w:rsidRDefault="00363DEF" w:rsidP="00363DEF">
            <w:pPr>
              <w:jc w:val="center"/>
              <w:rPr>
                <w:rFonts w:ascii="Times New Roman" w:hAnsi="Times New Roman" w:cs="Times New Roman"/>
                <w:b/>
                <w:sz w:val="26"/>
                <w:szCs w:val="26"/>
              </w:rPr>
            </w:pPr>
            <w:r w:rsidRPr="004F2919">
              <w:rPr>
                <w:rFonts w:ascii="Times New Roman" w:hAnsi="Times New Roman" w:cs="Times New Roman"/>
                <w:b/>
                <w:sz w:val="26"/>
                <w:szCs w:val="26"/>
              </w:rPr>
              <w:t>TÊN DOANH NGHIỆP</w:t>
            </w:r>
          </w:p>
          <w:p w14:paraId="2E5C17C5" w14:textId="77777777" w:rsidR="00363DEF" w:rsidRPr="004F2919" w:rsidRDefault="00363DEF" w:rsidP="00363DEF">
            <w:pPr>
              <w:jc w:val="center"/>
              <w:rPr>
                <w:rFonts w:ascii="Times New Roman" w:hAnsi="Times New Roman" w:cs="Times New Roman"/>
                <w:b/>
                <w:sz w:val="26"/>
                <w:szCs w:val="26"/>
              </w:rPr>
            </w:pPr>
            <w:r w:rsidRPr="004F2919">
              <w:rPr>
                <w:rFonts w:ascii="Times New Roman" w:hAnsi="Times New Roman" w:cs="Times New Roman"/>
                <w:b/>
                <w:noProof/>
                <w:sz w:val="26"/>
                <w:szCs w:val="26"/>
              </w:rPr>
              <mc:AlternateContent>
                <mc:Choice Requires="wps">
                  <w:drawing>
                    <wp:anchor distT="0" distB="0" distL="114300" distR="114300" simplePos="0" relativeHeight="251673600" behindDoc="0" locked="0" layoutInCell="1" allowOverlap="1" wp14:anchorId="76F27C6C" wp14:editId="4F9C2B40">
                      <wp:simplePos x="0" y="0"/>
                      <wp:positionH relativeFrom="column">
                        <wp:posOffset>527685</wp:posOffset>
                      </wp:positionH>
                      <wp:positionV relativeFrom="paragraph">
                        <wp:posOffset>92075</wp:posOffset>
                      </wp:positionV>
                      <wp:extent cx="87630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63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DFC399" id="Straight Connector 11"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1.55pt,7.25pt" to="110.5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" strokecolor="black [3040]"/>
                  </w:pict>
                </mc:Fallback>
              </mc:AlternateContent>
            </w:r>
          </w:p>
          <w:p w14:paraId="1E08ACEC" w14:textId="77777777" w:rsidR="00363DEF" w:rsidRPr="004F2919" w:rsidRDefault="00363DEF" w:rsidP="00363DEF">
            <w:pPr>
              <w:pStyle w:val="BodyText"/>
              <w:jc w:val="center"/>
              <w:rPr>
                <w:rFonts w:ascii="Times New Roman" w:hAnsi="Times New Roman" w:cs="Times New Roman"/>
                <w:sz w:val="26"/>
                <w:szCs w:val="26"/>
              </w:rPr>
            </w:pPr>
            <w:r w:rsidRPr="004F2919">
              <w:rPr>
                <w:rFonts w:ascii="Times New Roman" w:hAnsi="Times New Roman" w:cs="Times New Roman"/>
                <w:sz w:val="26"/>
                <w:szCs w:val="26"/>
              </w:rPr>
              <w:t>Số: ………/BC-……</w:t>
            </w:r>
          </w:p>
          <w:p w14:paraId="4DDE90BB" w14:textId="77777777" w:rsidR="00363DEF" w:rsidRPr="004F2919" w:rsidRDefault="00363DEF" w:rsidP="00363DEF">
            <w:pPr>
              <w:jc w:val="center"/>
              <w:rPr>
                <w:rFonts w:ascii="Times New Roman" w:eastAsia="Times New Roman" w:hAnsi="Times New Roman" w:cs="Times New Roman"/>
                <w:b/>
                <w:sz w:val="26"/>
                <w:szCs w:val="26"/>
              </w:rPr>
            </w:pPr>
          </w:p>
        </w:tc>
        <w:tc>
          <w:tcPr>
            <w:tcW w:w="5811" w:type="dxa"/>
          </w:tcPr>
          <w:p w14:paraId="6E633C35" w14:textId="77777777" w:rsidR="00363DEF" w:rsidRPr="004F2919" w:rsidRDefault="00363DEF" w:rsidP="00363DEF">
            <w:pPr>
              <w:jc w:val="center"/>
              <w:rPr>
                <w:rFonts w:ascii="Times New Roman" w:hAnsi="Times New Roman" w:cs="Times New Roman"/>
                <w:b/>
                <w:sz w:val="26"/>
                <w:szCs w:val="26"/>
              </w:rPr>
            </w:pPr>
            <w:r w:rsidRPr="004F2919">
              <w:rPr>
                <w:rFonts w:ascii="Times New Roman" w:hAnsi="Times New Roman" w:cs="Times New Roman"/>
                <w:b/>
                <w:sz w:val="26"/>
                <w:szCs w:val="26"/>
              </w:rPr>
              <w:t>CỘNG HÒA XÃ HỘI CHỦ NGHĨA VIỆT NAM</w:t>
            </w:r>
          </w:p>
          <w:p w14:paraId="7009BB21" w14:textId="77777777" w:rsidR="00363DEF" w:rsidRPr="004F2919" w:rsidRDefault="00363DEF" w:rsidP="00363DEF">
            <w:pPr>
              <w:jc w:val="center"/>
              <w:rPr>
                <w:rFonts w:ascii="Times New Roman" w:hAnsi="Times New Roman" w:cs="Times New Roman"/>
                <w:b/>
                <w:sz w:val="26"/>
                <w:szCs w:val="26"/>
              </w:rPr>
            </w:pPr>
            <w:r w:rsidRPr="004F2919">
              <w:rPr>
                <w:rFonts w:ascii="Times New Roman" w:hAnsi="Times New Roman" w:cs="Times New Roman"/>
                <w:b/>
                <w:sz w:val="26"/>
                <w:szCs w:val="26"/>
              </w:rPr>
              <w:t>Độc lập - Tự do - Hạnh phúc</w:t>
            </w:r>
          </w:p>
          <w:p w14:paraId="405CE72F" w14:textId="77777777" w:rsidR="00363DEF" w:rsidRPr="004F2919" w:rsidRDefault="00363DEF" w:rsidP="00363DEF">
            <w:pPr>
              <w:jc w:val="center"/>
              <w:rPr>
                <w:rFonts w:ascii="Times New Roman" w:hAnsi="Times New Roman" w:cs="Times New Roman"/>
                <w:sz w:val="26"/>
                <w:szCs w:val="26"/>
              </w:rPr>
            </w:pPr>
            <w:r w:rsidRPr="004F2919">
              <w:rPr>
                <w:rFonts w:ascii="Times New Roman" w:hAnsi="Times New Roman" w:cs="Times New Roman"/>
                <w:b/>
                <w:noProof/>
                <w:sz w:val="26"/>
                <w:szCs w:val="26"/>
              </w:rPr>
              <mc:AlternateContent>
                <mc:Choice Requires="wps">
                  <w:drawing>
                    <wp:anchor distT="0" distB="0" distL="114300" distR="114300" simplePos="0" relativeHeight="251674624" behindDoc="0" locked="0" layoutInCell="1" allowOverlap="1" wp14:anchorId="3534255F" wp14:editId="2C8A6F4D">
                      <wp:simplePos x="0" y="0"/>
                      <wp:positionH relativeFrom="column">
                        <wp:posOffset>784225</wp:posOffset>
                      </wp:positionH>
                      <wp:positionV relativeFrom="paragraph">
                        <wp:posOffset>102235</wp:posOffset>
                      </wp:positionV>
                      <wp:extent cx="1924050" cy="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19240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993A8EB" id="Straight Connector 12"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75pt,8.05pt" to="213.2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" strokecolor="black [3040]"/>
                  </w:pict>
                </mc:Fallback>
              </mc:AlternateContent>
            </w:r>
          </w:p>
          <w:p w14:paraId="471DDC34" w14:textId="77777777" w:rsidR="00363DEF" w:rsidRPr="004F2919" w:rsidRDefault="00363DEF" w:rsidP="00363DEF">
            <w:pPr>
              <w:pStyle w:val="BodyText"/>
              <w:jc w:val="center"/>
              <w:rPr>
                <w:rFonts w:ascii="Times New Roman" w:hAnsi="Times New Roman" w:cs="Times New Roman"/>
                <w:i/>
                <w:sz w:val="26"/>
                <w:szCs w:val="26"/>
              </w:rPr>
            </w:pPr>
            <w:r w:rsidRPr="004F2919">
              <w:rPr>
                <w:rFonts w:ascii="Times New Roman" w:hAnsi="Times New Roman" w:cs="Times New Roman"/>
                <w:i/>
                <w:sz w:val="26"/>
                <w:szCs w:val="26"/>
              </w:rPr>
              <w:t>………, ngày …… tháng …… năm ……</w:t>
            </w:r>
          </w:p>
          <w:p w14:paraId="5F958078" w14:textId="77777777" w:rsidR="00363DEF" w:rsidRPr="004F2919" w:rsidRDefault="00363DEF" w:rsidP="00363DEF">
            <w:pPr>
              <w:jc w:val="center"/>
              <w:rPr>
                <w:rFonts w:ascii="Times New Roman" w:eastAsia="Times New Roman" w:hAnsi="Times New Roman" w:cs="Times New Roman"/>
                <w:b/>
                <w:sz w:val="26"/>
                <w:szCs w:val="26"/>
              </w:rPr>
            </w:pPr>
          </w:p>
        </w:tc>
      </w:tr>
    </w:tbl>
    <w:p w14:paraId="2B0F886F" w14:textId="77777777" w:rsidR="00363DEF" w:rsidRPr="004F2919" w:rsidRDefault="00363DEF" w:rsidP="00A80432">
      <w:pPr>
        <w:pStyle w:val="BodyText"/>
        <w:spacing w:after="0"/>
        <w:jc w:val="center"/>
        <w:rPr>
          <w:rFonts w:ascii="Times New Roman" w:hAnsi="Times New Roman" w:cs="Times New Roman"/>
          <w:b/>
          <w:sz w:val="28"/>
          <w:szCs w:val="28"/>
        </w:rPr>
      </w:pPr>
    </w:p>
    <w:p w14:paraId="4EDF2E0C" w14:textId="49E9D7FB" w:rsidR="00A80432" w:rsidRPr="004F2919" w:rsidRDefault="00A80432" w:rsidP="00A80432">
      <w:pPr>
        <w:pStyle w:val="BodyText"/>
        <w:spacing w:after="0"/>
        <w:jc w:val="center"/>
        <w:rPr>
          <w:rFonts w:ascii="Times New Roman" w:hAnsi="Times New Roman" w:cs="Times New Roman"/>
          <w:b/>
          <w:sz w:val="28"/>
          <w:szCs w:val="28"/>
        </w:rPr>
      </w:pPr>
      <w:r w:rsidRPr="004F2919">
        <w:rPr>
          <w:rFonts w:ascii="Times New Roman" w:hAnsi="Times New Roman" w:cs="Times New Roman"/>
          <w:b/>
          <w:sz w:val="28"/>
          <w:szCs w:val="28"/>
        </w:rPr>
        <w:t xml:space="preserve">ĐỀ ÁN </w:t>
      </w:r>
    </w:p>
    <w:p w14:paraId="62F660C4" w14:textId="77777777" w:rsidR="00A80432" w:rsidRPr="004F2919" w:rsidRDefault="00A80432" w:rsidP="00A80432">
      <w:pPr>
        <w:pStyle w:val="BodyText"/>
        <w:spacing w:after="0"/>
        <w:jc w:val="center"/>
        <w:rPr>
          <w:rFonts w:ascii="Times New Roman" w:hAnsi="Times New Roman" w:cs="Times New Roman"/>
          <w:b/>
          <w:sz w:val="28"/>
          <w:szCs w:val="28"/>
        </w:rPr>
      </w:pPr>
      <w:r w:rsidRPr="004F2919">
        <w:rPr>
          <w:rFonts w:ascii="Times New Roman" w:hAnsi="Times New Roman" w:cs="Times New Roman"/>
          <w:b/>
          <w:sz w:val="28"/>
          <w:szCs w:val="28"/>
        </w:rPr>
        <w:t xml:space="preserve">MÔ HÌNH, TỔ CHỨC HOẠT ĐỘNG </w:t>
      </w:r>
    </w:p>
    <w:p w14:paraId="20EB3A50" w14:textId="77777777" w:rsidR="00A80432" w:rsidRPr="004F2919" w:rsidRDefault="00A80432" w:rsidP="00A80432">
      <w:pPr>
        <w:pStyle w:val="BodyText"/>
        <w:spacing w:after="0"/>
        <w:jc w:val="center"/>
        <w:rPr>
          <w:rFonts w:ascii="Times New Roman" w:hAnsi="Times New Roman" w:cs="Times New Roman"/>
          <w:b/>
          <w:sz w:val="28"/>
          <w:szCs w:val="28"/>
        </w:rPr>
      </w:pPr>
      <w:r w:rsidRPr="004F2919">
        <w:rPr>
          <w:rFonts w:ascii="Times New Roman" w:hAnsi="Times New Roman" w:cs="Times New Roman"/>
          <w:b/>
          <w:sz w:val="28"/>
          <w:szCs w:val="28"/>
        </w:rPr>
        <w:t>CỦA SỞ GIAO DỊCH HÀNG HÓA</w:t>
      </w:r>
    </w:p>
    <w:p w14:paraId="7B28D33E" w14:textId="77777777" w:rsidR="00A80432" w:rsidRPr="004F2919" w:rsidRDefault="00A80432" w:rsidP="00A80432">
      <w:pPr>
        <w:pStyle w:val="BodyText"/>
        <w:spacing w:after="0"/>
        <w:jc w:val="center"/>
        <w:rPr>
          <w:rFonts w:ascii="Times New Roman" w:hAnsi="Times New Roman" w:cs="Times New Roman"/>
          <w:i/>
          <w:sz w:val="28"/>
          <w:szCs w:val="28"/>
        </w:rPr>
      </w:pPr>
      <w:r w:rsidRPr="004F2919">
        <w:rPr>
          <w:rFonts w:ascii="Times New Roman" w:hAnsi="Times New Roman" w:cs="Times New Roman"/>
          <w:i/>
          <w:sz w:val="28"/>
          <w:szCs w:val="28"/>
        </w:rPr>
        <w:t xml:space="preserve">(Ban hành kèm theo Thông tư số …/2026/TT-BCT </w:t>
      </w:r>
    </w:p>
    <w:p w14:paraId="683CFCF6" w14:textId="77777777" w:rsidR="00A80432" w:rsidRPr="004F2919" w:rsidRDefault="00A80432" w:rsidP="00A80432">
      <w:pPr>
        <w:pStyle w:val="BodyText"/>
        <w:spacing w:after="0"/>
        <w:jc w:val="center"/>
        <w:rPr>
          <w:rFonts w:ascii="Times New Roman" w:hAnsi="Times New Roman" w:cs="Times New Roman"/>
          <w:i/>
          <w:sz w:val="28"/>
          <w:szCs w:val="28"/>
        </w:rPr>
      </w:pPr>
      <w:r w:rsidRPr="004F2919">
        <w:rPr>
          <w:rFonts w:ascii="Times New Roman" w:hAnsi="Times New Roman" w:cs="Times New Roman"/>
          <w:i/>
          <w:sz w:val="28"/>
          <w:szCs w:val="28"/>
        </w:rPr>
        <w:t>ngày … tháng … năm 2026 của Bộ trưởng Bộ Công Thương)</w:t>
      </w:r>
    </w:p>
    <w:p w14:paraId="06C16AEC" w14:textId="77777777" w:rsidR="00A80432" w:rsidRPr="004F2919" w:rsidRDefault="00A80432" w:rsidP="00A80432">
      <w:pPr>
        <w:pStyle w:val="BodyText"/>
        <w:tabs>
          <w:tab w:val="left" w:pos="426"/>
        </w:tabs>
        <w:rPr>
          <w:rFonts w:ascii="Times New Roman" w:hAnsi="Times New Roman" w:cs="Times New Roman"/>
          <w:sz w:val="28"/>
          <w:szCs w:val="28"/>
        </w:rPr>
      </w:pPr>
    </w:p>
    <w:p w14:paraId="452F9562" w14:textId="77777777" w:rsidR="00A80432" w:rsidRPr="004F2919" w:rsidRDefault="00A80432" w:rsidP="00A80432">
      <w:pPr>
        <w:pStyle w:val="BodyText"/>
        <w:tabs>
          <w:tab w:val="left" w:pos="426"/>
        </w:tabs>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I. THÔNG TIN CHUNG</w:t>
      </w:r>
    </w:p>
    <w:p w14:paraId="4D82AC8A" w14:textId="7D8B67ED" w:rsidR="00A80432" w:rsidRPr="004F2919" w:rsidRDefault="00A80432" w:rsidP="00A80432">
      <w:pPr>
        <w:pStyle w:val="Compact"/>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1. Thông tin doanh nghiệp</w:t>
      </w:r>
      <w:r w:rsidR="00363DEF" w:rsidRPr="004F2919">
        <w:rPr>
          <w:rFonts w:ascii="Times New Roman" w:hAnsi="Times New Roman" w:cs="Times New Roman"/>
          <w:b/>
          <w:sz w:val="28"/>
          <w:szCs w:val="28"/>
        </w:rPr>
        <w:t xml:space="preserve"> đề nghị thành lập</w:t>
      </w:r>
    </w:p>
    <w:p w14:paraId="2921FF1A" w14:textId="77777777" w:rsidR="00A80432" w:rsidRPr="004F2919" w:rsidRDefault="00A80432" w:rsidP="00A80432">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Tên doanh nghiệp:</w:t>
      </w:r>
    </w:p>
    <w:p w14:paraId="1844618A" w14:textId="22CC7E8E" w:rsidR="00A80432" w:rsidRPr="004F2919" w:rsidRDefault="00A80432" w:rsidP="00A80432">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Tên </w:t>
      </w:r>
      <w:r w:rsidR="00363DEF" w:rsidRPr="004F2919">
        <w:rPr>
          <w:rFonts w:ascii="Times New Roman" w:hAnsi="Times New Roman" w:cs="Times New Roman"/>
          <w:sz w:val="28"/>
          <w:szCs w:val="28"/>
        </w:rPr>
        <w:t>giao dịch</w:t>
      </w:r>
      <w:r w:rsidRPr="004F2919">
        <w:rPr>
          <w:rFonts w:ascii="Times New Roman" w:hAnsi="Times New Roman" w:cs="Times New Roman"/>
          <w:sz w:val="28"/>
          <w:szCs w:val="28"/>
        </w:rPr>
        <w:t xml:space="preserve"> (nếu có):</w:t>
      </w:r>
    </w:p>
    <w:p w14:paraId="125E9D7D" w14:textId="77777777" w:rsidR="00A80432" w:rsidRPr="004F2919" w:rsidRDefault="00A80432" w:rsidP="00A80432">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Tên tiếng Anh (nếu có):</w:t>
      </w:r>
    </w:p>
    <w:p w14:paraId="52CC7A48" w14:textId="77777777" w:rsidR="00A80432" w:rsidRPr="004F2919" w:rsidRDefault="00A80432" w:rsidP="00A80432">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Mã số doanh nghiệp:</w:t>
      </w:r>
    </w:p>
    <w:p w14:paraId="097C0D00" w14:textId="77777777" w:rsidR="00A80432" w:rsidRPr="004F2919" w:rsidRDefault="00A80432" w:rsidP="00A80432">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Giấy chứng nhận đăng ký doanh nghiệp số: .......... do .......... cấp ngày ..........</w:t>
      </w:r>
    </w:p>
    <w:p w14:paraId="770B819A" w14:textId="77777777" w:rsidR="00A80432" w:rsidRPr="004F2919" w:rsidRDefault="00A80432" w:rsidP="00A80432">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Địa chỉ trụ sở chính:</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xml:space="preserve"> </w:t>
      </w:r>
    </w:p>
    <w:p w14:paraId="0F77F187" w14:textId="77777777" w:rsidR="00A80432" w:rsidRPr="004F2919" w:rsidRDefault="00A80432" w:rsidP="00A80432">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Điện thoại:</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p>
    <w:p w14:paraId="07796FD5" w14:textId="77777777" w:rsidR="00A80432" w:rsidRPr="004F2919" w:rsidRDefault="00A80432" w:rsidP="00A80432">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Email:</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xml:space="preserve"> Website (nếu có):</w:t>
      </w:r>
    </w:p>
    <w:p w14:paraId="58C40329" w14:textId="77777777" w:rsidR="00A80432" w:rsidRPr="004F2919" w:rsidRDefault="00A80432" w:rsidP="00A80432">
      <w:pPr>
        <w:pStyle w:val="Compact"/>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2. Người đại diện theo pháp luật</w:t>
      </w:r>
    </w:p>
    <w:p w14:paraId="72BA325A" w14:textId="77777777" w:rsidR="00A80432" w:rsidRPr="004F2919" w:rsidRDefault="00A80432" w:rsidP="00A80432">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Họ và tên:</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Chức danh:</w:t>
      </w:r>
    </w:p>
    <w:p w14:paraId="6C2AAD90" w14:textId="77777777" w:rsidR="00A80432" w:rsidRPr="004F2919" w:rsidRDefault="00A80432" w:rsidP="00A80432">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Điện thoại:</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Email:</w:t>
      </w:r>
    </w:p>
    <w:p w14:paraId="77C13508" w14:textId="77777777" w:rsidR="00363DEF" w:rsidRPr="004F2919" w:rsidRDefault="00363DEF" w:rsidP="00363DEF">
      <w:pPr>
        <w:pStyle w:val="Compact"/>
        <w:tabs>
          <w:tab w:val="left" w:pos="426"/>
        </w:tabs>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3. Thông tin vốn điều lệ</w:t>
      </w:r>
    </w:p>
    <w:p w14:paraId="4A1C7BC0" w14:textId="65CB4A7E" w:rsidR="00363DEF" w:rsidRPr="004F2919" w:rsidRDefault="00363DEF" w:rsidP="00363DEF">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Vốn điều lệ:</w:t>
      </w:r>
    </w:p>
    <w:p w14:paraId="41C45ABA" w14:textId="4FCC9B49" w:rsidR="00363DEF" w:rsidRPr="004F2919" w:rsidRDefault="00363DEF" w:rsidP="00363DEF">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Cơ cấu cổ đông/thành viên góp vốn:</w:t>
      </w:r>
    </w:p>
    <w:p w14:paraId="3EBD2928" w14:textId="65C2F059" w:rsidR="00363DEF" w:rsidRPr="004F2919" w:rsidRDefault="00363DEF" w:rsidP="00363DEF">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Tỷ lệ sở hữu của nhà đầu tư nước ngoài (nếu có):</w:t>
      </w:r>
    </w:p>
    <w:p w14:paraId="4282F002" w14:textId="0D883DF2" w:rsidR="00A80432" w:rsidRPr="004F2919" w:rsidRDefault="00A80432" w:rsidP="00A80432">
      <w:pPr>
        <w:pStyle w:val="Compact"/>
        <w:tabs>
          <w:tab w:val="left" w:pos="426"/>
        </w:tabs>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II. SỰ CẦN THIẾT, MỤC TIÊU THÀNH LẬP SỞ GIAO DỊCH HÀNG HÓA</w:t>
      </w:r>
    </w:p>
    <w:p w14:paraId="2C6D55C8" w14:textId="77777777" w:rsidR="00363DEF" w:rsidRPr="004F2919" w:rsidRDefault="00363DEF" w:rsidP="00363DEF">
      <w:pPr>
        <w:pStyle w:val="Heading2"/>
        <w:tabs>
          <w:tab w:val="left" w:pos="284"/>
        </w:tabs>
        <w:spacing w:before="120" w:line="264" w:lineRule="auto"/>
        <w:rPr>
          <w:rFonts w:ascii="Times New Roman" w:hAnsi="Times New Roman" w:cs="Times New Roman"/>
          <w:color w:val="auto"/>
          <w:sz w:val="28"/>
          <w:szCs w:val="28"/>
        </w:rPr>
      </w:pPr>
      <w:bookmarkStart w:id="3" w:name="cơ-sở-pháp-lý"/>
      <w:r w:rsidRPr="004F2919">
        <w:rPr>
          <w:rFonts w:ascii="Times New Roman" w:hAnsi="Times New Roman" w:cs="Times New Roman"/>
          <w:color w:val="auto"/>
          <w:sz w:val="28"/>
          <w:szCs w:val="28"/>
        </w:rPr>
        <w:lastRenderedPageBreak/>
        <w:t>1. Cơ sở pháp lý</w:t>
      </w:r>
    </w:p>
    <w:p w14:paraId="798098AB" w14:textId="77777777" w:rsidR="00363DEF" w:rsidRPr="004F2919" w:rsidRDefault="00363DEF" w:rsidP="00363DEF">
      <w:pPr>
        <w:pStyle w:val="FirstParagraph"/>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Liệt kê các căn cứ pháp lý liên quan đến việc thành lập và hoạt động của Sở giao dịch hàng hóa.</w:t>
      </w:r>
    </w:p>
    <w:p w14:paraId="556DCF1B" w14:textId="77777777" w:rsidR="00363DEF" w:rsidRPr="004F2919" w:rsidRDefault="00363DEF" w:rsidP="00363DEF">
      <w:pPr>
        <w:pStyle w:val="Heading2"/>
        <w:tabs>
          <w:tab w:val="left" w:pos="284"/>
        </w:tabs>
        <w:spacing w:before="120" w:line="264" w:lineRule="auto"/>
        <w:rPr>
          <w:rFonts w:ascii="Times New Roman" w:hAnsi="Times New Roman" w:cs="Times New Roman"/>
          <w:color w:val="auto"/>
          <w:sz w:val="28"/>
          <w:szCs w:val="28"/>
        </w:rPr>
      </w:pPr>
      <w:bookmarkStart w:id="4" w:name="đánh-giá-thực-trạng-thị-trường"/>
      <w:bookmarkEnd w:id="3"/>
      <w:r w:rsidRPr="004F2919">
        <w:rPr>
          <w:rFonts w:ascii="Times New Roman" w:hAnsi="Times New Roman" w:cs="Times New Roman"/>
          <w:color w:val="auto"/>
          <w:sz w:val="28"/>
          <w:szCs w:val="28"/>
        </w:rPr>
        <w:t>2. Đánh giá thực trạng thị trường</w:t>
      </w:r>
    </w:p>
    <w:p w14:paraId="70AF29BB" w14:textId="600F9428"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Thực trạng giao dịch hàng hóa tại Việt Nam.</w:t>
      </w:r>
    </w:p>
    <w:p w14:paraId="0AE0CC7E" w14:textId="564391DA"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Nhu cầu phòng ngừa rủi ro giá cả hàng hóa.</w:t>
      </w:r>
    </w:p>
    <w:p w14:paraId="6D11C46E" w14:textId="34C34D8D"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Nhu cầu của doanh nghiệp sản xuất, kinh doanh, xuất nhập khẩu.</w:t>
      </w:r>
    </w:p>
    <w:p w14:paraId="5DA994D0" w14:textId="778849D4"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Nhu cầu phát triển thị trường giao dịch hàng hóa tập trung.</w:t>
      </w:r>
    </w:p>
    <w:p w14:paraId="4DBEDC48" w14:textId="77777777" w:rsidR="00363DEF" w:rsidRPr="004F2919" w:rsidRDefault="00363DEF" w:rsidP="00363DEF">
      <w:pPr>
        <w:pStyle w:val="Heading2"/>
        <w:tabs>
          <w:tab w:val="left" w:pos="284"/>
        </w:tabs>
        <w:spacing w:before="120" w:line="264" w:lineRule="auto"/>
        <w:rPr>
          <w:rFonts w:ascii="Times New Roman" w:hAnsi="Times New Roman" w:cs="Times New Roman"/>
          <w:color w:val="auto"/>
          <w:sz w:val="28"/>
          <w:szCs w:val="28"/>
        </w:rPr>
      </w:pPr>
      <w:bookmarkStart w:id="5" w:name="sự-cần-thiết-thành-lập"/>
      <w:bookmarkEnd w:id="4"/>
      <w:r w:rsidRPr="004F2919">
        <w:rPr>
          <w:rFonts w:ascii="Times New Roman" w:hAnsi="Times New Roman" w:cs="Times New Roman"/>
          <w:color w:val="auto"/>
          <w:sz w:val="28"/>
          <w:szCs w:val="28"/>
        </w:rPr>
        <w:t>3. Sự cần thiết thành lập</w:t>
      </w:r>
    </w:p>
    <w:p w14:paraId="2E15A580" w14:textId="77777777" w:rsidR="00363DEF" w:rsidRPr="004F2919" w:rsidRDefault="00363DEF" w:rsidP="00363DEF">
      <w:pPr>
        <w:pStyle w:val="FirstParagraph"/>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Phân tích sự cần thiết thành lập Sở giao dịch hàng hóa đối với:</w:t>
      </w:r>
    </w:p>
    <w:p w14:paraId="0F7AF632" w14:textId="71CA7DAF"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Doanh nghiệp.</w:t>
      </w:r>
    </w:p>
    <w:p w14:paraId="7B4395B5" w14:textId="79917134"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Nhà đầu tư.</w:t>
      </w:r>
    </w:p>
    <w:p w14:paraId="6AD32DC6" w14:textId="10F3FAB4"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Thị trường hàng hóa.</w:t>
      </w:r>
    </w:p>
    <w:p w14:paraId="428FE9DC" w14:textId="6C533C39"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Công tác quản lý nhà nước.</w:t>
      </w:r>
    </w:p>
    <w:p w14:paraId="1EF4FE3E" w14:textId="77777777" w:rsidR="00363DEF" w:rsidRPr="004F2919" w:rsidRDefault="00363DEF" w:rsidP="00363DEF">
      <w:pPr>
        <w:pStyle w:val="Heading1"/>
        <w:tabs>
          <w:tab w:val="left" w:pos="284"/>
        </w:tabs>
        <w:spacing w:before="120" w:line="264" w:lineRule="auto"/>
        <w:rPr>
          <w:rFonts w:ascii="Times New Roman" w:hAnsi="Times New Roman" w:cs="Times New Roman"/>
          <w:color w:val="auto"/>
        </w:rPr>
      </w:pPr>
      <w:bookmarkStart w:id="6" w:name="iii.-mục-tiêu-thành-lập"/>
      <w:bookmarkEnd w:id="5"/>
      <w:r w:rsidRPr="004F2919">
        <w:rPr>
          <w:rFonts w:ascii="Times New Roman" w:hAnsi="Times New Roman" w:cs="Times New Roman"/>
          <w:color w:val="auto"/>
        </w:rPr>
        <w:t>III. MỤC TIÊU THÀNH LẬP</w:t>
      </w:r>
    </w:p>
    <w:p w14:paraId="37CA4559" w14:textId="77777777" w:rsidR="00363DEF" w:rsidRPr="004F2919" w:rsidRDefault="00363DEF" w:rsidP="00363DEF">
      <w:pPr>
        <w:pStyle w:val="Heading2"/>
        <w:tabs>
          <w:tab w:val="left" w:pos="284"/>
        </w:tabs>
        <w:spacing w:before="120" w:line="264" w:lineRule="auto"/>
        <w:rPr>
          <w:rFonts w:ascii="Times New Roman" w:hAnsi="Times New Roman" w:cs="Times New Roman"/>
          <w:color w:val="auto"/>
          <w:sz w:val="28"/>
          <w:szCs w:val="28"/>
        </w:rPr>
      </w:pPr>
      <w:bookmarkStart w:id="7" w:name="mục-tiêu-tổng-quát"/>
      <w:r w:rsidRPr="004F2919">
        <w:rPr>
          <w:rFonts w:ascii="Times New Roman" w:hAnsi="Times New Roman" w:cs="Times New Roman"/>
          <w:color w:val="auto"/>
          <w:sz w:val="28"/>
          <w:szCs w:val="28"/>
        </w:rPr>
        <w:t>1. Mục tiêu tổng quát</w:t>
      </w:r>
    </w:p>
    <w:p w14:paraId="65D34358" w14:textId="77777777" w:rsidR="00363DEF" w:rsidRPr="004F2919" w:rsidRDefault="00363DEF" w:rsidP="00363DEF">
      <w:pPr>
        <w:pStyle w:val="FirstParagraph"/>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Mô tả mục tiêu tổng quát của Sở giao dịch hàng hóa.</w:t>
      </w:r>
    </w:p>
    <w:p w14:paraId="74CB62E7" w14:textId="77777777" w:rsidR="00363DEF" w:rsidRPr="004F2919" w:rsidRDefault="00363DEF" w:rsidP="00363DEF">
      <w:pPr>
        <w:pStyle w:val="Heading2"/>
        <w:tabs>
          <w:tab w:val="left" w:pos="284"/>
        </w:tabs>
        <w:spacing w:before="120" w:line="264" w:lineRule="auto"/>
        <w:rPr>
          <w:rFonts w:ascii="Times New Roman" w:hAnsi="Times New Roman" w:cs="Times New Roman"/>
          <w:color w:val="auto"/>
          <w:sz w:val="28"/>
          <w:szCs w:val="28"/>
        </w:rPr>
      </w:pPr>
      <w:bookmarkStart w:id="8" w:name="mục-tiêu-cụ-thể"/>
      <w:bookmarkEnd w:id="7"/>
      <w:r w:rsidRPr="004F2919">
        <w:rPr>
          <w:rFonts w:ascii="Times New Roman" w:hAnsi="Times New Roman" w:cs="Times New Roman"/>
          <w:color w:val="auto"/>
          <w:sz w:val="28"/>
          <w:szCs w:val="28"/>
        </w:rPr>
        <w:t>2. Mục tiêu cụ thể</w:t>
      </w:r>
    </w:p>
    <w:p w14:paraId="399E3340" w14:textId="7C3DC07F"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Xây dựng thị trường giao dịch hàng hóa minh bạch.</w:t>
      </w:r>
    </w:p>
    <w:p w14:paraId="0520F77E" w14:textId="5F2A2663"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Hình thành cơ chế tham chiếu giá hàng hóa.</w:t>
      </w:r>
    </w:p>
    <w:p w14:paraId="5CC35D0F" w14:textId="7C25BD4A"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Hỗ trợ quản trị rủi ro giá.</w:t>
      </w:r>
    </w:p>
    <w:p w14:paraId="4DD602CE" w14:textId="34BD4196"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Phát triển giao dịch hàng hóa sản xuất tại Việt Nam.</w:t>
      </w:r>
    </w:p>
    <w:p w14:paraId="26368A6E" w14:textId="62D8C3F3"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Tăng cường kết nối thị trường trong nước và quốc tế.</w:t>
      </w:r>
    </w:p>
    <w:p w14:paraId="06826F0D" w14:textId="77777777" w:rsidR="00363DEF" w:rsidRPr="004F2919" w:rsidRDefault="00363DEF" w:rsidP="00363DEF">
      <w:pPr>
        <w:pStyle w:val="Heading1"/>
        <w:tabs>
          <w:tab w:val="left" w:pos="284"/>
        </w:tabs>
        <w:spacing w:before="120" w:line="264" w:lineRule="auto"/>
        <w:rPr>
          <w:rFonts w:ascii="Times New Roman" w:hAnsi="Times New Roman" w:cs="Times New Roman"/>
          <w:color w:val="auto"/>
        </w:rPr>
      </w:pPr>
      <w:bookmarkStart w:id="9" w:name="iv.-mô-hình-tổ-chức-và-quản-trị"/>
      <w:bookmarkEnd w:id="6"/>
      <w:bookmarkEnd w:id="8"/>
      <w:r w:rsidRPr="004F2919">
        <w:rPr>
          <w:rFonts w:ascii="Times New Roman" w:hAnsi="Times New Roman" w:cs="Times New Roman"/>
          <w:color w:val="auto"/>
        </w:rPr>
        <w:t>IV. MÔ HÌNH TỔ CHỨC VÀ QUẢN TRỊ</w:t>
      </w:r>
    </w:p>
    <w:p w14:paraId="54EAF141" w14:textId="77777777" w:rsidR="00363DEF" w:rsidRPr="004F2919" w:rsidRDefault="00363DEF" w:rsidP="00363DEF">
      <w:pPr>
        <w:pStyle w:val="Heading2"/>
        <w:tabs>
          <w:tab w:val="left" w:pos="284"/>
        </w:tabs>
        <w:spacing w:before="120" w:line="264" w:lineRule="auto"/>
        <w:rPr>
          <w:rFonts w:ascii="Times New Roman" w:hAnsi="Times New Roman" w:cs="Times New Roman"/>
          <w:color w:val="auto"/>
          <w:sz w:val="28"/>
          <w:szCs w:val="28"/>
        </w:rPr>
      </w:pPr>
      <w:bookmarkStart w:id="10" w:name="mô-hình-tổ-chức"/>
      <w:r w:rsidRPr="004F2919">
        <w:rPr>
          <w:rFonts w:ascii="Times New Roman" w:hAnsi="Times New Roman" w:cs="Times New Roman"/>
          <w:color w:val="auto"/>
          <w:sz w:val="28"/>
          <w:szCs w:val="28"/>
        </w:rPr>
        <w:t>1. Mô hình tổ chức</w:t>
      </w:r>
    </w:p>
    <w:p w14:paraId="543638E8" w14:textId="77777777" w:rsidR="00363DEF" w:rsidRPr="004F2919" w:rsidRDefault="00363DEF" w:rsidP="00363DEF">
      <w:pPr>
        <w:pStyle w:val="FirstParagraph"/>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Mô tả mô hình tổ chức dự kiến.</w:t>
      </w:r>
    </w:p>
    <w:p w14:paraId="3F320482" w14:textId="77777777" w:rsidR="00363DEF" w:rsidRPr="004F2919" w:rsidRDefault="00363DEF" w:rsidP="00363DEF">
      <w:pPr>
        <w:pStyle w:val="BodyTex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(Kèm sơ đồ tổ chức)</w:t>
      </w:r>
    </w:p>
    <w:p w14:paraId="7CE3BC19" w14:textId="77777777" w:rsidR="00363DEF" w:rsidRPr="004F2919" w:rsidRDefault="00363DEF" w:rsidP="00363DEF">
      <w:pPr>
        <w:pStyle w:val="Heading2"/>
        <w:tabs>
          <w:tab w:val="left" w:pos="284"/>
        </w:tabs>
        <w:spacing w:before="120" w:line="264" w:lineRule="auto"/>
        <w:rPr>
          <w:rFonts w:ascii="Times New Roman" w:hAnsi="Times New Roman" w:cs="Times New Roman"/>
          <w:color w:val="auto"/>
          <w:sz w:val="28"/>
          <w:szCs w:val="28"/>
        </w:rPr>
      </w:pPr>
      <w:bookmarkStart w:id="11" w:name="cơ-cấu-quản-trị"/>
      <w:bookmarkEnd w:id="10"/>
      <w:r w:rsidRPr="004F2919">
        <w:rPr>
          <w:rFonts w:ascii="Times New Roman" w:hAnsi="Times New Roman" w:cs="Times New Roman"/>
          <w:color w:val="auto"/>
          <w:sz w:val="28"/>
          <w:szCs w:val="28"/>
        </w:rPr>
        <w:t>2. Cơ cấu quản trị</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5203"/>
        <w:gridCol w:w="2781"/>
      </w:tblGrid>
      <w:tr w:rsidR="004F2919" w:rsidRPr="004F2919" w14:paraId="72662BA1" w14:textId="77777777" w:rsidTr="005123BB">
        <w:trPr>
          <w:cnfStyle w:val="100000000000" w:firstRow="1" w:lastRow="0" w:firstColumn="0" w:lastColumn="0" w:oddVBand="0" w:evenVBand="0" w:oddHBand="0" w:evenHBand="0" w:firstRowFirstColumn="0" w:firstRowLastColumn="0" w:lastRowFirstColumn="0" w:lastRowLastColumn="0"/>
          <w:tblHeader/>
        </w:trPr>
        <w:tc>
          <w:tcPr>
            <w:tcW w:w="0" w:type="auto"/>
          </w:tcPr>
          <w:p w14:paraId="47B41939"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5203" w:type="dxa"/>
          </w:tcPr>
          <w:p w14:paraId="63386936"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Bộ phận</w:t>
            </w:r>
          </w:p>
        </w:tc>
        <w:tc>
          <w:tcPr>
            <w:tcW w:w="0" w:type="auto"/>
          </w:tcPr>
          <w:p w14:paraId="06291DBA"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Chức năng, nhiệm vụ</w:t>
            </w:r>
          </w:p>
        </w:tc>
      </w:tr>
      <w:tr w:rsidR="004F2919" w:rsidRPr="004F2919" w14:paraId="01B5D908" w14:textId="77777777" w:rsidTr="005123BB">
        <w:tc>
          <w:tcPr>
            <w:tcW w:w="0" w:type="auto"/>
          </w:tcPr>
          <w:p w14:paraId="54A4AF21"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5203" w:type="dxa"/>
          </w:tcPr>
          <w:p w14:paraId="4CDF77B4"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Đại hội đồng cổ đông/Hội đồng thành viên</w:t>
            </w:r>
          </w:p>
        </w:tc>
        <w:tc>
          <w:tcPr>
            <w:tcW w:w="0" w:type="auto"/>
          </w:tcPr>
          <w:p w14:paraId="340011C1"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012F369B" w14:textId="77777777" w:rsidTr="005123BB">
        <w:tc>
          <w:tcPr>
            <w:tcW w:w="0" w:type="auto"/>
          </w:tcPr>
          <w:p w14:paraId="3853B90F"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lastRenderedPageBreak/>
              <w:t>2</w:t>
            </w:r>
          </w:p>
        </w:tc>
        <w:tc>
          <w:tcPr>
            <w:tcW w:w="5203" w:type="dxa"/>
          </w:tcPr>
          <w:p w14:paraId="7EEF5448"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Hội đồng quản trị/Chủ tịch công ty</w:t>
            </w:r>
          </w:p>
        </w:tc>
        <w:tc>
          <w:tcPr>
            <w:tcW w:w="0" w:type="auto"/>
          </w:tcPr>
          <w:p w14:paraId="3E814B36"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76B82995" w14:textId="77777777" w:rsidTr="005123BB">
        <w:tc>
          <w:tcPr>
            <w:tcW w:w="0" w:type="auto"/>
          </w:tcPr>
          <w:p w14:paraId="0B4E7F93"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5203" w:type="dxa"/>
          </w:tcPr>
          <w:p w14:paraId="5D80E4C5"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Ban điều hành</w:t>
            </w:r>
          </w:p>
        </w:tc>
        <w:tc>
          <w:tcPr>
            <w:tcW w:w="0" w:type="auto"/>
          </w:tcPr>
          <w:p w14:paraId="34D55204"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2350ADED" w14:textId="77777777" w:rsidTr="005123BB">
        <w:tc>
          <w:tcPr>
            <w:tcW w:w="0" w:type="auto"/>
          </w:tcPr>
          <w:p w14:paraId="122039EF"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5203" w:type="dxa"/>
          </w:tcPr>
          <w:p w14:paraId="795B4297"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Ban kiểm soát/Bộ phận kiểm soát nội bộ</w:t>
            </w:r>
          </w:p>
        </w:tc>
        <w:tc>
          <w:tcPr>
            <w:tcW w:w="0" w:type="auto"/>
          </w:tcPr>
          <w:p w14:paraId="3D16809C"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p>
        </w:tc>
      </w:tr>
    </w:tbl>
    <w:p w14:paraId="692D1AFC" w14:textId="77777777" w:rsidR="00363DEF" w:rsidRPr="004F2919" w:rsidRDefault="00363DEF" w:rsidP="00363DEF">
      <w:pPr>
        <w:pStyle w:val="Heading2"/>
        <w:tabs>
          <w:tab w:val="left" w:pos="284"/>
        </w:tabs>
        <w:spacing w:before="120" w:line="264" w:lineRule="auto"/>
        <w:rPr>
          <w:rFonts w:ascii="Times New Roman" w:hAnsi="Times New Roman" w:cs="Times New Roman"/>
          <w:color w:val="auto"/>
          <w:sz w:val="28"/>
          <w:szCs w:val="28"/>
        </w:rPr>
      </w:pPr>
      <w:bookmarkStart w:id="12" w:name="các-đơn-vị-nghiệp-vụ"/>
      <w:bookmarkEnd w:id="11"/>
      <w:r w:rsidRPr="004F2919">
        <w:rPr>
          <w:rFonts w:ascii="Times New Roman" w:hAnsi="Times New Roman" w:cs="Times New Roman"/>
          <w:color w:val="auto"/>
          <w:sz w:val="28"/>
          <w:szCs w:val="28"/>
        </w:rPr>
        <w:t>3. Các đơn vị nghiệp vụ</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3163"/>
        <w:gridCol w:w="4875"/>
      </w:tblGrid>
      <w:tr w:rsidR="004F2919" w:rsidRPr="004F2919" w14:paraId="5CFF0300" w14:textId="77777777" w:rsidTr="005123BB">
        <w:trPr>
          <w:cnfStyle w:val="100000000000" w:firstRow="1" w:lastRow="0" w:firstColumn="0" w:lastColumn="0" w:oddVBand="0" w:evenVBand="0" w:oddHBand="0" w:evenHBand="0" w:firstRowFirstColumn="0" w:firstRowLastColumn="0" w:lastRowFirstColumn="0" w:lastRowLastColumn="0"/>
          <w:tblHeader/>
        </w:trPr>
        <w:tc>
          <w:tcPr>
            <w:tcW w:w="0" w:type="auto"/>
          </w:tcPr>
          <w:p w14:paraId="0271371A"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0" w:type="auto"/>
          </w:tcPr>
          <w:p w14:paraId="4C5B9618"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Đơn vị</w:t>
            </w:r>
          </w:p>
        </w:tc>
        <w:tc>
          <w:tcPr>
            <w:tcW w:w="4875" w:type="dxa"/>
          </w:tcPr>
          <w:p w14:paraId="7099F2A8"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Chức năng chính</w:t>
            </w:r>
          </w:p>
        </w:tc>
      </w:tr>
      <w:tr w:rsidR="004F2919" w:rsidRPr="004F2919" w14:paraId="5A189541" w14:textId="77777777" w:rsidTr="005123BB">
        <w:tc>
          <w:tcPr>
            <w:tcW w:w="0" w:type="auto"/>
          </w:tcPr>
          <w:p w14:paraId="3E230D76"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0" w:type="auto"/>
          </w:tcPr>
          <w:p w14:paraId="61C84860"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Khối giao dịch</w:t>
            </w:r>
          </w:p>
        </w:tc>
        <w:tc>
          <w:tcPr>
            <w:tcW w:w="4875" w:type="dxa"/>
          </w:tcPr>
          <w:p w14:paraId="5B8D62EA"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170450AC" w14:textId="77777777" w:rsidTr="005123BB">
        <w:tc>
          <w:tcPr>
            <w:tcW w:w="0" w:type="auto"/>
          </w:tcPr>
          <w:p w14:paraId="7C22CE2E"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0" w:type="auto"/>
          </w:tcPr>
          <w:p w14:paraId="5E4CA64E"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Khối quản lý thành viên</w:t>
            </w:r>
          </w:p>
        </w:tc>
        <w:tc>
          <w:tcPr>
            <w:tcW w:w="4875" w:type="dxa"/>
          </w:tcPr>
          <w:p w14:paraId="3D94F83F"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1576FEA0" w14:textId="77777777" w:rsidTr="005123BB">
        <w:tc>
          <w:tcPr>
            <w:tcW w:w="0" w:type="auto"/>
          </w:tcPr>
          <w:p w14:paraId="1B978A6A"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0" w:type="auto"/>
          </w:tcPr>
          <w:p w14:paraId="1FA5B344"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Khối giám sát giao dịch</w:t>
            </w:r>
          </w:p>
        </w:tc>
        <w:tc>
          <w:tcPr>
            <w:tcW w:w="4875" w:type="dxa"/>
          </w:tcPr>
          <w:p w14:paraId="32DAF85E"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044F7621" w14:textId="77777777" w:rsidTr="005123BB">
        <w:tc>
          <w:tcPr>
            <w:tcW w:w="0" w:type="auto"/>
          </w:tcPr>
          <w:p w14:paraId="1112F6C0"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0" w:type="auto"/>
          </w:tcPr>
          <w:p w14:paraId="1F90E730"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Khối quản lý rủi ro</w:t>
            </w:r>
          </w:p>
        </w:tc>
        <w:tc>
          <w:tcPr>
            <w:tcW w:w="4875" w:type="dxa"/>
          </w:tcPr>
          <w:p w14:paraId="1501E233"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613D0DCF" w14:textId="77777777" w:rsidTr="005123BB">
        <w:tc>
          <w:tcPr>
            <w:tcW w:w="0" w:type="auto"/>
          </w:tcPr>
          <w:p w14:paraId="77737AEB"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0" w:type="auto"/>
          </w:tcPr>
          <w:p w14:paraId="243F8CA6"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Khối công nghệ thông tin</w:t>
            </w:r>
          </w:p>
        </w:tc>
        <w:tc>
          <w:tcPr>
            <w:tcW w:w="4875" w:type="dxa"/>
          </w:tcPr>
          <w:p w14:paraId="350378C6"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2980ADEF" w14:textId="77777777" w:rsidTr="005123BB">
        <w:tc>
          <w:tcPr>
            <w:tcW w:w="0" w:type="auto"/>
          </w:tcPr>
          <w:p w14:paraId="7E479BC8"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6</w:t>
            </w:r>
          </w:p>
        </w:tc>
        <w:tc>
          <w:tcPr>
            <w:tcW w:w="0" w:type="auto"/>
          </w:tcPr>
          <w:p w14:paraId="1C3042D7"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Khối pháp chế và tuân thủ</w:t>
            </w:r>
          </w:p>
        </w:tc>
        <w:tc>
          <w:tcPr>
            <w:tcW w:w="4875" w:type="dxa"/>
          </w:tcPr>
          <w:p w14:paraId="0280FD43"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543B7ED0" w14:textId="77777777" w:rsidTr="005123BB">
        <w:tc>
          <w:tcPr>
            <w:tcW w:w="0" w:type="auto"/>
          </w:tcPr>
          <w:p w14:paraId="489D8550"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7</w:t>
            </w:r>
          </w:p>
        </w:tc>
        <w:tc>
          <w:tcPr>
            <w:tcW w:w="0" w:type="auto"/>
          </w:tcPr>
          <w:p w14:paraId="5E103696"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Các đơn vị khác</w:t>
            </w:r>
          </w:p>
        </w:tc>
        <w:tc>
          <w:tcPr>
            <w:tcW w:w="4875" w:type="dxa"/>
          </w:tcPr>
          <w:p w14:paraId="2F0B013E"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p>
        </w:tc>
      </w:tr>
    </w:tbl>
    <w:p w14:paraId="1717B79D" w14:textId="77777777" w:rsidR="00363DEF" w:rsidRPr="004F2919" w:rsidRDefault="00363DEF" w:rsidP="00363DEF">
      <w:pPr>
        <w:pStyle w:val="Heading1"/>
        <w:tabs>
          <w:tab w:val="left" w:pos="284"/>
        </w:tabs>
        <w:spacing w:before="120" w:line="264" w:lineRule="auto"/>
        <w:rPr>
          <w:rFonts w:ascii="Times New Roman" w:hAnsi="Times New Roman" w:cs="Times New Roman"/>
          <w:color w:val="auto"/>
        </w:rPr>
      </w:pPr>
      <w:bookmarkStart w:id="13" w:name="v.-phương-án-tổ-chức-hoạt-động"/>
      <w:bookmarkEnd w:id="9"/>
      <w:bookmarkEnd w:id="12"/>
      <w:r w:rsidRPr="004F2919">
        <w:rPr>
          <w:rFonts w:ascii="Times New Roman" w:hAnsi="Times New Roman" w:cs="Times New Roman"/>
          <w:color w:val="auto"/>
        </w:rPr>
        <w:t>V. PHƯƠNG ÁN TỔ CHỨC HOẠT ĐỘNG</w:t>
      </w:r>
    </w:p>
    <w:p w14:paraId="03EBC387" w14:textId="77777777" w:rsidR="00363DEF" w:rsidRPr="004F2919" w:rsidRDefault="00363DEF" w:rsidP="00363DEF">
      <w:pPr>
        <w:pStyle w:val="Heading2"/>
        <w:tabs>
          <w:tab w:val="left" w:pos="284"/>
        </w:tabs>
        <w:spacing w:before="120" w:line="264" w:lineRule="auto"/>
        <w:rPr>
          <w:rFonts w:ascii="Times New Roman" w:hAnsi="Times New Roman" w:cs="Times New Roman"/>
          <w:color w:val="auto"/>
          <w:sz w:val="28"/>
          <w:szCs w:val="28"/>
        </w:rPr>
      </w:pPr>
      <w:bookmarkStart w:id="14" w:name="các-loại-thành-viên"/>
      <w:r w:rsidRPr="004F2919">
        <w:rPr>
          <w:rFonts w:ascii="Times New Roman" w:hAnsi="Times New Roman" w:cs="Times New Roman"/>
          <w:color w:val="auto"/>
          <w:sz w:val="28"/>
          <w:szCs w:val="28"/>
        </w:rPr>
        <w:t>1. Các loại thành viên</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4598"/>
        <w:gridCol w:w="3440"/>
      </w:tblGrid>
      <w:tr w:rsidR="004F2919" w:rsidRPr="004F2919" w14:paraId="374DB514" w14:textId="77777777" w:rsidTr="005123BB">
        <w:trPr>
          <w:cnfStyle w:val="100000000000" w:firstRow="1" w:lastRow="0" w:firstColumn="0" w:lastColumn="0" w:oddVBand="0" w:evenVBand="0" w:oddHBand="0" w:evenHBand="0" w:firstRowFirstColumn="0" w:firstRowLastColumn="0" w:lastRowFirstColumn="0" w:lastRowLastColumn="0"/>
          <w:tblHeader/>
        </w:trPr>
        <w:tc>
          <w:tcPr>
            <w:tcW w:w="0" w:type="auto"/>
          </w:tcPr>
          <w:p w14:paraId="07F7D618" w14:textId="1403D96D" w:rsidR="005123BB" w:rsidRPr="004F2919" w:rsidRDefault="005123BB" w:rsidP="005123BB">
            <w:pPr>
              <w:pStyle w:val="Compact"/>
              <w:tabs>
                <w:tab w:val="left" w:pos="284"/>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0" w:type="auto"/>
          </w:tcPr>
          <w:p w14:paraId="06B8BC15" w14:textId="0B744E98" w:rsidR="005123BB" w:rsidRPr="004F2919" w:rsidRDefault="005123BB" w:rsidP="005123BB">
            <w:pPr>
              <w:pStyle w:val="Compact"/>
              <w:tabs>
                <w:tab w:val="left" w:pos="284"/>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Loại thành viên</w:t>
            </w:r>
          </w:p>
        </w:tc>
        <w:tc>
          <w:tcPr>
            <w:tcW w:w="3440" w:type="dxa"/>
          </w:tcPr>
          <w:p w14:paraId="78142148" w14:textId="77777777" w:rsidR="005123BB" w:rsidRPr="004F2919" w:rsidRDefault="005123BB" w:rsidP="005123BB">
            <w:pPr>
              <w:pStyle w:val="Compact"/>
              <w:tabs>
                <w:tab w:val="left" w:pos="284"/>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Nội dung</w:t>
            </w:r>
          </w:p>
        </w:tc>
      </w:tr>
      <w:tr w:rsidR="004F2919" w:rsidRPr="004F2919" w14:paraId="18CFF8D1" w14:textId="77777777" w:rsidTr="005123BB">
        <w:tc>
          <w:tcPr>
            <w:tcW w:w="0" w:type="auto"/>
          </w:tcPr>
          <w:p w14:paraId="3F169AC3" w14:textId="02F061D4" w:rsidR="005123BB" w:rsidRPr="004F2919" w:rsidRDefault="005123BB"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0" w:type="auto"/>
          </w:tcPr>
          <w:p w14:paraId="3B2885BA" w14:textId="49DD0506"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Thành viên kinh doanh</w:t>
            </w:r>
          </w:p>
        </w:tc>
        <w:tc>
          <w:tcPr>
            <w:tcW w:w="3440" w:type="dxa"/>
          </w:tcPr>
          <w:p w14:paraId="1C9EF2A9" w14:textId="77777777"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1FD15D87" w14:textId="77777777" w:rsidTr="005123BB">
        <w:tc>
          <w:tcPr>
            <w:tcW w:w="0" w:type="auto"/>
          </w:tcPr>
          <w:p w14:paraId="5319E096" w14:textId="793C97DF" w:rsidR="005123BB" w:rsidRPr="004F2919" w:rsidRDefault="005123BB"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0" w:type="auto"/>
          </w:tcPr>
          <w:p w14:paraId="7D891EF9" w14:textId="613BEDAD"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Thành viên môi giới</w:t>
            </w:r>
          </w:p>
        </w:tc>
        <w:tc>
          <w:tcPr>
            <w:tcW w:w="3440" w:type="dxa"/>
          </w:tcPr>
          <w:p w14:paraId="10762761" w14:textId="77777777"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5D959E99" w14:textId="77777777" w:rsidTr="005123BB">
        <w:tc>
          <w:tcPr>
            <w:tcW w:w="0" w:type="auto"/>
          </w:tcPr>
          <w:p w14:paraId="2EE714C0" w14:textId="2DB34336" w:rsidR="005123BB" w:rsidRPr="004F2919" w:rsidRDefault="005123BB"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0" w:type="auto"/>
          </w:tcPr>
          <w:p w14:paraId="3DFDBABE" w14:textId="22C9B30F"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Thành viên lưu ký, giao nhận hàng hóa</w:t>
            </w:r>
          </w:p>
        </w:tc>
        <w:tc>
          <w:tcPr>
            <w:tcW w:w="3440" w:type="dxa"/>
          </w:tcPr>
          <w:p w14:paraId="49F1D56D" w14:textId="77777777"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3E97C41C" w14:textId="77777777" w:rsidTr="005123BB">
        <w:tc>
          <w:tcPr>
            <w:tcW w:w="0" w:type="auto"/>
          </w:tcPr>
          <w:p w14:paraId="7EFDD5CF" w14:textId="7B550F2C" w:rsidR="005123BB" w:rsidRPr="004F2919" w:rsidRDefault="005123BB"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0" w:type="auto"/>
          </w:tcPr>
          <w:p w14:paraId="4FF231EB" w14:textId="7213DC78"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Loại thành viên khác (nếu có)</w:t>
            </w:r>
          </w:p>
        </w:tc>
        <w:tc>
          <w:tcPr>
            <w:tcW w:w="3440" w:type="dxa"/>
          </w:tcPr>
          <w:p w14:paraId="1971D226" w14:textId="77777777"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p>
        </w:tc>
      </w:tr>
    </w:tbl>
    <w:p w14:paraId="5F4B4AE0" w14:textId="77777777" w:rsidR="00363DEF" w:rsidRPr="004F2919" w:rsidRDefault="00363DEF" w:rsidP="00363DEF">
      <w:pPr>
        <w:pStyle w:val="Heading2"/>
        <w:tabs>
          <w:tab w:val="left" w:pos="284"/>
        </w:tabs>
        <w:spacing w:before="120" w:line="264" w:lineRule="auto"/>
        <w:rPr>
          <w:rFonts w:ascii="Times New Roman" w:hAnsi="Times New Roman" w:cs="Times New Roman"/>
          <w:color w:val="auto"/>
          <w:sz w:val="28"/>
          <w:szCs w:val="28"/>
        </w:rPr>
      </w:pPr>
      <w:bookmarkStart w:id="15" w:name="phương-thức-giao-dịch"/>
      <w:bookmarkEnd w:id="14"/>
      <w:r w:rsidRPr="004F2919">
        <w:rPr>
          <w:rFonts w:ascii="Times New Roman" w:hAnsi="Times New Roman" w:cs="Times New Roman"/>
          <w:color w:val="auto"/>
          <w:sz w:val="28"/>
          <w:szCs w:val="28"/>
        </w:rPr>
        <w:t>2. Phương thức giao dịch</w:t>
      </w:r>
    </w:p>
    <w:p w14:paraId="66845202" w14:textId="77777777" w:rsidR="00363DEF" w:rsidRPr="004F2919" w:rsidRDefault="00363DEF" w:rsidP="00363DEF">
      <w:pPr>
        <w:pStyle w:val="FirstParagraph"/>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Mô tả:</w:t>
      </w:r>
    </w:p>
    <w:p w14:paraId="7D4B005F" w14:textId="7F3F1C20"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Phương thức giao dịch.</w:t>
      </w:r>
    </w:p>
    <w:p w14:paraId="415A410F" w14:textId="7A4E229C"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Phương thức khớp lệnh.</w:t>
      </w:r>
    </w:p>
    <w:p w14:paraId="3E7EC2BA" w14:textId="4FA05FB3"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Phương thức xác nhận giao dịch.</w:t>
      </w:r>
    </w:p>
    <w:p w14:paraId="20013117" w14:textId="06498578"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Phương thức giao nhận hàng hóa.</w:t>
      </w:r>
    </w:p>
    <w:p w14:paraId="68C4F8D3"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16" w:name="các-loại-hợp-đồng-giao-dịch"/>
      <w:bookmarkEnd w:id="15"/>
      <w:r w:rsidRPr="004F2919">
        <w:rPr>
          <w:rFonts w:ascii="Times New Roman" w:hAnsi="Times New Roman" w:cs="Times New Roman"/>
          <w:b w:val="0"/>
          <w:color w:val="auto"/>
          <w:sz w:val="28"/>
          <w:szCs w:val="28"/>
        </w:rPr>
        <w:t>3. Các loại hợp đồng giao dịch</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8038"/>
      </w:tblGrid>
      <w:tr w:rsidR="004F2919" w:rsidRPr="004F2919" w14:paraId="692471FB" w14:textId="77777777" w:rsidTr="005123BB">
        <w:trPr>
          <w:cnfStyle w:val="100000000000" w:firstRow="1" w:lastRow="0" w:firstColumn="0" w:lastColumn="0" w:oddVBand="0" w:evenVBand="0" w:oddHBand="0" w:evenHBand="0" w:firstRowFirstColumn="0" w:firstRowLastColumn="0" w:lastRowFirstColumn="0" w:lastRowLastColumn="0"/>
          <w:tblHeader/>
        </w:trPr>
        <w:tc>
          <w:tcPr>
            <w:tcW w:w="0" w:type="auto"/>
          </w:tcPr>
          <w:p w14:paraId="678A9CB4"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8038" w:type="dxa"/>
          </w:tcPr>
          <w:p w14:paraId="4BAA8E5D"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Loại hợp đồng</w:t>
            </w:r>
          </w:p>
        </w:tc>
      </w:tr>
      <w:tr w:rsidR="004F2919" w:rsidRPr="004F2919" w14:paraId="4780DB67" w14:textId="77777777" w:rsidTr="005123BB">
        <w:tc>
          <w:tcPr>
            <w:tcW w:w="0" w:type="auto"/>
          </w:tcPr>
          <w:p w14:paraId="36358F1D"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8038" w:type="dxa"/>
          </w:tcPr>
          <w:p w14:paraId="3FC018B6"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Hợp đồng kỳ hạn</w:t>
            </w:r>
          </w:p>
        </w:tc>
      </w:tr>
      <w:tr w:rsidR="004F2919" w:rsidRPr="004F2919" w14:paraId="770E44B6" w14:textId="77777777" w:rsidTr="005123BB">
        <w:tc>
          <w:tcPr>
            <w:tcW w:w="0" w:type="auto"/>
          </w:tcPr>
          <w:p w14:paraId="356DDDBA"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lastRenderedPageBreak/>
              <w:t>2</w:t>
            </w:r>
          </w:p>
        </w:tc>
        <w:tc>
          <w:tcPr>
            <w:tcW w:w="8038" w:type="dxa"/>
          </w:tcPr>
          <w:p w14:paraId="52E00435"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Hợp đồng quyền chọn</w:t>
            </w:r>
          </w:p>
        </w:tc>
      </w:tr>
      <w:tr w:rsidR="004F2919" w:rsidRPr="004F2919" w14:paraId="62E59638" w14:textId="77777777" w:rsidTr="005123BB">
        <w:tc>
          <w:tcPr>
            <w:tcW w:w="0" w:type="auto"/>
          </w:tcPr>
          <w:p w14:paraId="796EE3B0" w14:textId="77777777" w:rsidR="00363DEF" w:rsidRPr="004F2919" w:rsidRDefault="00363DEF"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8038" w:type="dxa"/>
          </w:tcPr>
          <w:p w14:paraId="2E21D498"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Loại hợp đồng khác (nếu có)</w:t>
            </w:r>
          </w:p>
        </w:tc>
      </w:tr>
    </w:tbl>
    <w:p w14:paraId="1CC0DBBB"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17" w:name="quy-trình-hoạt-động"/>
      <w:bookmarkEnd w:id="16"/>
      <w:r w:rsidRPr="004F2919">
        <w:rPr>
          <w:rFonts w:ascii="Times New Roman" w:hAnsi="Times New Roman" w:cs="Times New Roman"/>
          <w:b w:val="0"/>
          <w:color w:val="auto"/>
          <w:sz w:val="28"/>
          <w:szCs w:val="28"/>
        </w:rPr>
        <w:t>4. Quy trình hoạt động</w:t>
      </w:r>
    </w:p>
    <w:p w14:paraId="2DBA524D" w14:textId="1048410C"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Tiếp nhận thành viên.</w:t>
      </w:r>
    </w:p>
    <w:p w14:paraId="5FF424BE" w14:textId="1605E456"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Mở tài khoản giao dịch.</w:t>
      </w:r>
    </w:p>
    <w:p w14:paraId="343285E2" w14:textId="5127DDA8"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Thực hiện giao dịch.</w:t>
      </w:r>
    </w:p>
    <w:p w14:paraId="1147086B" w14:textId="049F00D2"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Thanh toán bù trừ.</w:t>
      </w:r>
    </w:p>
    <w:p w14:paraId="6D1AB820" w14:textId="6FA05C81"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Giao nhận hàng hóa.</w:t>
      </w:r>
    </w:p>
    <w:p w14:paraId="351699DD" w14:textId="7672B912"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Xử lý vi phạm.</w:t>
      </w:r>
    </w:p>
    <w:p w14:paraId="502B6E9C" w14:textId="77777777" w:rsidR="00363DEF" w:rsidRPr="004F2919" w:rsidRDefault="00363DEF" w:rsidP="00363DEF">
      <w:pPr>
        <w:pStyle w:val="Heading1"/>
        <w:tabs>
          <w:tab w:val="left" w:pos="284"/>
        </w:tabs>
        <w:spacing w:before="120" w:line="264" w:lineRule="auto"/>
        <w:jc w:val="both"/>
        <w:rPr>
          <w:rFonts w:ascii="Times New Roman" w:hAnsi="Times New Roman" w:cs="Times New Roman"/>
          <w:color w:val="auto"/>
        </w:rPr>
      </w:pPr>
      <w:bookmarkStart w:id="18" w:name="Xf4c48a5f768debb9e174c6789fe48d3ea8a2082"/>
      <w:bookmarkEnd w:id="13"/>
      <w:bookmarkEnd w:id="17"/>
      <w:r w:rsidRPr="004F2919">
        <w:rPr>
          <w:rFonts w:ascii="Times New Roman" w:hAnsi="Times New Roman" w:cs="Times New Roman"/>
          <w:color w:val="auto"/>
        </w:rPr>
        <w:t>VI. PHƯƠNG ÁN PHỐI HỢP VỚI TRUNG TÂM THANH TOÁN BÙ TRỪ</w:t>
      </w:r>
    </w:p>
    <w:p w14:paraId="2D3F378E"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19" w:name="mô-hình-phối-hợp"/>
      <w:r w:rsidRPr="004F2919">
        <w:rPr>
          <w:rFonts w:ascii="Times New Roman" w:hAnsi="Times New Roman" w:cs="Times New Roman"/>
          <w:b w:val="0"/>
          <w:color w:val="auto"/>
          <w:sz w:val="28"/>
          <w:szCs w:val="28"/>
        </w:rPr>
        <w:t>1. Mô hình phối hợp</w:t>
      </w:r>
    </w:p>
    <w:p w14:paraId="6D43171A"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20" w:name="cơ-chế-trao-đổi-dữ-liệu"/>
      <w:bookmarkEnd w:id="19"/>
      <w:r w:rsidRPr="004F2919">
        <w:rPr>
          <w:rFonts w:ascii="Times New Roman" w:hAnsi="Times New Roman" w:cs="Times New Roman"/>
          <w:b w:val="0"/>
          <w:color w:val="auto"/>
          <w:sz w:val="28"/>
          <w:szCs w:val="28"/>
        </w:rPr>
        <w:t>2. Cơ chế trao đổi dữ liệu</w:t>
      </w:r>
    </w:p>
    <w:p w14:paraId="41DA3C74"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21" w:name="phân-công-trách-nhiệm"/>
      <w:bookmarkEnd w:id="20"/>
      <w:r w:rsidRPr="004F2919">
        <w:rPr>
          <w:rFonts w:ascii="Times New Roman" w:hAnsi="Times New Roman" w:cs="Times New Roman"/>
          <w:b w:val="0"/>
          <w:color w:val="auto"/>
          <w:sz w:val="28"/>
          <w:szCs w:val="28"/>
        </w:rPr>
        <w:t>3. Phân công trách nhiệm</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2793"/>
        <w:gridCol w:w="1559"/>
        <w:gridCol w:w="3722"/>
      </w:tblGrid>
      <w:tr w:rsidR="004F2919" w:rsidRPr="004F2919" w14:paraId="3B68D381" w14:textId="77777777" w:rsidTr="005123BB">
        <w:trPr>
          <w:cnfStyle w:val="100000000000" w:firstRow="1" w:lastRow="0" w:firstColumn="0" w:lastColumn="0" w:oddVBand="0" w:evenVBand="0" w:oddHBand="0" w:evenHBand="0" w:firstRowFirstColumn="0" w:firstRowLastColumn="0" w:lastRowFirstColumn="0" w:lastRowLastColumn="0"/>
          <w:tblHeader/>
        </w:trPr>
        <w:tc>
          <w:tcPr>
            <w:tcW w:w="0" w:type="auto"/>
          </w:tcPr>
          <w:p w14:paraId="7DB06CFF" w14:textId="7C2ACEA1" w:rsidR="005123BB" w:rsidRPr="004F2919" w:rsidRDefault="005123BB" w:rsidP="005123BB">
            <w:pPr>
              <w:pStyle w:val="Compact"/>
              <w:tabs>
                <w:tab w:val="left" w:pos="284"/>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2793" w:type="dxa"/>
          </w:tcPr>
          <w:p w14:paraId="6C4DF94B" w14:textId="7537EDF3" w:rsidR="005123BB" w:rsidRPr="004F2919" w:rsidRDefault="005123BB" w:rsidP="005123BB">
            <w:pPr>
              <w:pStyle w:val="Compact"/>
              <w:tabs>
                <w:tab w:val="left" w:pos="284"/>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Nội dung</w:t>
            </w:r>
          </w:p>
        </w:tc>
        <w:tc>
          <w:tcPr>
            <w:tcW w:w="1559" w:type="dxa"/>
          </w:tcPr>
          <w:p w14:paraId="06619335" w14:textId="77777777" w:rsidR="005123BB" w:rsidRPr="004F2919" w:rsidRDefault="005123BB" w:rsidP="005123BB">
            <w:pPr>
              <w:pStyle w:val="Compact"/>
              <w:tabs>
                <w:tab w:val="left" w:pos="284"/>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SGDHH</w:t>
            </w:r>
          </w:p>
        </w:tc>
        <w:tc>
          <w:tcPr>
            <w:tcW w:w="0" w:type="auto"/>
          </w:tcPr>
          <w:p w14:paraId="68590D87" w14:textId="77777777" w:rsidR="005123BB" w:rsidRPr="004F2919" w:rsidRDefault="005123BB" w:rsidP="005123BB">
            <w:pPr>
              <w:pStyle w:val="Compact"/>
              <w:tabs>
                <w:tab w:val="left" w:pos="284"/>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Trung tâm thanh toán bù trừ</w:t>
            </w:r>
          </w:p>
        </w:tc>
      </w:tr>
      <w:tr w:rsidR="004F2919" w:rsidRPr="004F2919" w14:paraId="1A196AE2" w14:textId="77777777" w:rsidTr="005123BB">
        <w:tc>
          <w:tcPr>
            <w:tcW w:w="0" w:type="auto"/>
          </w:tcPr>
          <w:p w14:paraId="1BC16032" w14:textId="6A476FCA" w:rsidR="005123BB" w:rsidRPr="004F2919" w:rsidRDefault="005123BB"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2793" w:type="dxa"/>
          </w:tcPr>
          <w:p w14:paraId="3F86BF13" w14:textId="74527E3A"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 chức giao dịch</w:t>
            </w:r>
          </w:p>
        </w:tc>
        <w:tc>
          <w:tcPr>
            <w:tcW w:w="1559" w:type="dxa"/>
          </w:tcPr>
          <w:p w14:paraId="2F5D131F" w14:textId="77777777"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p>
        </w:tc>
        <w:tc>
          <w:tcPr>
            <w:tcW w:w="0" w:type="auto"/>
          </w:tcPr>
          <w:p w14:paraId="20B35039" w14:textId="77777777"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4D744265" w14:textId="77777777" w:rsidTr="005123BB">
        <w:tc>
          <w:tcPr>
            <w:tcW w:w="0" w:type="auto"/>
          </w:tcPr>
          <w:p w14:paraId="244F5A62" w14:textId="08AF80D2" w:rsidR="005123BB" w:rsidRPr="004F2919" w:rsidRDefault="005123BB"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2793" w:type="dxa"/>
          </w:tcPr>
          <w:p w14:paraId="5C262136" w14:textId="64943202"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Ký quỹ</w:t>
            </w:r>
          </w:p>
        </w:tc>
        <w:tc>
          <w:tcPr>
            <w:tcW w:w="1559" w:type="dxa"/>
          </w:tcPr>
          <w:p w14:paraId="3DD50EE7" w14:textId="77777777"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p>
        </w:tc>
        <w:tc>
          <w:tcPr>
            <w:tcW w:w="0" w:type="auto"/>
          </w:tcPr>
          <w:p w14:paraId="31A9782E" w14:textId="77777777"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043F7304" w14:textId="77777777" w:rsidTr="005123BB">
        <w:tc>
          <w:tcPr>
            <w:tcW w:w="0" w:type="auto"/>
          </w:tcPr>
          <w:p w14:paraId="45CD0B66" w14:textId="2F37661F" w:rsidR="005123BB" w:rsidRPr="004F2919" w:rsidRDefault="005123BB"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2793" w:type="dxa"/>
          </w:tcPr>
          <w:p w14:paraId="0023F3B0" w14:textId="134B2B69"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Thanh toán bù trừ</w:t>
            </w:r>
          </w:p>
        </w:tc>
        <w:tc>
          <w:tcPr>
            <w:tcW w:w="1559" w:type="dxa"/>
          </w:tcPr>
          <w:p w14:paraId="7E4855FD" w14:textId="77777777"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p>
        </w:tc>
        <w:tc>
          <w:tcPr>
            <w:tcW w:w="0" w:type="auto"/>
          </w:tcPr>
          <w:p w14:paraId="3817CDD0" w14:textId="77777777"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5CE611B3" w14:textId="77777777" w:rsidTr="005123BB">
        <w:tc>
          <w:tcPr>
            <w:tcW w:w="0" w:type="auto"/>
          </w:tcPr>
          <w:p w14:paraId="056DA16B" w14:textId="4F0EE83F" w:rsidR="005123BB" w:rsidRPr="004F2919" w:rsidRDefault="005123BB"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2793" w:type="dxa"/>
          </w:tcPr>
          <w:p w14:paraId="112C1AC0" w14:textId="663B20FE"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Quản lý vị thế</w:t>
            </w:r>
          </w:p>
        </w:tc>
        <w:tc>
          <w:tcPr>
            <w:tcW w:w="1559" w:type="dxa"/>
          </w:tcPr>
          <w:p w14:paraId="640AF75D" w14:textId="77777777"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p>
        </w:tc>
        <w:tc>
          <w:tcPr>
            <w:tcW w:w="0" w:type="auto"/>
          </w:tcPr>
          <w:p w14:paraId="13C08CCB" w14:textId="77777777"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2046C566" w14:textId="77777777" w:rsidTr="005123BB">
        <w:tc>
          <w:tcPr>
            <w:tcW w:w="0" w:type="auto"/>
          </w:tcPr>
          <w:p w14:paraId="0BFB0AA5" w14:textId="656F63B4" w:rsidR="005123BB" w:rsidRPr="004F2919" w:rsidRDefault="005123BB"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2793" w:type="dxa"/>
          </w:tcPr>
          <w:p w14:paraId="0141E496" w14:textId="59D643FC"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Quản lý rủi ro</w:t>
            </w:r>
          </w:p>
        </w:tc>
        <w:tc>
          <w:tcPr>
            <w:tcW w:w="1559" w:type="dxa"/>
          </w:tcPr>
          <w:p w14:paraId="57EAF8D3" w14:textId="77777777"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p>
        </w:tc>
        <w:tc>
          <w:tcPr>
            <w:tcW w:w="0" w:type="auto"/>
          </w:tcPr>
          <w:p w14:paraId="6C58A88B" w14:textId="77777777"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2774DE14" w14:textId="77777777" w:rsidTr="005123BB">
        <w:tc>
          <w:tcPr>
            <w:tcW w:w="0" w:type="auto"/>
          </w:tcPr>
          <w:p w14:paraId="38D95F22" w14:textId="1F0830F1" w:rsidR="005123BB" w:rsidRPr="004F2919" w:rsidRDefault="005123BB" w:rsidP="005123BB">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6</w:t>
            </w:r>
          </w:p>
        </w:tc>
        <w:tc>
          <w:tcPr>
            <w:tcW w:w="2793" w:type="dxa"/>
          </w:tcPr>
          <w:p w14:paraId="560F98EB" w14:textId="38D4053A"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Giao nhận hàng hóa</w:t>
            </w:r>
          </w:p>
        </w:tc>
        <w:tc>
          <w:tcPr>
            <w:tcW w:w="1559" w:type="dxa"/>
          </w:tcPr>
          <w:p w14:paraId="2F6A586C" w14:textId="77777777"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p>
        </w:tc>
        <w:tc>
          <w:tcPr>
            <w:tcW w:w="0" w:type="auto"/>
          </w:tcPr>
          <w:p w14:paraId="1DCEF40A" w14:textId="77777777" w:rsidR="005123BB" w:rsidRPr="004F2919" w:rsidRDefault="005123BB" w:rsidP="00363DEF">
            <w:pPr>
              <w:pStyle w:val="Compact"/>
              <w:tabs>
                <w:tab w:val="left" w:pos="284"/>
              </w:tabs>
              <w:spacing w:before="120" w:after="0" w:line="264" w:lineRule="auto"/>
              <w:rPr>
                <w:rFonts w:ascii="Times New Roman" w:hAnsi="Times New Roman" w:cs="Times New Roman"/>
                <w:sz w:val="28"/>
                <w:szCs w:val="28"/>
              </w:rPr>
            </w:pPr>
          </w:p>
        </w:tc>
      </w:tr>
    </w:tbl>
    <w:p w14:paraId="497872D1"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22" w:name="cơ-chế-xử-lý-sự-cố"/>
      <w:bookmarkEnd w:id="21"/>
      <w:r w:rsidRPr="004F2919">
        <w:rPr>
          <w:rFonts w:ascii="Times New Roman" w:hAnsi="Times New Roman" w:cs="Times New Roman"/>
          <w:b w:val="0"/>
          <w:color w:val="auto"/>
          <w:sz w:val="28"/>
          <w:szCs w:val="28"/>
        </w:rPr>
        <w:t>4. Cơ chế xử lý sự cố</w:t>
      </w:r>
    </w:p>
    <w:p w14:paraId="32507201" w14:textId="77777777" w:rsidR="00363DEF" w:rsidRPr="004F2919" w:rsidRDefault="00363DEF" w:rsidP="00363DEF">
      <w:pPr>
        <w:pStyle w:val="Heading1"/>
        <w:tabs>
          <w:tab w:val="left" w:pos="284"/>
        </w:tabs>
        <w:spacing w:before="120" w:line="264" w:lineRule="auto"/>
        <w:rPr>
          <w:rFonts w:ascii="Times New Roman" w:hAnsi="Times New Roman" w:cs="Times New Roman"/>
          <w:color w:val="auto"/>
        </w:rPr>
      </w:pPr>
      <w:bookmarkStart w:id="23" w:name="vii.-phương-án-quản-lý-rủi-ro"/>
      <w:bookmarkEnd w:id="18"/>
      <w:bookmarkEnd w:id="22"/>
      <w:r w:rsidRPr="004F2919">
        <w:rPr>
          <w:rFonts w:ascii="Times New Roman" w:hAnsi="Times New Roman" w:cs="Times New Roman"/>
          <w:color w:val="auto"/>
        </w:rPr>
        <w:t>VII. PHƯƠNG ÁN QUẢN LÝ RỦI RO</w:t>
      </w:r>
    </w:p>
    <w:p w14:paraId="53326DDF"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24" w:name="rủi-ro-thị-trường"/>
      <w:r w:rsidRPr="004F2919">
        <w:rPr>
          <w:rFonts w:ascii="Times New Roman" w:hAnsi="Times New Roman" w:cs="Times New Roman"/>
          <w:b w:val="0"/>
          <w:color w:val="auto"/>
          <w:sz w:val="28"/>
          <w:szCs w:val="28"/>
        </w:rPr>
        <w:t>1. Rủi ro thị trường</w:t>
      </w:r>
    </w:p>
    <w:p w14:paraId="50ADF83A"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25" w:name="rủi-ro-giao-dịch"/>
      <w:bookmarkEnd w:id="24"/>
      <w:r w:rsidRPr="004F2919">
        <w:rPr>
          <w:rFonts w:ascii="Times New Roman" w:hAnsi="Times New Roman" w:cs="Times New Roman"/>
          <w:b w:val="0"/>
          <w:color w:val="auto"/>
          <w:sz w:val="28"/>
          <w:szCs w:val="28"/>
        </w:rPr>
        <w:t>2. Rủi ro giao dịch</w:t>
      </w:r>
    </w:p>
    <w:p w14:paraId="3D189858"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26" w:name="rủi-ro-vận-hành"/>
      <w:bookmarkEnd w:id="25"/>
      <w:r w:rsidRPr="004F2919">
        <w:rPr>
          <w:rFonts w:ascii="Times New Roman" w:hAnsi="Times New Roman" w:cs="Times New Roman"/>
          <w:b w:val="0"/>
          <w:color w:val="auto"/>
          <w:sz w:val="28"/>
          <w:szCs w:val="28"/>
        </w:rPr>
        <w:t>3. Rủi ro vận hành</w:t>
      </w:r>
    </w:p>
    <w:p w14:paraId="7399488C"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27" w:name="rủi-ro-công-nghệ-thông-tin"/>
      <w:bookmarkEnd w:id="26"/>
      <w:r w:rsidRPr="004F2919">
        <w:rPr>
          <w:rFonts w:ascii="Times New Roman" w:hAnsi="Times New Roman" w:cs="Times New Roman"/>
          <w:b w:val="0"/>
          <w:color w:val="auto"/>
          <w:sz w:val="28"/>
          <w:szCs w:val="28"/>
        </w:rPr>
        <w:t>4. Rủi ro công nghệ thông tin</w:t>
      </w:r>
    </w:p>
    <w:p w14:paraId="5A81283B"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28" w:name="biện-pháp-kiểm-soát-rủi-ro"/>
      <w:bookmarkEnd w:id="27"/>
      <w:r w:rsidRPr="004F2919">
        <w:rPr>
          <w:rFonts w:ascii="Times New Roman" w:hAnsi="Times New Roman" w:cs="Times New Roman"/>
          <w:b w:val="0"/>
          <w:color w:val="auto"/>
          <w:sz w:val="28"/>
          <w:szCs w:val="28"/>
        </w:rPr>
        <w:t>5. Biện pháp kiểm soát rủi ro</w:t>
      </w:r>
    </w:p>
    <w:p w14:paraId="27F14590" w14:textId="77777777" w:rsidR="00363DEF" w:rsidRPr="004F2919" w:rsidRDefault="00363DEF" w:rsidP="00363DEF">
      <w:pPr>
        <w:pStyle w:val="Compact"/>
        <w:numPr>
          <w:ilvl w:val="0"/>
          <w:numId w:val="13"/>
        </w:numPr>
        <w:tabs>
          <w:tab w:val="left" w:pos="284"/>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Cảnh báo giao dịch.</w:t>
      </w:r>
    </w:p>
    <w:p w14:paraId="6E066EE4" w14:textId="77777777" w:rsidR="00363DEF" w:rsidRPr="004F2919" w:rsidRDefault="00363DEF" w:rsidP="00363DEF">
      <w:pPr>
        <w:pStyle w:val="Compact"/>
        <w:numPr>
          <w:ilvl w:val="0"/>
          <w:numId w:val="13"/>
        </w:numPr>
        <w:tabs>
          <w:tab w:val="left" w:pos="284"/>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Giới hạn vị thế.</w:t>
      </w:r>
    </w:p>
    <w:p w14:paraId="07D908E8" w14:textId="77777777" w:rsidR="00363DEF" w:rsidRPr="004F2919" w:rsidRDefault="00363DEF" w:rsidP="00363DEF">
      <w:pPr>
        <w:pStyle w:val="Compact"/>
        <w:numPr>
          <w:ilvl w:val="0"/>
          <w:numId w:val="13"/>
        </w:numPr>
        <w:tabs>
          <w:tab w:val="left" w:pos="284"/>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lastRenderedPageBreak/>
        <w:t>Giới hạn giao dịch.</w:t>
      </w:r>
    </w:p>
    <w:p w14:paraId="2C376B4C" w14:textId="77777777" w:rsidR="00363DEF" w:rsidRPr="004F2919" w:rsidRDefault="00363DEF" w:rsidP="00363DEF">
      <w:pPr>
        <w:pStyle w:val="Compact"/>
        <w:numPr>
          <w:ilvl w:val="0"/>
          <w:numId w:val="13"/>
        </w:numPr>
        <w:tabs>
          <w:tab w:val="left" w:pos="284"/>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Tạm ngừng giao dịch.</w:t>
      </w:r>
    </w:p>
    <w:p w14:paraId="651C133B" w14:textId="77777777" w:rsidR="00363DEF" w:rsidRPr="004F2919" w:rsidRDefault="00363DEF" w:rsidP="00363DEF">
      <w:pPr>
        <w:pStyle w:val="Compact"/>
        <w:numPr>
          <w:ilvl w:val="0"/>
          <w:numId w:val="13"/>
        </w:numPr>
        <w:tabs>
          <w:tab w:val="left" w:pos="284"/>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Các biện pháp khác.</w:t>
      </w:r>
    </w:p>
    <w:p w14:paraId="76DFE99D" w14:textId="77777777" w:rsidR="00363DEF" w:rsidRPr="004F2919" w:rsidRDefault="00363DEF" w:rsidP="00363DEF">
      <w:pPr>
        <w:pStyle w:val="Heading1"/>
        <w:tabs>
          <w:tab w:val="left" w:pos="284"/>
        </w:tabs>
        <w:spacing w:before="120" w:line="264" w:lineRule="auto"/>
        <w:rPr>
          <w:rFonts w:ascii="Times New Roman" w:hAnsi="Times New Roman" w:cs="Times New Roman"/>
          <w:color w:val="auto"/>
        </w:rPr>
      </w:pPr>
      <w:bookmarkStart w:id="29" w:name="viii.-phương-án-phát-triển-thị-trường"/>
      <w:bookmarkEnd w:id="23"/>
      <w:bookmarkEnd w:id="28"/>
      <w:r w:rsidRPr="004F2919">
        <w:rPr>
          <w:rFonts w:ascii="Times New Roman" w:hAnsi="Times New Roman" w:cs="Times New Roman"/>
          <w:color w:val="auto"/>
        </w:rPr>
        <w:t>VIII. PHƯƠNG ÁN PHÁT TRIỂN THỊ TRƯỜNG</w:t>
      </w:r>
    </w:p>
    <w:p w14:paraId="071218E9"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30" w:name="phương-án-phát-triển-thành-viên"/>
      <w:r w:rsidRPr="004F2919">
        <w:rPr>
          <w:rFonts w:ascii="Times New Roman" w:hAnsi="Times New Roman" w:cs="Times New Roman"/>
          <w:b w:val="0"/>
          <w:color w:val="auto"/>
          <w:sz w:val="28"/>
          <w:szCs w:val="28"/>
        </w:rPr>
        <w:t>1. Phương án phát triển thành viên</w:t>
      </w:r>
    </w:p>
    <w:p w14:paraId="5C525ED0" w14:textId="2BC36372" w:rsidR="00363DEF" w:rsidRPr="004F2919" w:rsidRDefault="005123BB" w:rsidP="00363DEF">
      <w:pPr>
        <w:pStyle w:val="Heading3"/>
        <w:tabs>
          <w:tab w:val="left" w:pos="284"/>
        </w:tabs>
        <w:spacing w:before="120" w:line="264" w:lineRule="auto"/>
        <w:rPr>
          <w:rFonts w:ascii="Times New Roman" w:hAnsi="Times New Roman" w:cs="Times New Roman"/>
          <w:b w:val="0"/>
          <w:color w:val="auto"/>
          <w:sz w:val="28"/>
          <w:szCs w:val="28"/>
        </w:rPr>
      </w:pPr>
      <w:bookmarkStart w:id="31" w:name="giai-đoạn-01-năm-đầu"/>
      <w:r w:rsidRPr="004F2919">
        <w:rPr>
          <w:rFonts w:ascii="Times New Roman" w:hAnsi="Times New Roman" w:cs="Times New Roman"/>
          <w:b w:val="0"/>
          <w:color w:val="auto"/>
          <w:sz w:val="28"/>
          <w:szCs w:val="28"/>
        </w:rPr>
        <w:t xml:space="preserve">- </w:t>
      </w:r>
      <w:r w:rsidR="00363DEF" w:rsidRPr="004F2919">
        <w:rPr>
          <w:rFonts w:ascii="Times New Roman" w:hAnsi="Times New Roman" w:cs="Times New Roman"/>
          <w:b w:val="0"/>
          <w:color w:val="auto"/>
          <w:sz w:val="28"/>
          <w:szCs w:val="28"/>
        </w:rPr>
        <w:t>Giai đoạn 01 năm đầu</w:t>
      </w:r>
    </w:p>
    <w:p w14:paraId="5F0C25EE" w14:textId="26A35FCD" w:rsidR="00363DEF" w:rsidRPr="004F2919" w:rsidRDefault="005123BB" w:rsidP="00363DEF">
      <w:pPr>
        <w:pStyle w:val="Heading3"/>
        <w:tabs>
          <w:tab w:val="left" w:pos="284"/>
        </w:tabs>
        <w:spacing w:before="120" w:line="264" w:lineRule="auto"/>
        <w:rPr>
          <w:rFonts w:ascii="Times New Roman" w:hAnsi="Times New Roman" w:cs="Times New Roman"/>
          <w:b w:val="0"/>
          <w:color w:val="auto"/>
          <w:sz w:val="28"/>
          <w:szCs w:val="28"/>
        </w:rPr>
      </w:pPr>
      <w:bookmarkStart w:id="32" w:name="giai-đoạn-03-năm"/>
      <w:bookmarkEnd w:id="31"/>
      <w:r w:rsidRPr="004F2919">
        <w:rPr>
          <w:rFonts w:ascii="Times New Roman" w:hAnsi="Times New Roman" w:cs="Times New Roman"/>
          <w:b w:val="0"/>
          <w:color w:val="auto"/>
          <w:sz w:val="28"/>
          <w:szCs w:val="28"/>
        </w:rPr>
        <w:t xml:space="preserve">- </w:t>
      </w:r>
      <w:r w:rsidR="00363DEF" w:rsidRPr="004F2919">
        <w:rPr>
          <w:rFonts w:ascii="Times New Roman" w:hAnsi="Times New Roman" w:cs="Times New Roman"/>
          <w:b w:val="0"/>
          <w:color w:val="auto"/>
          <w:sz w:val="28"/>
          <w:szCs w:val="28"/>
        </w:rPr>
        <w:t>Giai đoạn 03 năm</w:t>
      </w:r>
    </w:p>
    <w:p w14:paraId="70180987" w14:textId="68462049" w:rsidR="00363DEF" w:rsidRPr="004F2919" w:rsidRDefault="005123BB" w:rsidP="00363DEF">
      <w:pPr>
        <w:pStyle w:val="Heading3"/>
        <w:tabs>
          <w:tab w:val="left" w:pos="284"/>
        </w:tabs>
        <w:spacing w:before="120" w:line="264" w:lineRule="auto"/>
        <w:rPr>
          <w:rFonts w:ascii="Times New Roman" w:hAnsi="Times New Roman" w:cs="Times New Roman"/>
          <w:b w:val="0"/>
          <w:color w:val="auto"/>
          <w:sz w:val="28"/>
          <w:szCs w:val="28"/>
        </w:rPr>
      </w:pPr>
      <w:bookmarkStart w:id="33" w:name="giai-đoạn-05-năm"/>
      <w:bookmarkEnd w:id="32"/>
      <w:r w:rsidRPr="004F2919">
        <w:rPr>
          <w:rFonts w:ascii="Times New Roman" w:hAnsi="Times New Roman" w:cs="Times New Roman"/>
          <w:b w:val="0"/>
          <w:color w:val="auto"/>
          <w:sz w:val="28"/>
          <w:szCs w:val="28"/>
        </w:rPr>
        <w:t xml:space="preserve">- </w:t>
      </w:r>
      <w:r w:rsidR="00363DEF" w:rsidRPr="004F2919">
        <w:rPr>
          <w:rFonts w:ascii="Times New Roman" w:hAnsi="Times New Roman" w:cs="Times New Roman"/>
          <w:b w:val="0"/>
          <w:color w:val="auto"/>
          <w:sz w:val="28"/>
          <w:szCs w:val="28"/>
        </w:rPr>
        <w:t>Giai đoạn 05 năm</w:t>
      </w:r>
    </w:p>
    <w:p w14:paraId="653279B9"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34" w:name="X68d2b53ab1cc031c86fee58db20674c22df5256"/>
      <w:bookmarkEnd w:id="30"/>
      <w:bookmarkEnd w:id="33"/>
      <w:r w:rsidRPr="004F2919">
        <w:rPr>
          <w:rFonts w:ascii="Times New Roman" w:hAnsi="Times New Roman" w:cs="Times New Roman"/>
          <w:b w:val="0"/>
          <w:color w:val="auto"/>
          <w:sz w:val="28"/>
          <w:szCs w:val="28"/>
        </w:rPr>
        <w:t>2. Phương án phát triển thanh khoản thị trường</w:t>
      </w:r>
    </w:p>
    <w:p w14:paraId="5C74ADCF"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35" w:name="phương-án-hợp-tác-trong-nước-và-quốc-tế"/>
      <w:bookmarkEnd w:id="34"/>
      <w:r w:rsidRPr="004F2919">
        <w:rPr>
          <w:rFonts w:ascii="Times New Roman" w:hAnsi="Times New Roman" w:cs="Times New Roman"/>
          <w:b w:val="0"/>
          <w:color w:val="auto"/>
          <w:sz w:val="28"/>
          <w:szCs w:val="28"/>
        </w:rPr>
        <w:t>3. Phương án hợp tác trong nước và quốc tế</w:t>
      </w:r>
    </w:p>
    <w:p w14:paraId="033CC4DB"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36" w:name="Xd03d747d18ad8dc09c8059f7fb96158eaf2d473"/>
      <w:bookmarkEnd w:id="35"/>
      <w:r w:rsidRPr="004F2919">
        <w:rPr>
          <w:rFonts w:ascii="Times New Roman" w:hAnsi="Times New Roman" w:cs="Times New Roman"/>
          <w:b w:val="0"/>
          <w:color w:val="auto"/>
          <w:sz w:val="28"/>
          <w:szCs w:val="28"/>
        </w:rPr>
        <w:t>4. Phương án truyền thông và phát triển khách hàng</w:t>
      </w:r>
    </w:p>
    <w:p w14:paraId="5EDF2A08" w14:textId="77777777" w:rsidR="00363DEF" w:rsidRPr="004F2919" w:rsidRDefault="00363DEF" w:rsidP="00363DEF">
      <w:pPr>
        <w:pStyle w:val="Heading1"/>
        <w:tabs>
          <w:tab w:val="left" w:pos="284"/>
        </w:tabs>
        <w:spacing w:before="120" w:line="264" w:lineRule="auto"/>
        <w:rPr>
          <w:rFonts w:ascii="Times New Roman" w:hAnsi="Times New Roman" w:cs="Times New Roman"/>
          <w:color w:val="auto"/>
        </w:rPr>
      </w:pPr>
      <w:bookmarkStart w:id="37" w:name="X460f446d04050c902be4cd7f151bd4f6cd78fd5"/>
      <w:bookmarkEnd w:id="29"/>
      <w:bookmarkEnd w:id="36"/>
      <w:r w:rsidRPr="004F2919">
        <w:rPr>
          <w:rFonts w:ascii="Times New Roman" w:hAnsi="Times New Roman" w:cs="Times New Roman"/>
          <w:color w:val="auto"/>
        </w:rPr>
        <w:t>IX. LỘ TRÌNH NIÊM YẾT HÀNG HÓA SẢN XUẤT TẠI VIỆT NAM</w:t>
      </w:r>
    </w:p>
    <w:p w14:paraId="325C4D79"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38" w:name="nguyên-tắc-xây-dựng-danh-mục"/>
      <w:r w:rsidRPr="004F2919">
        <w:rPr>
          <w:rFonts w:ascii="Times New Roman" w:hAnsi="Times New Roman" w:cs="Times New Roman"/>
          <w:b w:val="0"/>
          <w:color w:val="auto"/>
          <w:sz w:val="28"/>
          <w:szCs w:val="28"/>
        </w:rPr>
        <w:t>1. Nguyên tắc xây dựng danh mục</w:t>
      </w:r>
    </w:p>
    <w:p w14:paraId="1A14E942"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39" w:name="danh-mục-hàng-hóa-dự-kiến-niêm-yết"/>
      <w:bookmarkEnd w:id="38"/>
      <w:r w:rsidRPr="004F2919">
        <w:rPr>
          <w:rFonts w:ascii="Times New Roman" w:hAnsi="Times New Roman" w:cs="Times New Roman"/>
          <w:b w:val="0"/>
          <w:color w:val="auto"/>
          <w:sz w:val="28"/>
          <w:szCs w:val="28"/>
        </w:rPr>
        <w:t>2. Danh mục hàng hóa dự kiến niêm yết</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3785"/>
        <w:gridCol w:w="4253"/>
      </w:tblGrid>
      <w:tr w:rsidR="004F2919" w:rsidRPr="004F2919" w14:paraId="7CACAE6A" w14:textId="77777777" w:rsidTr="00B17AC2">
        <w:trPr>
          <w:cnfStyle w:val="100000000000" w:firstRow="1" w:lastRow="0" w:firstColumn="0" w:lastColumn="0" w:oddVBand="0" w:evenVBand="0" w:oddHBand="0" w:evenHBand="0" w:firstRowFirstColumn="0" w:firstRowLastColumn="0" w:lastRowFirstColumn="0" w:lastRowLastColumn="0"/>
          <w:tblHeader/>
        </w:trPr>
        <w:tc>
          <w:tcPr>
            <w:tcW w:w="0" w:type="auto"/>
          </w:tcPr>
          <w:p w14:paraId="2F455BB3" w14:textId="77777777" w:rsidR="00363DEF" w:rsidRPr="004F2919" w:rsidRDefault="00363DEF" w:rsidP="00363DEF">
            <w:pPr>
              <w:pStyle w:val="Compact"/>
              <w:tabs>
                <w:tab w:val="left" w:pos="284"/>
              </w:tabs>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STT</w:t>
            </w:r>
          </w:p>
        </w:tc>
        <w:tc>
          <w:tcPr>
            <w:tcW w:w="3785" w:type="dxa"/>
          </w:tcPr>
          <w:p w14:paraId="12DBA9E3" w14:textId="77777777" w:rsidR="00363DEF" w:rsidRPr="004F2919" w:rsidRDefault="00363DEF" w:rsidP="00363DEF">
            <w:pPr>
              <w:pStyle w:val="Compact"/>
              <w:tabs>
                <w:tab w:val="left" w:pos="284"/>
              </w:tabs>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Tên hàng hóa</w:t>
            </w:r>
          </w:p>
        </w:tc>
        <w:tc>
          <w:tcPr>
            <w:tcW w:w="4253" w:type="dxa"/>
          </w:tcPr>
          <w:p w14:paraId="1011245D" w14:textId="77777777" w:rsidR="00363DEF" w:rsidRPr="004F2919" w:rsidRDefault="00363DEF" w:rsidP="00363DEF">
            <w:pPr>
              <w:pStyle w:val="Compact"/>
              <w:tabs>
                <w:tab w:val="left" w:pos="284"/>
              </w:tabs>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Thời điểm niêm yết dự kiến</w:t>
            </w:r>
          </w:p>
        </w:tc>
      </w:tr>
      <w:tr w:rsidR="004F2919" w:rsidRPr="004F2919" w14:paraId="2ACE9C02" w14:textId="77777777" w:rsidTr="00B17AC2">
        <w:tc>
          <w:tcPr>
            <w:tcW w:w="0" w:type="auto"/>
          </w:tcPr>
          <w:p w14:paraId="07AC2647" w14:textId="77777777" w:rsidR="00363DEF" w:rsidRPr="004F2919" w:rsidRDefault="00363DEF" w:rsidP="00B17AC2">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3785" w:type="dxa"/>
          </w:tcPr>
          <w:p w14:paraId="72451861"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p>
        </w:tc>
        <w:tc>
          <w:tcPr>
            <w:tcW w:w="4253" w:type="dxa"/>
          </w:tcPr>
          <w:p w14:paraId="5FC52FFB"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37055028" w14:textId="77777777" w:rsidTr="00B17AC2">
        <w:tc>
          <w:tcPr>
            <w:tcW w:w="0" w:type="auto"/>
          </w:tcPr>
          <w:p w14:paraId="5343BAD0" w14:textId="77777777" w:rsidR="00363DEF" w:rsidRPr="004F2919" w:rsidRDefault="00363DEF" w:rsidP="00B17AC2">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3785" w:type="dxa"/>
          </w:tcPr>
          <w:p w14:paraId="68629F57"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p>
        </w:tc>
        <w:tc>
          <w:tcPr>
            <w:tcW w:w="4253" w:type="dxa"/>
          </w:tcPr>
          <w:p w14:paraId="2A87CE62"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p>
        </w:tc>
      </w:tr>
      <w:tr w:rsidR="004F2919" w:rsidRPr="004F2919" w14:paraId="2B9211AE" w14:textId="77777777" w:rsidTr="00B17AC2">
        <w:tc>
          <w:tcPr>
            <w:tcW w:w="0" w:type="auto"/>
          </w:tcPr>
          <w:p w14:paraId="61E0DE1A" w14:textId="77777777" w:rsidR="00363DEF" w:rsidRPr="004F2919" w:rsidRDefault="00363DEF" w:rsidP="00B17AC2">
            <w:pPr>
              <w:pStyle w:val="Compact"/>
              <w:tabs>
                <w:tab w:val="left" w:pos="284"/>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3785" w:type="dxa"/>
          </w:tcPr>
          <w:p w14:paraId="0AB587E8"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p>
        </w:tc>
        <w:tc>
          <w:tcPr>
            <w:tcW w:w="4253" w:type="dxa"/>
          </w:tcPr>
          <w:p w14:paraId="712B7771" w14:textId="77777777" w:rsidR="00363DEF" w:rsidRPr="004F2919" w:rsidRDefault="00363DEF" w:rsidP="00363DEF">
            <w:pPr>
              <w:pStyle w:val="Compact"/>
              <w:tabs>
                <w:tab w:val="left" w:pos="284"/>
              </w:tabs>
              <w:spacing w:before="120" w:after="0" w:line="264" w:lineRule="auto"/>
              <w:rPr>
                <w:rFonts w:ascii="Times New Roman" w:hAnsi="Times New Roman" w:cs="Times New Roman"/>
                <w:sz w:val="28"/>
                <w:szCs w:val="28"/>
              </w:rPr>
            </w:pPr>
          </w:p>
        </w:tc>
      </w:tr>
    </w:tbl>
    <w:p w14:paraId="1DBCFBC8"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40" w:name="lộ-trình-thực-hiện-trong-05-năm"/>
      <w:bookmarkEnd w:id="39"/>
      <w:r w:rsidRPr="004F2919">
        <w:rPr>
          <w:rFonts w:ascii="Times New Roman" w:hAnsi="Times New Roman" w:cs="Times New Roman"/>
          <w:b w:val="0"/>
          <w:color w:val="auto"/>
          <w:sz w:val="28"/>
          <w:szCs w:val="28"/>
        </w:rPr>
        <w:t>3. Lộ trình thực hiện trong 05 năm</w:t>
      </w:r>
    </w:p>
    <w:tbl>
      <w:tblPr>
        <w:tblStyle w:val="Table"/>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264"/>
        <w:gridCol w:w="3967"/>
        <w:gridCol w:w="2568"/>
      </w:tblGrid>
      <w:tr w:rsidR="004F2919" w:rsidRPr="004F2919" w14:paraId="78F617D2" w14:textId="77777777" w:rsidTr="00B17AC2">
        <w:trPr>
          <w:cnfStyle w:val="100000000000" w:firstRow="1" w:lastRow="0" w:firstColumn="0" w:lastColumn="0" w:oddVBand="0" w:evenVBand="0" w:oddHBand="0" w:evenHBand="0" w:firstRowFirstColumn="0" w:firstRowLastColumn="0" w:lastRowFirstColumn="0" w:lastRowLastColumn="0"/>
          <w:tblHeader/>
        </w:trPr>
        <w:tc>
          <w:tcPr>
            <w:tcW w:w="2265" w:type="dxa"/>
          </w:tcPr>
          <w:p w14:paraId="5D7994B5" w14:textId="77777777" w:rsidR="00B17AC2" w:rsidRPr="004F2919" w:rsidRDefault="00B17AC2" w:rsidP="00B17AC2">
            <w:pPr>
              <w:pStyle w:val="Compact"/>
              <w:jc w:val="center"/>
              <w:rPr>
                <w:rFonts w:ascii="Times New Roman" w:hAnsi="Times New Roman" w:cs="Times New Roman"/>
                <w:b/>
                <w:sz w:val="28"/>
                <w:szCs w:val="28"/>
              </w:rPr>
            </w:pPr>
            <w:bookmarkStart w:id="41" w:name="giải-pháp-triển-khai"/>
            <w:bookmarkEnd w:id="40"/>
            <w:r w:rsidRPr="004F2919">
              <w:rPr>
                <w:rFonts w:ascii="Times New Roman" w:hAnsi="Times New Roman" w:cs="Times New Roman"/>
                <w:b/>
                <w:sz w:val="28"/>
                <w:szCs w:val="28"/>
              </w:rPr>
              <w:t>Năm thực hiện</w:t>
            </w:r>
          </w:p>
        </w:tc>
        <w:tc>
          <w:tcPr>
            <w:tcW w:w="3967" w:type="dxa"/>
          </w:tcPr>
          <w:p w14:paraId="1C4AD739" w14:textId="77777777" w:rsidR="00B17AC2" w:rsidRPr="004F2919" w:rsidRDefault="00B17AC2" w:rsidP="00B17AC2">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Nội dung triển khai chủ yếu</w:t>
            </w:r>
          </w:p>
        </w:tc>
        <w:tc>
          <w:tcPr>
            <w:tcW w:w="2568" w:type="dxa"/>
          </w:tcPr>
          <w:p w14:paraId="7E2F55A8" w14:textId="77777777" w:rsidR="00B17AC2" w:rsidRPr="004F2919" w:rsidRDefault="00B17AC2" w:rsidP="00B17AC2">
            <w:pPr>
              <w:pStyle w:val="Compact"/>
              <w:jc w:val="center"/>
              <w:rPr>
                <w:rFonts w:ascii="Times New Roman" w:hAnsi="Times New Roman" w:cs="Times New Roman"/>
                <w:b/>
                <w:sz w:val="28"/>
                <w:szCs w:val="28"/>
              </w:rPr>
            </w:pPr>
            <w:r w:rsidRPr="004F2919">
              <w:rPr>
                <w:rFonts w:ascii="Times New Roman" w:hAnsi="Times New Roman" w:cs="Times New Roman"/>
                <w:b/>
                <w:sz w:val="28"/>
                <w:szCs w:val="28"/>
              </w:rPr>
              <w:t>Kết quả dự kiến</w:t>
            </w:r>
          </w:p>
        </w:tc>
      </w:tr>
      <w:tr w:rsidR="004F2919" w:rsidRPr="004F2919" w14:paraId="286E7B02" w14:textId="77777777" w:rsidTr="00B17AC2">
        <w:tc>
          <w:tcPr>
            <w:tcW w:w="2265" w:type="dxa"/>
          </w:tcPr>
          <w:p w14:paraId="13FCD4FE" w14:textId="77777777" w:rsidR="00B17AC2" w:rsidRPr="004F2919" w:rsidRDefault="00B17AC2" w:rsidP="006B6761">
            <w:pPr>
              <w:pStyle w:val="Compact"/>
              <w:rPr>
                <w:rFonts w:ascii="Times New Roman" w:hAnsi="Times New Roman" w:cs="Times New Roman"/>
                <w:sz w:val="28"/>
                <w:szCs w:val="28"/>
              </w:rPr>
            </w:pPr>
            <w:r w:rsidRPr="004F2919">
              <w:rPr>
                <w:rFonts w:ascii="Times New Roman" w:hAnsi="Times New Roman" w:cs="Times New Roman"/>
                <w:sz w:val="28"/>
                <w:szCs w:val="28"/>
              </w:rPr>
              <w:t>Năm thứ nhất</w:t>
            </w:r>
          </w:p>
        </w:tc>
        <w:tc>
          <w:tcPr>
            <w:tcW w:w="3967" w:type="dxa"/>
          </w:tcPr>
          <w:p w14:paraId="6583D7EF" w14:textId="77777777" w:rsidR="00B17AC2" w:rsidRPr="004F2919" w:rsidRDefault="00B17AC2" w:rsidP="006B6761">
            <w:pPr>
              <w:pStyle w:val="Compact"/>
              <w:rPr>
                <w:rFonts w:ascii="Times New Roman" w:hAnsi="Times New Roman" w:cs="Times New Roman"/>
                <w:sz w:val="28"/>
                <w:szCs w:val="28"/>
              </w:rPr>
            </w:pPr>
          </w:p>
        </w:tc>
        <w:tc>
          <w:tcPr>
            <w:tcW w:w="2568" w:type="dxa"/>
          </w:tcPr>
          <w:p w14:paraId="0DFFC67E" w14:textId="77777777" w:rsidR="00B17AC2" w:rsidRPr="004F2919" w:rsidRDefault="00B17AC2" w:rsidP="006B6761">
            <w:pPr>
              <w:pStyle w:val="Compact"/>
              <w:rPr>
                <w:rFonts w:ascii="Times New Roman" w:hAnsi="Times New Roman" w:cs="Times New Roman"/>
                <w:sz w:val="28"/>
                <w:szCs w:val="28"/>
              </w:rPr>
            </w:pPr>
          </w:p>
        </w:tc>
      </w:tr>
      <w:tr w:rsidR="004F2919" w:rsidRPr="004F2919" w14:paraId="483FAB82" w14:textId="77777777" w:rsidTr="00B17AC2">
        <w:tc>
          <w:tcPr>
            <w:tcW w:w="2265" w:type="dxa"/>
          </w:tcPr>
          <w:p w14:paraId="3171CE26" w14:textId="77777777" w:rsidR="00B17AC2" w:rsidRPr="004F2919" w:rsidRDefault="00B17AC2" w:rsidP="006B6761">
            <w:pPr>
              <w:pStyle w:val="Compact"/>
              <w:rPr>
                <w:rFonts w:ascii="Times New Roman" w:hAnsi="Times New Roman" w:cs="Times New Roman"/>
                <w:sz w:val="28"/>
                <w:szCs w:val="28"/>
              </w:rPr>
            </w:pPr>
            <w:r w:rsidRPr="004F2919">
              <w:rPr>
                <w:rFonts w:ascii="Times New Roman" w:hAnsi="Times New Roman" w:cs="Times New Roman"/>
                <w:sz w:val="28"/>
                <w:szCs w:val="28"/>
              </w:rPr>
              <w:t>Năm thứ hai</w:t>
            </w:r>
          </w:p>
        </w:tc>
        <w:tc>
          <w:tcPr>
            <w:tcW w:w="3967" w:type="dxa"/>
          </w:tcPr>
          <w:p w14:paraId="75FE5A26" w14:textId="77777777" w:rsidR="00B17AC2" w:rsidRPr="004F2919" w:rsidRDefault="00B17AC2" w:rsidP="006B6761">
            <w:pPr>
              <w:pStyle w:val="Compact"/>
              <w:rPr>
                <w:rFonts w:ascii="Times New Roman" w:hAnsi="Times New Roman" w:cs="Times New Roman"/>
                <w:sz w:val="28"/>
                <w:szCs w:val="28"/>
              </w:rPr>
            </w:pPr>
          </w:p>
        </w:tc>
        <w:tc>
          <w:tcPr>
            <w:tcW w:w="2568" w:type="dxa"/>
          </w:tcPr>
          <w:p w14:paraId="39D5558C" w14:textId="77777777" w:rsidR="00B17AC2" w:rsidRPr="004F2919" w:rsidRDefault="00B17AC2" w:rsidP="006B6761">
            <w:pPr>
              <w:pStyle w:val="Compact"/>
              <w:rPr>
                <w:rFonts w:ascii="Times New Roman" w:hAnsi="Times New Roman" w:cs="Times New Roman"/>
                <w:sz w:val="28"/>
                <w:szCs w:val="28"/>
              </w:rPr>
            </w:pPr>
          </w:p>
        </w:tc>
      </w:tr>
      <w:tr w:rsidR="004F2919" w:rsidRPr="004F2919" w14:paraId="10E040A8" w14:textId="77777777" w:rsidTr="00B17AC2">
        <w:tc>
          <w:tcPr>
            <w:tcW w:w="2265" w:type="dxa"/>
          </w:tcPr>
          <w:p w14:paraId="4DA37749" w14:textId="77777777" w:rsidR="00B17AC2" w:rsidRPr="004F2919" w:rsidRDefault="00B17AC2" w:rsidP="006B6761">
            <w:pPr>
              <w:pStyle w:val="Compact"/>
              <w:rPr>
                <w:rFonts w:ascii="Times New Roman" w:hAnsi="Times New Roman" w:cs="Times New Roman"/>
                <w:sz w:val="28"/>
                <w:szCs w:val="28"/>
              </w:rPr>
            </w:pPr>
            <w:r w:rsidRPr="004F2919">
              <w:rPr>
                <w:rFonts w:ascii="Times New Roman" w:hAnsi="Times New Roman" w:cs="Times New Roman"/>
                <w:sz w:val="28"/>
                <w:szCs w:val="28"/>
              </w:rPr>
              <w:t>Năm thứ ba</w:t>
            </w:r>
          </w:p>
        </w:tc>
        <w:tc>
          <w:tcPr>
            <w:tcW w:w="3967" w:type="dxa"/>
          </w:tcPr>
          <w:p w14:paraId="13241C4A" w14:textId="77777777" w:rsidR="00B17AC2" w:rsidRPr="004F2919" w:rsidRDefault="00B17AC2" w:rsidP="006B6761">
            <w:pPr>
              <w:pStyle w:val="Compact"/>
              <w:rPr>
                <w:rFonts w:ascii="Times New Roman" w:hAnsi="Times New Roman" w:cs="Times New Roman"/>
                <w:sz w:val="28"/>
                <w:szCs w:val="28"/>
              </w:rPr>
            </w:pPr>
          </w:p>
        </w:tc>
        <w:tc>
          <w:tcPr>
            <w:tcW w:w="2568" w:type="dxa"/>
          </w:tcPr>
          <w:p w14:paraId="6B5E0485" w14:textId="77777777" w:rsidR="00B17AC2" w:rsidRPr="004F2919" w:rsidRDefault="00B17AC2" w:rsidP="006B6761">
            <w:pPr>
              <w:pStyle w:val="Compact"/>
              <w:rPr>
                <w:rFonts w:ascii="Times New Roman" w:hAnsi="Times New Roman" w:cs="Times New Roman"/>
                <w:sz w:val="28"/>
                <w:szCs w:val="28"/>
              </w:rPr>
            </w:pPr>
          </w:p>
        </w:tc>
      </w:tr>
      <w:tr w:rsidR="004F2919" w:rsidRPr="004F2919" w14:paraId="09984DB3" w14:textId="77777777" w:rsidTr="00B17AC2">
        <w:tc>
          <w:tcPr>
            <w:tcW w:w="2265" w:type="dxa"/>
          </w:tcPr>
          <w:p w14:paraId="061D1486" w14:textId="77777777" w:rsidR="00B17AC2" w:rsidRPr="004F2919" w:rsidRDefault="00B17AC2" w:rsidP="006B6761">
            <w:pPr>
              <w:pStyle w:val="Compact"/>
              <w:rPr>
                <w:rFonts w:ascii="Times New Roman" w:hAnsi="Times New Roman" w:cs="Times New Roman"/>
                <w:sz w:val="28"/>
                <w:szCs w:val="28"/>
              </w:rPr>
            </w:pPr>
            <w:r w:rsidRPr="004F2919">
              <w:rPr>
                <w:rFonts w:ascii="Times New Roman" w:hAnsi="Times New Roman" w:cs="Times New Roman"/>
                <w:sz w:val="28"/>
                <w:szCs w:val="28"/>
              </w:rPr>
              <w:t>Năm thứ tư</w:t>
            </w:r>
          </w:p>
        </w:tc>
        <w:tc>
          <w:tcPr>
            <w:tcW w:w="3967" w:type="dxa"/>
          </w:tcPr>
          <w:p w14:paraId="24A90198" w14:textId="77777777" w:rsidR="00B17AC2" w:rsidRPr="004F2919" w:rsidRDefault="00B17AC2" w:rsidP="006B6761">
            <w:pPr>
              <w:pStyle w:val="Compact"/>
              <w:rPr>
                <w:rFonts w:ascii="Times New Roman" w:hAnsi="Times New Roman" w:cs="Times New Roman"/>
                <w:sz w:val="28"/>
                <w:szCs w:val="28"/>
              </w:rPr>
            </w:pPr>
          </w:p>
        </w:tc>
        <w:tc>
          <w:tcPr>
            <w:tcW w:w="2568" w:type="dxa"/>
          </w:tcPr>
          <w:p w14:paraId="02AEDE71" w14:textId="77777777" w:rsidR="00B17AC2" w:rsidRPr="004F2919" w:rsidRDefault="00B17AC2" w:rsidP="006B6761">
            <w:pPr>
              <w:pStyle w:val="Compact"/>
              <w:rPr>
                <w:rFonts w:ascii="Times New Roman" w:hAnsi="Times New Roman" w:cs="Times New Roman"/>
                <w:sz w:val="28"/>
                <w:szCs w:val="28"/>
              </w:rPr>
            </w:pPr>
          </w:p>
        </w:tc>
      </w:tr>
      <w:tr w:rsidR="004F2919" w:rsidRPr="004F2919" w14:paraId="31386D98" w14:textId="77777777" w:rsidTr="00B17AC2">
        <w:tc>
          <w:tcPr>
            <w:tcW w:w="2265" w:type="dxa"/>
          </w:tcPr>
          <w:p w14:paraId="32E98BCB" w14:textId="77777777" w:rsidR="00B17AC2" w:rsidRPr="004F2919" w:rsidRDefault="00B17AC2" w:rsidP="006B6761">
            <w:pPr>
              <w:pStyle w:val="Compact"/>
              <w:rPr>
                <w:rFonts w:ascii="Times New Roman" w:hAnsi="Times New Roman" w:cs="Times New Roman"/>
                <w:sz w:val="28"/>
                <w:szCs w:val="28"/>
              </w:rPr>
            </w:pPr>
            <w:r w:rsidRPr="004F2919">
              <w:rPr>
                <w:rFonts w:ascii="Times New Roman" w:hAnsi="Times New Roman" w:cs="Times New Roman"/>
                <w:sz w:val="28"/>
                <w:szCs w:val="28"/>
              </w:rPr>
              <w:t>Năm thứ năm</w:t>
            </w:r>
          </w:p>
        </w:tc>
        <w:tc>
          <w:tcPr>
            <w:tcW w:w="3967" w:type="dxa"/>
          </w:tcPr>
          <w:p w14:paraId="44A4CB52" w14:textId="77777777" w:rsidR="00B17AC2" w:rsidRPr="004F2919" w:rsidRDefault="00B17AC2" w:rsidP="006B6761">
            <w:pPr>
              <w:pStyle w:val="Compact"/>
              <w:rPr>
                <w:rFonts w:ascii="Times New Roman" w:hAnsi="Times New Roman" w:cs="Times New Roman"/>
                <w:sz w:val="28"/>
                <w:szCs w:val="28"/>
              </w:rPr>
            </w:pPr>
          </w:p>
        </w:tc>
        <w:tc>
          <w:tcPr>
            <w:tcW w:w="2568" w:type="dxa"/>
          </w:tcPr>
          <w:p w14:paraId="0118D88E" w14:textId="77777777" w:rsidR="00B17AC2" w:rsidRPr="004F2919" w:rsidRDefault="00B17AC2" w:rsidP="006B6761">
            <w:pPr>
              <w:pStyle w:val="Compact"/>
              <w:rPr>
                <w:rFonts w:ascii="Times New Roman" w:hAnsi="Times New Roman" w:cs="Times New Roman"/>
                <w:sz w:val="28"/>
                <w:szCs w:val="28"/>
              </w:rPr>
            </w:pPr>
          </w:p>
        </w:tc>
      </w:tr>
    </w:tbl>
    <w:p w14:paraId="51565B1E"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r w:rsidRPr="004F2919">
        <w:rPr>
          <w:rFonts w:ascii="Times New Roman" w:hAnsi="Times New Roman" w:cs="Times New Roman"/>
          <w:b w:val="0"/>
          <w:color w:val="auto"/>
          <w:sz w:val="28"/>
          <w:szCs w:val="28"/>
        </w:rPr>
        <w:t>4. Giải pháp triển khai</w:t>
      </w:r>
    </w:p>
    <w:p w14:paraId="78F27944" w14:textId="051207E0" w:rsidR="00363DEF" w:rsidRPr="004F2919" w:rsidRDefault="00B17AC2" w:rsidP="00B17AC2">
      <w:pPr>
        <w:pStyle w:val="Compact"/>
        <w:tabs>
          <w:tab w:val="left" w:pos="284"/>
        </w:tabs>
        <w:spacing w:before="120" w:after="0" w:line="264" w:lineRule="auto"/>
        <w:ind w:left="284" w:hanging="284"/>
        <w:rPr>
          <w:rFonts w:ascii="Times New Roman" w:hAnsi="Times New Roman" w:cs="Times New Roman"/>
          <w:sz w:val="28"/>
          <w:szCs w:val="28"/>
        </w:rPr>
      </w:pPr>
      <w:r w:rsidRPr="004F2919">
        <w:rPr>
          <w:rFonts w:ascii="Times New Roman" w:hAnsi="Times New Roman" w:cs="Times New Roman"/>
          <w:sz w:val="28"/>
          <w:szCs w:val="28"/>
        </w:rPr>
        <w:t xml:space="preserve">5. </w:t>
      </w:r>
      <w:r w:rsidR="00363DEF" w:rsidRPr="004F2919">
        <w:rPr>
          <w:rFonts w:ascii="Times New Roman" w:hAnsi="Times New Roman" w:cs="Times New Roman"/>
          <w:sz w:val="28"/>
          <w:szCs w:val="28"/>
        </w:rPr>
        <w:t>Phát triển nguồn hàng.</w:t>
      </w:r>
    </w:p>
    <w:p w14:paraId="09233113" w14:textId="77777777" w:rsidR="00363DEF" w:rsidRPr="004F2919" w:rsidRDefault="00363DEF" w:rsidP="00363DEF">
      <w:pPr>
        <w:pStyle w:val="Compact"/>
        <w:numPr>
          <w:ilvl w:val="0"/>
          <w:numId w:val="13"/>
        </w:numPr>
        <w:tabs>
          <w:tab w:val="left" w:pos="284"/>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Thu hút doanh nghiệp tham gia.</w:t>
      </w:r>
    </w:p>
    <w:p w14:paraId="261E53AF" w14:textId="77777777" w:rsidR="00363DEF" w:rsidRPr="004F2919" w:rsidRDefault="00363DEF" w:rsidP="00363DEF">
      <w:pPr>
        <w:pStyle w:val="Compact"/>
        <w:numPr>
          <w:ilvl w:val="0"/>
          <w:numId w:val="13"/>
        </w:numPr>
        <w:tabs>
          <w:tab w:val="left" w:pos="284"/>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Chuẩn hóa chất lượng hàng hóa.</w:t>
      </w:r>
    </w:p>
    <w:p w14:paraId="747D39BC" w14:textId="77777777" w:rsidR="00363DEF" w:rsidRPr="004F2919" w:rsidRDefault="00363DEF" w:rsidP="00363DEF">
      <w:pPr>
        <w:pStyle w:val="Compact"/>
        <w:numPr>
          <w:ilvl w:val="0"/>
          <w:numId w:val="13"/>
        </w:numPr>
        <w:tabs>
          <w:tab w:val="left" w:pos="284"/>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Xây dựng hệ thống kho bãi, giao nhận.</w:t>
      </w:r>
    </w:p>
    <w:p w14:paraId="031CE759" w14:textId="4D71D3A3" w:rsidR="00363DEF" w:rsidRPr="004F2919" w:rsidRDefault="00B17AC2" w:rsidP="00B17AC2">
      <w:pPr>
        <w:pStyle w:val="Compact"/>
        <w:numPr>
          <w:ilvl w:val="0"/>
          <w:numId w:val="13"/>
        </w:numPr>
        <w:tabs>
          <w:tab w:val="left" w:pos="284"/>
          <w:tab w:val="left" w:pos="426"/>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H</w:t>
      </w:r>
      <w:r w:rsidR="00363DEF" w:rsidRPr="004F2919">
        <w:rPr>
          <w:rFonts w:ascii="Times New Roman" w:hAnsi="Times New Roman" w:cs="Times New Roman"/>
          <w:sz w:val="28"/>
          <w:szCs w:val="28"/>
        </w:rPr>
        <w:t>ỗ trợ xúc tiến thương mại.</w:t>
      </w:r>
    </w:p>
    <w:p w14:paraId="71F43DB7" w14:textId="77777777" w:rsidR="00363DEF" w:rsidRPr="004F2919" w:rsidRDefault="00363DEF" w:rsidP="00363DEF">
      <w:pPr>
        <w:pStyle w:val="Heading1"/>
        <w:tabs>
          <w:tab w:val="left" w:pos="284"/>
        </w:tabs>
        <w:spacing w:before="120" w:line="264" w:lineRule="auto"/>
        <w:rPr>
          <w:rFonts w:ascii="Times New Roman" w:hAnsi="Times New Roman" w:cs="Times New Roman"/>
          <w:color w:val="auto"/>
        </w:rPr>
      </w:pPr>
      <w:bookmarkStart w:id="42" w:name="x.-đánh-giá-tính-khả-thi"/>
      <w:bookmarkEnd w:id="37"/>
      <w:bookmarkEnd w:id="41"/>
      <w:r w:rsidRPr="004F2919">
        <w:rPr>
          <w:rFonts w:ascii="Times New Roman" w:hAnsi="Times New Roman" w:cs="Times New Roman"/>
          <w:color w:val="auto"/>
        </w:rPr>
        <w:lastRenderedPageBreak/>
        <w:t>X. ĐÁNH GIÁ TÍNH KHẢ THI</w:t>
      </w:r>
    </w:p>
    <w:p w14:paraId="41F093CD"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43" w:name="tính-phù-hợp-với-quy-định-pháp-luật"/>
      <w:r w:rsidRPr="004F2919">
        <w:rPr>
          <w:rFonts w:ascii="Times New Roman" w:hAnsi="Times New Roman" w:cs="Times New Roman"/>
          <w:b w:val="0"/>
          <w:color w:val="auto"/>
          <w:sz w:val="28"/>
          <w:szCs w:val="28"/>
        </w:rPr>
        <w:t>1. Tính phù hợp với quy định pháp luật</w:t>
      </w:r>
    </w:p>
    <w:p w14:paraId="4562F39E"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44" w:name="tính-khả-thi-về-tổ-chức"/>
      <w:bookmarkEnd w:id="43"/>
      <w:r w:rsidRPr="004F2919">
        <w:rPr>
          <w:rFonts w:ascii="Times New Roman" w:hAnsi="Times New Roman" w:cs="Times New Roman"/>
          <w:b w:val="0"/>
          <w:color w:val="auto"/>
          <w:sz w:val="28"/>
          <w:szCs w:val="28"/>
        </w:rPr>
        <w:t>2. Tính khả thi về tổ chức</w:t>
      </w:r>
    </w:p>
    <w:p w14:paraId="0028CD91"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45" w:name="tính-khả-thi-về-vận-hành"/>
      <w:bookmarkEnd w:id="44"/>
      <w:r w:rsidRPr="004F2919">
        <w:rPr>
          <w:rFonts w:ascii="Times New Roman" w:hAnsi="Times New Roman" w:cs="Times New Roman"/>
          <w:b w:val="0"/>
          <w:color w:val="auto"/>
          <w:sz w:val="28"/>
          <w:szCs w:val="28"/>
        </w:rPr>
        <w:t>3. Tính khả thi về vận hành</w:t>
      </w:r>
    </w:p>
    <w:p w14:paraId="3862ECFF"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46" w:name="tính-khả-thi-về-thị-trường"/>
      <w:bookmarkEnd w:id="45"/>
      <w:r w:rsidRPr="004F2919">
        <w:rPr>
          <w:rFonts w:ascii="Times New Roman" w:hAnsi="Times New Roman" w:cs="Times New Roman"/>
          <w:b w:val="0"/>
          <w:color w:val="auto"/>
          <w:sz w:val="28"/>
          <w:szCs w:val="28"/>
        </w:rPr>
        <w:t>4. Tính khả thi về thị trường</w:t>
      </w:r>
    </w:p>
    <w:p w14:paraId="462ACAC1" w14:textId="77777777" w:rsidR="00363DEF" w:rsidRPr="004F2919" w:rsidRDefault="00363DEF" w:rsidP="00363DEF">
      <w:pPr>
        <w:pStyle w:val="Heading2"/>
        <w:tabs>
          <w:tab w:val="left" w:pos="284"/>
        </w:tabs>
        <w:spacing w:before="120" w:line="264" w:lineRule="auto"/>
        <w:rPr>
          <w:rFonts w:ascii="Times New Roman" w:hAnsi="Times New Roman" w:cs="Times New Roman"/>
          <w:b w:val="0"/>
          <w:color w:val="auto"/>
          <w:sz w:val="28"/>
          <w:szCs w:val="28"/>
        </w:rPr>
      </w:pPr>
      <w:bookmarkStart w:id="47" w:name="hiệu-quả-kinh-tế---xã-hội-dự-kiến"/>
      <w:bookmarkEnd w:id="46"/>
      <w:r w:rsidRPr="004F2919">
        <w:rPr>
          <w:rFonts w:ascii="Times New Roman" w:hAnsi="Times New Roman" w:cs="Times New Roman"/>
          <w:b w:val="0"/>
          <w:color w:val="auto"/>
          <w:sz w:val="28"/>
          <w:szCs w:val="28"/>
        </w:rPr>
        <w:t>5. Hiệu quả kinh tế - xã hội dự kiến</w:t>
      </w:r>
    </w:p>
    <w:bookmarkEnd w:id="42"/>
    <w:bookmarkEnd w:id="47"/>
    <w:p w14:paraId="113F8E5A" w14:textId="77777777" w:rsidR="00363DEF" w:rsidRPr="004F2919" w:rsidRDefault="00363DEF" w:rsidP="00363DEF">
      <w:pPr>
        <w:pStyle w:val="Heading1"/>
        <w:tabs>
          <w:tab w:val="left" w:pos="284"/>
        </w:tabs>
        <w:spacing w:before="120" w:line="264" w:lineRule="auto"/>
        <w:rPr>
          <w:rFonts w:ascii="Times New Roman" w:hAnsi="Times New Roman" w:cs="Times New Roman"/>
          <w:color w:val="auto"/>
        </w:rPr>
      </w:pPr>
      <w:r w:rsidRPr="004F2919">
        <w:rPr>
          <w:rFonts w:ascii="Times New Roman" w:hAnsi="Times New Roman" w:cs="Times New Roman"/>
          <w:color w:val="auto"/>
        </w:rPr>
        <w:t>XI. CAM KẾT</w:t>
      </w:r>
    </w:p>
    <w:p w14:paraId="4E44C07A" w14:textId="77777777" w:rsidR="00363DEF" w:rsidRPr="004F2919" w:rsidRDefault="00363DEF" w:rsidP="00363DEF">
      <w:pPr>
        <w:pStyle w:val="FirstParagraph"/>
        <w:tabs>
          <w:tab w:val="left" w:pos="284"/>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Doanh nghiệp cam kết:</w:t>
      </w:r>
    </w:p>
    <w:p w14:paraId="3E98E17C" w14:textId="77777777" w:rsidR="00363DEF" w:rsidRPr="004F2919" w:rsidRDefault="00363DEF" w:rsidP="005123BB">
      <w:pPr>
        <w:numPr>
          <w:ilvl w:val="0"/>
          <w:numId w:val="12"/>
        </w:numPr>
        <w:tabs>
          <w:tab w:val="left" w:pos="284"/>
        </w:tabs>
        <w:spacing w:before="120" w:after="0" w:line="264" w:lineRule="auto"/>
        <w:ind w:left="0" w:firstLine="0"/>
        <w:jc w:val="both"/>
        <w:rPr>
          <w:rFonts w:ascii="Times New Roman" w:hAnsi="Times New Roman" w:cs="Times New Roman"/>
          <w:sz w:val="28"/>
          <w:szCs w:val="28"/>
        </w:rPr>
      </w:pPr>
      <w:r w:rsidRPr="004F2919">
        <w:rPr>
          <w:rFonts w:ascii="Times New Roman" w:hAnsi="Times New Roman" w:cs="Times New Roman"/>
          <w:sz w:val="28"/>
          <w:szCs w:val="28"/>
        </w:rPr>
        <w:t>Nội dung Đề án và các tài liệu gửi kèm là trung thực, chính xác và đầy đủ.</w:t>
      </w:r>
    </w:p>
    <w:p w14:paraId="0A0F31BC" w14:textId="77777777" w:rsidR="00363DEF" w:rsidRPr="004F2919" w:rsidRDefault="00363DEF" w:rsidP="005123BB">
      <w:pPr>
        <w:numPr>
          <w:ilvl w:val="0"/>
          <w:numId w:val="12"/>
        </w:numPr>
        <w:tabs>
          <w:tab w:val="left" w:pos="284"/>
        </w:tabs>
        <w:spacing w:before="120" w:after="0" w:line="264" w:lineRule="auto"/>
        <w:ind w:left="0" w:firstLine="0"/>
        <w:jc w:val="both"/>
        <w:rPr>
          <w:rFonts w:ascii="Times New Roman" w:hAnsi="Times New Roman" w:cs="Times New Roman"/>
          <w:sz w:val="28"/>
          <w:szCs w:val="28"/>
        </w:rPr>
      </w:pPr>
      <w:r w:rsidRPr="004F2919">
        <w:rPr>
          <w:rFonts w:ascii="Times New Roman" w:hAnsi="Times New Roman" w:cs="Times New Roman"/>
          <w:sz w:val="28"/>
          <w:szCs w:val="28"/>
        </w:rPr>
        <w:t>Thực hiện đúng lộ trình niêm yết hàng hóa sản xuất tại Việt Nam đã cam kết trong Đề án.</w:t>
      </w:r>
    </w:p>
    <w:p w14:paraId="03F3AB0E" w14:textId="77777777" w:rsidR="00363DEF" w:rsidRPr="004F2919" w:rsidRDefault="00363DEF" w:rsidP="005123BB">
      <w:pPr>
        <w:numPr>
          <w:ilvl w:val="0"/>
          <w:numId w:val="12"/>
        </w:numPr>
        <w:tabs>
          <w:tab w:val="left" w:pos="284"/>
        </w:tabs>
        <w:spacing w:before="120" w:after="0" w:line="264" w:lineRule="auto"/>
        <w:ind w:left="0" w:firstLine="0"/>
        <w:jc w:val="both"/>
        <w:rPr>
          <w:rFonts w:ascii="Times New Roman" w:hAnsi="Times New Roman" w:cs="Times New Roman"/>
          <w:sz w:val="28"/>
          <w:szCs w:val="28"/>
        </w:rPr>
      </w:pPr>
      <w:r w:rsidRPr="004F2919">
        <w:rPr>
          <w:rFonts w:ascii="Times New Roman" w:hAnsi="Times New Roman" w:cs="Times New Roman"/>
          <w:sz w:val="28"/>
          <w:szCs w:val="28"/>
        </w:rPr>
        <w:t>Duy trì đầy đủ các điều kiện thành lập và hoạt động theo quy định của pháp luật.</w:t>
      </w:r>
    </w:p>
    <w:p w14:paraId="35F5DC94" w14:textId="77777777" w:rsidR="00363DEF" w:rsidRPr="004F2919" w:rsidRDefault="00363DEF" w:rsidP="005123BB">
      <w:pPr>
        <w:numPr>
          <w:ilvl w:val="0"/>
          <w:numId w:val="12"/>
        </w:numPr>
        <w:tabs>
          <w:tab w:val="left" w:pos="284"/>
        </w:tabs>
        <w:spacing w:before="120" w:after="0" w:line="264" w:lineRule="auto"/>
        <w:ind w:left="0" w:firstLine="0"/>
        <w:jc w:val="both"/>
        <w:rPr>
          <w:rFonts w:ascii="Times New Roman" w:hAnsi="Times New Roman" w:cs="Times New Roman"/>
          <w:sz w:val="28"/>
          <w:szCs w:val="28"/>
        </w:rPr>
      </w:pPr>
      <w:r w:rsidRPr="004F2919">
        <w:rPr>
          <w:rFonts w:ascii="Times New Roman" w:hAnsi="Times New Roman" w:cs="Times New Roman"/>
          <w:sz w:val="28"/>
          <w:szCs w:val="28"/>
        </w:rPr>
        <w:t>Chịu trách nhiệm trước pháp luật về toàn bộ nội dung Đề án.</w:t>
      </w:r>
    </w:p>
    <w:p w14:paraId="2E55B28B" w14:textId="77777777" w:rsidR="00A80432" w:rsidRPr="004F2919" w:rsidRDefault="00A80432" w:rsidP="00A80432">
      <w:pPr>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6"/>
        <w:gridCol w:w="5236"/>
      </w:tblGrid>
      <w:tr w:rsidR="00A80432" w:rsidRPr="004F2919" w14:paraId="2E33E779" w14:textId="77777777" w:rsidTr="00A07EBB">
        <w:tc>
          <w:tcPr>
            <w:tcW w:w="3936" w:type="dxa"/>
          </w:tcPr>
          <w:p w14:paraId="28AF5A0F" w14:textId="77777777" w:rsidR="00A80432" w:rsidRPr="004F2919" w:rsidRDefault="00A80432" w:rsidP="00A07EBB">
            <w:pPr>
              <w:rPr>
                <w:rFonts w:ascii="Times New Roman" w:hAnsi="Times New Roman" w:cs="Times New Roman"/>
                <w:sz w:val="28"/>
                <w:szCs w:val="28"/>
              </w:rPr>
            </w:pPr>
          </w:p>
        </w:tc>
        <w:tc>
          <w:tcPr>
            <w:tcW w:w="5352" w:type="dxa"/>
          </w:tcPr>
          <w:p w14:paraId="6A1EC9F0" w14:textId="77777777" w:rsidR="00A80432" w:rsidRPr="004F2919" w:rsidRDefault="00A80432" w:rsidP="00A07EBB">
            <w:pPr>
              <w:pStyle w:val="FirstParagraph"/>
              <w:jc w:val="center"/>
              <w:rPr>
                <w:rFonts w:ascii="Times New Roman" w:hAnsi="Times New Roman" w:cs="Times New Roman"/>
                <w:i/>
                <w:sz w:val="28"/>
                <w:szCs w:val="28"/>
              </w:rPr>
            </w:pPr>
            <w:r w:rsidRPr="004F2919">
              <w:rPr>
                <w:rFonts w:ascii="Times New Roman" w:hAnsi="Times New Roman" w:cs="Times New Roman"/>
                <w:i/>
                <w:sz w:val="28"/>
                <w:szCs w:val="28"/>
              </w:rPr>
              <w:t>…, ngày … tháng … năm 20</w:t>
            </w:r>
          </w:p>
          <w:p w14:paraId="3A35E9E2" w14:textId="77777777" w:rsidR="00A80432" w:rsidRPr="004F2919" w:rsidRDefault="00A80432" w:rsidP="00A07EBB">
            <w:pPr>
              <w:pStyle w:val="BodyText"/>
              <w:jc w:val="center"/>
              <w:rPr>
                <w:rFonts w:ascii="Times New Roman" w:hAnsi="Times New Roman" w:cs="Times New Roman"/>
                <w:b/>
                <w:sz w:val="28"/>
                <w:szCs w:val="28"/>
              </w:rPr>
            </w:pPr>
            <w:r w:rsidRPr="004F2919">
              <w:rPr>
                <w:rFonts w:ascii="Times New Roman" w:hAnsi="Times New Roman" w:cs="Times New Roman"/>
                <w:b/>
                <w:sz w:val="28"/>
                <w:szCs w:val="28"/>
              </w:rPr>
              <w:t>ĐẠI DIỆN THEO PHÁP LUẬT</w:t>
            </w:r>
          </w:p>
          <w:p w14:paraId="415A59F2" w14:textId="77777777" w:rsidR="00A80432" w:rsidRPr="004F2919" w:rsidRDefault="00A80432" w:rsidP="00A07EBB">
            <w:pPr>
              <w:pStyle w:val="BodyText"/>
              <w:jc w:val="center"/>
              <w:rPr>
                <w:rFonts w:ascii="Times New Roman" w:hAnsi="Times New Roman" w:cs="Times New Roman"/>
                <w:sz w:val="28"/>
                <w:szCs w:val="28"/>
              </w:rPr>
            </w:pPr>
            <w:r w:rsidRPr="004F2919">
              <w:rPr>
                <w:rFonts w:ascii="Times New Roman" w:hAnsi="Times New Roman" w:cs="Times New Roman"/>
                <w:sz w:val="28"/>
                <w:szCs w:val="28"/>
              </w:rPr>
              <w:t>(Ký, ghi rõ họ tên, chức vụ và đóng dấu)</w:t>
            </w:r>
          </w:p>
          <w:p w14:paraId="42396065" w14:textId="77777777" w:rsidR="00A80432" w:rsidRPr="004F2919" w:rsidRDefault="00A80432" w:rsidP="00A07EBB">
            <w:pPr>
              <w:rPr>
                <w:rFonts w:ascii="Times New Roman" w:hAnsi="Times New Roman" w:cs="Times New Roman"/>
                <w:sz w:val="28"/>
                <w:szCs w:val="28"/>
              </w:rPr>
            </w:pPr>
          </w:p>
        </w:tc>
      </w:tr>
    </w:tbl>
    <w:p w14:paraId="1843CC33" w14:textId="77777777" w:rsidR="00A80432" w:rsidRPr="004F2919" w:rsidRDefault="00A80432" w:rsidP="00A80432">
      <w:pPr>
        <w:rPr>
          <w:rFonts w:ascii="Times New Roman" w:hAnsi="Times New Roman" w:cs="Times New Roman"/>
          <w:sz w:val="28"/>
          <w:szCs w:val="28"/>
        </w:rPr>
      </w:pPr>
    </w:p>
    <w:p w14:paraId="7BFD7FB0" w14:textId="77777777" w:rsidR="00A80432" w:rsidRPr="004F2919" w:rsidRDefault="00A80432" w:rsidP="00A80432">
      <w:pPr>
        <w:pStyle w:val="BodyText"/>
        <w:rPr>
          <w:rFonts w:ascii="Times New Roman" w:hAnsi="Times New Roman" w:cs="Times New Roman"/>
          <w:sz w:val="28"/>
          <w:szCs w:val="28"/>
        </w:rPr>
      </w:pPr>
      <w:r w:rsidRPr="004F2919">
        <w:rPr>
          <w:rFonts w:ascii="Times New Roman" w:hAnsi="Times New Roman" w:cs="Times New Roman"/>
          <w:sz w:val="28"/>
          <w:szCs w:val="28"/>
        </w:rPr>
        <w:br w:type="page"/>
      </w:r>
    </w:p>
    <w:p w14:paraId="2DFFADD0" w14:textId="77777777" w:rsidR="00655F26" w:rsidRPr="004F2919" w:rsidRDefault="00655F26" w:rsidP="00655F26">
      <w:pPr>
        <w:pStyle w:val="FirstParagraph"/>
        <w:jc w:val="center"/>
        <w:rPr>
          <w:rFonts w:ascii="Times New Roman" w:hAnsi="Times New Roman" w:cs="Times New Roman"/>
          <w:b/>
          <w:sz w:val="28"/>
          <w:szCs w:val="28"/>
        </w:rPr>
      </w:pPr>
    </w:p>
    <w:p w14:paraId="44BBDA0E" w14:textId="6449845A" w:rsidR="00655F26" w:rsidRPr="004F2919" w:rsidRDefault="00655F26" w:rsidP="00655F26">
      <w:pPr>
        <w:pStyle w:val="BodyText"/>
        <w:ind w:left="5040" w:firstLine="720"/>
        <w:jc w:val="center"/>
        <w:rPr>
          <w:rFonts w:ascii="Times New Roman" w:hAnsi="Times New Roman" w:cs="Times New Roman"/>
          <w:b/>
          <w:sz w:val="28"/>
          <w:szCs w:val="28"/>
        </w:rPr>
      </w:pPr>
      <w:r w:rsidRPr="004F2919">
        <w:rPr>
          <w:rFonts w:ascii="Times New Roman" w:hAnsi="Times New Roman" w:cs="Times New Roman"/>
          <w:sz w:val="28"/>
          <w:szCs w:val="28"/>
        </w:rPr>
        <w:t xml:space="preserve">                </w:t>
      </w:r>
      <w:r w:rsidRPr="004F2919">
        <w:rPr>
          <w:rFonts w:ascii="Times New Roman" w:hAnsi="Times New Roman" w:cs="Times New Roman"/>
          <w:b/>
          <w:sz w:val="28"/>
          <w:szCs w:val="28"/>
        </w:rPr>
        <w:t>Mẫu số 02b</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811"/>
      </w:tblGrid>
      <w:tr w:rsidR="00655F26" w:rsidRPr="004F2919" w14:paraId="01B9398C" w14:textId="77777777" w:rsidTr="006B6761">
        <w:tc>
          <w:tcPr>
            <w:tcW w:w="3256" w:type="dxa"/>
          </w:tcPr>
          <w:p w14:paraId="75A92E96" w14:textId="77777777" w:rsidR="00655F26" w:rsidRPr="004F2919" w:rsidRDefault="00655F26" w:rsidP="006B6761">
            <w:pPr>
              <w:jc w:val="center"/>
              <w:rPr>
                <w:rFonts w:ascii="Times New Roman" w:hAnsi="Times New Roman" w:cs="Times New Roman"/>
                <w:b/>
                <w:sz w:val="26"/>
                <w:szCs w:val="26"/>
              </w:rPr>
            </w:pPr>
            <w:r w:rsidRPr="004F2919">
              <w:rPr>
                <w:rFonts w:ascii="Times New Roman" w:hAnsi="Times New Roman" w:cs="Times New Roman"/>
                <w:b/>
                <w:sz w:val="26"/>
                <w:szCs w:val="26"/>
              </w:rPr>
              <w:t>TÊN DOANH NGHIỆP</w:t>
            </w:r>
          </w:p>
          <w:p w14:paraId="766D3915" w14:textId="77777777" w:rsidR="00655F26" w:rsidRPr="004F2919" w:rsidRDefault="00655F26" w:rsidP="006B6761">
            <w:pPr>
              <w:jc w:val="center"/>
              <w:rPr>
                <w:rFonts w:ascii="Times New Roman" w:hAnsi="Times New Roman" w:cs="Times New Roman"/>
                <w:b/>
                <w:sz w:val="26"/>
                <w:szCs w:val="26"/>
              </w:rPr>
            </w:pPr>
            <w:r w:rsidRPr="004F2919">
              <w:rPr>
                <w:rFonts w:ascii="Times New Roman" w:hAnsi="Times New Roman" w:cs="Times New Roman"/>
                <w:b/>
                <w:noProof/>
                <w:sz w:val="26"/>
                <w:szCs w:val="26"/>
              </w:rPr>
              <mc:AlternateContent>
                <mc:Choice Requires="wps">
                  <w:drawing>
                    <wp:anchor distT="0" distB="0" distL="114300" distR="114300" simplePos="0" relativeHeight="251676672" behindDoc="0" locked="0" layoutInCell="1" allowOverlap="1" wp14:anchorId="680CA91B" wp14:editId="48C07282">
                      <wp:simplePos x="0" y="0"/>
                      <wp:positionH relativeFrom="column">
                        <wp:posOffset>527685</wp:posOffset>
                      </wp:positionH>
                      <wp:positionV relativeFrom="paragraph">
                        <wp:posOffset>92075</wp:posOffset>
                      </wp:positionV>
                      <wp:extent cx="87630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8763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8BA48A"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41.55pt,7.25pt" to="110.5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" strokecolor="black [3040]"/>
                  </w:pict>
                </mc:Fallback>
              </mc:AlternateContent>
            </w:r>
          </w:p>
          <w:p w14:paraId="5733DFED" w14:textId="77777777" w:rsidR="00655F26" w:rsidRPr="004F2919" w:rsidRDefault="00655F26" w:rsidP="006B6761">
            <w:pPr>
              <w:pStyle w:val="BodyText"/>
              <w:jc w:val="center"/>
              <w:rPr>
                <w:rFonts w:ascii="Times New Roman" w:hAnsi="Times New Roman" w:cs="Times New Roman"/>
                <w:sz w:val="26"/>
                <w:szCs w:val="26"/>
              </w:rPr>
            </w:pPr>
            <w:r w:rsidRPr="004F2919">
              <w:rPr>
                <w:rFonts w:ascii="Times New Roman" w:hAnsi="Times New Roman" w:cs="Times New Roman"/>
                <w:sz w:val="26"/>
                <w:szCs w:val="26"/>
              </w:rPr>
              <w:t>Số: ………/BC-……</w:t>
            </w:r>
          </w:p>
          <w:p w14:paraId="7C226654" w14:textId="77777777" w:rsidR="00655F26" w:rsidRPr="004F2919" w:rsidRDefault="00655F26" w:rsidP="006B6761">
            <w:pPr>
              <w:jc w:val="center"/>
              <w:rPr>
                <w:rFonts w:ascii="Times New Roman" w:eastAsia="Times New Roman" w:hAnsi="Times New Roman" w:cs="Times New Roman"/>
                <w:b/>
                <w:sz w:val="26"/>
                <w:szCs w:val="26"/>
              </w:rPr>
            </w:pPr>
          </w:p>
        </w:tc>
        <w:tc>
          <w:tcPr>
            <w:tcW w:w="5811" w:type="dxa"/>
          </w:tcPr>
          <w:p w14:paraId="4EBC9F8C" w14:textId="77777777" w:rsidR="00655F26" w:rsidRPr="004F2919" w:rsidRDefault="00655F26" w:rsidP="006B6761">
            <w:pPr>
              <w:jc w:val="center"/>
              <w:rPr>
                <w:rFonts w:ascii="Times New Roman" w:hAnsi="Times New Roman" w:cs="Times New Roman"/>
                <w:b/>
                <w:sz w:val="26"/>
                <w:szCs w:val="26"/>
              </w:rPr>
            </w:pPr>
            <w:r w:rsidRPr="004F2919">
              <w:rPr>
                <w:rFonts w:ascii="Times New Roman" w:hAnsi="Times New Roman" w:cs="Times New Roman"/>
                <w:b/>
                <w:sz w:val="26"/>
                <w:szCs w:val="26"/>
              </w:rPr>
              <w:t>CỘNG HÒA XÃ HỘI CHỦ NGHĨA VIỆT NAM</w:t>
            </w:r>
          </w:p>
          <w:p w14:paraId="3541A197" w14:textId="77777777" w:rsidR="00655F26" w:rsidRPr="004F2919" w:rsidRDefault="00655F26" w:rsidP="006B6761">
            <w:pPr>
              <w:jc w:val="center"/>
              <w:rPr>
                <w:rFonts w:ascii="Times New Roman" w:hAnsi="Times New Roman" w:cs="Times New Roman"/>
                <w:b/>
                <w:sz w:val="26"/>
                <w:szCs w:val="26"/>
              </w:rPr>
            </w:pPr>
            <w:r w:rsidRPr="004F2919">
              <w:rPr>
                <w:rFonts w:ascii="Times New Roman" w:hAnsi="Times New Roman" w:cs="Times New Roman"/>
                <w:b/>
                <w:sz w:val="26"/>
                <w:szCs w:val="26"/>
              </w:rPr>
              <w:t>Độc lập - Tự do - Hạnh phúc</w:t>
            </w:r>
          </w:p>
          <w:p w14:paraId="31E0EEA1" w14:textId="77777777" w:rsidR="00655F26" w:rsidRPr="004F2919" w:rsidRDefault="00655F26" w:rsidP="006B6761">
            <w:pPr>
              <w:jc w:val="center"/>
              <w:rPr>
                <w:rFonts w:ascii="Times New Roman" w:hAnsi="Times New Roman" w:cs="Times New Roman"/>
                <w:sz w:val="26"/>
                <w:szCs w:val="26"/>
              </w:rPr>
            </w:pPr>
            <w:r w:rsidRPr="004F2919">
              <w:rPr>
                <w:rFonts w:ascii="Times New Roman" w:hAnsi="Times New Roman" w:cs="Times New Roman"/>
                <w:b/>
                <w:noProof/>
                <w:sz w:val="26"/>
                <w:szCs w:val="26"/>
              </w:rPr>
              <mc:AlternateContent>
                <mc:Choice Requires="wps">
                  <w:drawing>
                    <wp:anchor distT="0" distB="0" distL="114300" distR="114300" simplePos="0" relativeHeight="251677696" behindDoc="0" locked="0" layoutInCell="1" allowOverlap="1" wp14:anchorId="19F5CF2E" wp14:editId="0619C50C">
                      <wp:simplePos x="0" y="0"/>
                      <wp:positionH relativeFrom="column">
                        <wp:posOffset>784225</wp:posOffset>
                      </wp:positionH>
                      <wp:positionV relativeFrom="paragraph">
                        <wp:posOffset>102235</wp:posOffset>
                      </wp:positionV>
                      <wp:extent cx="1924050" cy="0"/>
                      <wp:effectExtent l="0" t="0" r="19050" b="19050"/>
                      <wp:wrapNone/>
                      <wp:docPr id="14" name="Straight Connector 14"/>
                      <wp:cNvGraphicFramePr/>
                      <a:graphic xmlns:a="http://schemas.openxmlformats.org/drawingml/2006/main">
                        <a:graphicData uri="http://schemas.microsoft.com/office/word/2010/wordprocessingShape">
                          <wps:wsp>
                            <wps:cNvCnPr/>
                            <wps:spPr>
                              <a:xfrm>
                                <a:off x="0" y="0"/>
                                <a:ext cx="19240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C5DACA6"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75pt,8.05pt" to="213.2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" strokecolor="black [3040]"/>
                  </w:pict>
                </mc:Fallback>
              </mc:AlternateContent>
            </w:r>
          </w:p>
          <w:p w14:paraId="1D2F68FD" w14:textId="77777777" w:rsidR="00655F26" w:rsidRPr="004F2919" w:rsidRDefault="00655F26" w:rsidP="006B6761">
            <w:pPr>
              <w:pStyle w:val="BodyText"/>
              <w:jc w:val="center"/>
              <w:rPr>
                <w:rFonts w:ascii="Times New Roman" w:hAnsi="Times New Roman" w:cs="Times New Roman"/>
                <w:i/>
                <w:sz w:val="26"/>
                <w:szCs w:val="26"/>
              </w:rPr>
            </w:pPr>
            <w:r w:rsidRPr="004F2919">
              <w:rPr>
                <w:rFonts w:ascii="Times New Roman" w:hAnsi="Times New Roman" w:cs="Times New Roman"/>
                <w:i/>
                <w:sz w:val="26"/>
                <w:szCs w:val="26"/>
              </w:rPr>
              <w:t>………, ngày …… tháng …… năm ……</w:t>
            </w:r>
          </w:p>
          <w:p w14:paraId="3EDB64DD" w14:textId="77777777" w:rsidR="00655F26" w:rsidRPr="004F2919" w:rsidRDefault="00655F26" w:rsidP="006B6761">
            <w:pPr>
              <w:jc w:val="center"/>
              <w:rPr>
                <w:rFonts w:ascii="Times New Roman" w:eastAsia="Times New Roman" w:hAnsi="Times New Roman" w:cs="Times New Roman"/>
                <w:b/>
                <w:sz w:val="26"/>
                <w:szCs w:val="26"/>
              </w:rPr>
            </w:pPr>
          </w:p>
        </w:tc>
      </w:tr>
    </w:tbl>
    <w:p w14:paraId="39E1595F" w14:textId="77777777" w:rsidR="00655F26" w:rsidRPr="004F2919" w:rsidRDefault="00655F26" w:rsidP="00655F26">
      <w:pPr>
        <w:pStyle w:val="BodyText"/>
        <w:spacing w:after="0"/>
        <w:jc w:val="center"/>
        <w:rPr>
          <w:rFonts w:ascii="Times New Roman" w:hAnsi="Times New Roman" w:cs="Times New Roman"/>
          <w:b/>
          <w:sz w:val="28"/>
          <w:szCs w:val="28"/>
        </w:rPr>
      </w:pPr>
    </w:p>
    <w:p w14:paraId="30AFCDC6" w14:textId="77777777" w:rsidR="00655F26" w:rsidRPr="004F2919" w:rsidRDefault="00655F26" w:rsidP="00655F26">
      <w:pPr>
        <w:pStyle w:val="BodyText"/>
        <w:spacing w:after="0"/>
        <w:jc w:val="center"/>
        <w:rPr>
          <w:rFonts w:ascii="Times New Roman" w:hAnsi="Times New Roman" w:cs="Times New Roman"/>
          <w:b/>
          <w:sz w:val="28"/>
          <w:szCs w:val="28"/>
        </w:rPr>
      </w:pPr>
      <w:r w:rsidRPr="004F2919">
        <w:rPr>
          <w:rFonts w:ascii="Times New Roman" w:hAnsi="Times New Roman" w:cs="Times New Roman"/>
          <w:b/>
          <w:sz w:val="28"/>
          <w:szCs w:val="28"/>
        </w:rPr>
        <w:t>ĐỀ ÁN</w:t>
      </w:r>
    </w:p>
    <w:p w14:paraId="6375EE48" w14:textId="77777777" w:rsidR="00655F26" w:rsidRPr="004F2919" w:rsidRDefault="00655F26" w:rsidP="00655F26">
      <w:pPr>
        <w:pStyle w:val="BodyText"/>
        <w:spacing w:after="0"/>
        <w:jc w:val="center"/>
        <w:rPr>
          <w:rFonts w:ascii="Times New Roman" w:hAnsi="Times New Roman" w:cs="Times New Roman"/>
          <w:b/>
          <w:sz w:val="28"/>
          <w:szCs w:val="28"/>
        </w:rPr>
      </w:pPr>
      <w:r w:rsidRPr="004F2919">
        <w:rPr>
          <w:rFonts w:ascii="Times New Roman" w:hAnsi="Times New Roman" w:cs="Times New Roman"/>
          <w:b/>
          <w:sz w:val="28"/>
          <w:szCs w:val="28"/>
        </w:rPr>
        <w:t>MÔ HÌNH, TỔ CHỨC HOẠT ĐỘNG</w:t>
      </w:r>
    </w:p>
    <w:p w14:paraId="3E4339B1" w14:textId="77777777" w:rsidR="00655F26" w:rsidRPr="004F2919" w:rsidRDefault="00655F26" w:rsidP="00655F26">
      <w:pPr>
        <w:pStyle w:val="BodyText"/>
        <w:spacing w:after="0"/>
        <w:jc w:val="center"/>
        <w:rPr>
          <w:rFonts w:ascii="Times New Roman" w:hAnsi="Times New Roman" w:cs="Times New Roman"/>
          <w:b/>
          <w:sz w:val="28"/>
          <w:szCs w:val="28"/>
        </w:rPr>
      </w:pPr>
      <w:r w:rsidRPr="004F2919">
        <w:rPr>
          <w:rFonts w:ascii="Times New Roman" w:hAnsi="Times New Roman" w:cs="Times New Roman"/>
          <w:b/>
          <w:sz w:val="28"/>
          <w:szCs w:val="28"/>
        </w:rPr>
        <w:t>CỦA TRUNG TÂM THANH TOÁN BÙ TRỪ</w:t>
      </w:r>
    </w:p>
    <w:p w14:paraId="3409069B" w14:textId="77777777" w:rsidR="00655F26" w:rsidRPr="004F2919" w:rsidRDefault="00655F26" w:rsidP="00655F26">
      <w:pPr>
        <w:pStyle w:val="BodyText"/>
        <w:spacing w:after="0"/>
        <w:jc w:val="center"/>
        <w:rPr>
          <w:rFonts w:ascii="Times New Roman" w:hAnsi="Times New Roman" w:cs="Times New Roman"/>
          <w:i/>
          <w:sz w:val="28"/>
          <w:szCs w:val="28"/>
        </w:rPr>
      </w:pPr>
      <w:r w:rsidRPr="004F2919">
        <w:rPr>
          <w:rFonts w:ascii="Times New Roman" w:hAnsi="Times New Roman" w:cs="Times New Roman"/>
          <w:i/>
          <w:sz w:val="28"/>
          <w:szCs w:val="28"/>
        </w:rPr>
        <w:t>(Ban hành kèm theo Thông tư số …/2026/TT-BCT</w:t>
      </w:r>
    </w:p>
    <w:p w14:paraId="594F30D7" w14:textId="77777777" w:rsidR="00655F26" w:rsidRPr="004F2919" w:rsidRDefault="00655F26" w:rsidP="00655F26">
      <w:pPr>
        <w:pStyle w:val="BodyText"/>
        <w:spacing w:after="0"/>
        <w:jc w:val="center"/>
        <w:rPr>
          <w:rFonts w:ascii="Times New Roman" w:hAnsi="Times New Roman" w:cs="Times New Roman"/>
          <w:i/>
          <w:sz w:val="28"/>
          <w:szCs w:val="28"/>
        </w:rPr>
      </w:pPr>
      <w:r w:rsidRPr="004F2919">
        <w:rPr>
          <w:rFonts w:ascii="Times New Roman" w:hAnsi="Times New Roman" w:cs="Times New Roman"/>
          <w:i/>
          <w:sz w:val="28"/>
          <w:szCs w:val="28"/>
        </w:rPr>
        <w:t>ngày … tháng … năm 2026 của Bộ trưởng Bộ Công Thương)</w:t>
      </w:r>
    </w:p>
    <w:p w14:paraId="18540D63" w14:textId="77777777" w:rsidR="00655F26" w:rsidRPr="004F2919" w:rsidRDefault="00655F26" w:rsidP="00655F26">
      <w:pPr>
        <w:pStyle w:val="BodyText"/>
        <w:tabs>
          <w:tab w:val="left" w:pos="426"/>
        </w:tabs>
        <w:rPr>
          <w:rFonts w:ascii="Times New Roman" w:hAnsi="Times New Roman" w:cs="Times New Roman"/>
          <w:sz w:val="28"/>
          <w:szCs w:val="28"/>
        </w:rPr>
      </w:pPr>
    </w:p>
    <w:p w14:paraId="6B9259F7" w14:textId="77777777" w:rsidR="00655F26" w:rsidRPr="004F2919" w:rsidRDefault="00655F26" w:rsidP="0093246A">
      <w:pPr>
        <w:pStyle w:val="BodyText"/>
        <w:tabs>
          <w:tab w:val="left" w:pos="426"/>
        </w:tabs>
        <w:spacing w:before="120" w:line="264" w:lineRule="auto"/>
        <w:rPr>
          <w:rFonts w:ascii="Times New Roman" w:hAnsi="Times New Roman" w:cs="Times New Roman"/>
          <w:b/>
          <w:sz w:val="28"/>
          <w:szCs w:val="28"/>
        </w:rPr>
      </w:pPr>
      <w:r w:rsidRPr="004F2919">
        <w:rPr>
          <w:rFonts w:ascii="Times New Roman" w:hAnsi="Times New Roman" w:cs="Times New Roman"/>
          <w:b/>
          <w:sz w:val="28"/>
          <w:szCs w:val="28"/>
        </w:rPr>
        <w:t>I. THÔNG TIN CHUNG</w:t>
      </w:r>
    </w:p>
    <w:p w14:paraId="6892521D" w14:textId="77777777" w:rsidR="00655F26" w:rsidRPr="004F2919" w:rsidRDefault="00655F26" w:rsidP="0093246A">
      <w:pPr>
        <w:pStyle w:val="Compact"/>
        <w:spacing w:before="120" w:after="120" w:line="264" w:lineRule="auto"/>
        <w:rPr>
          <w:rFonts w:ascii="Times New Roman" w:hAnsi="Times New Roman" w:cs="Times New Roman"/>
          <w:b/>
          <w:sz w:val="28"/>
          <w:szCs w:val="28"/>
        </w:rPr>
      </w:pPr>
      <w:r w:rsidRPr="004F2919">
        <w:rPr>
          <w:rFonts w:ascii="Times New Roman" w:hAnsi="Times New Roman" w:cs="Times New Roman"/>
          <w:b/>
          <w:sz w:val="28"/>
          <w:szCs w:val="28"/>
        </w:rPr>
        <w:t>1. Thông tin doanh nghiệp đề nghị thành lập</w:t>
      </w:r>
    </w:p>
    <w:p w14:paraId="50650644" w14:textId="77777777" w:rsidR="00655F26" w:rsidRPr="004F2919" w:rsidRDefault="00655F26" w:rsidP="0093246A">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Tên doanh nghiệp:</w:t>
      </w:r>
    </w:p>
    <w:p w14:paraId="4EAE2F7A" w14:textId="77777777" w:rsidR="00655F26" w:rsidRPr="004F2919" w:rsidRDefault="00655F26" w:rsidP="0093246A">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Tên giao dịch (nếu có):</w:t>
      </w:r>
    </w:p>
    <w:p w14:paraId="0B602DD2" w14:textId="77777777" w:rsidR="00655F26" w:rsidRPr="004F2919" w:rsidRDefault="00655F26" w:rsidP="0093246A">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Tên tiếng Anh (nếu có):</w:t>
      </w:r>
    </w:p>
    <w:p w14:paraId="03CA843F" w14:textId="77777777" w:rsidR="00655F26" w:rsidRPr="004F2919" w:rsidRDefault="00655F26" w:rsidP="0093246A">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Mã số doanh nghiệp:</w:t>
      </w:r>
    </w:p>
    <w:p w14:paraId="0B4005C9" w14:textId="77777777" w:rsidR="00655F26" w:rsidRPr="004F2919" w:rsidRDefault="00655F26" w:rsidP="0093246A">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Giấy chứng nhận đăng ký doanh nghiệp số: .......... do .......... cấp ngày ..........</w:t>
      </w:r>
    </w:p>
    <w:p w14:paraId="322A9988" w14:textId="77777777" w:rsidR="00655F26" w:rsidRPr="004F2919" w:rsidRDefault="00655F26" w:rsidP="0093246A">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Địa chỉ trụ sở chính:</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xml:space="preserve"> </w:t>
      </w:r>
    </w:p>
    <w:p w14:paraId="2750C203" w14:textId="77777777" w:rsidR="00655F26" w:rsidRPr="004F2919" w:rsidRDefault="00655F26" w:rsidP="0093246A">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Điện thoại:</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p>
    <w:p w14:paraId="602FAB21" w14:textId="77777777" w:rsidR="00655F26" w:rsidRPr="004F2919" w:rsidRDefault="00655F26" w:rsidP="0093246A">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Email:</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xml:space="preserve"> Website (nếu có):</w:t>
      </w:r>
    </w:p>
    <w:p w14:paraId="1FC4FA1D" w14:textId="77777777" w:rsidR="00655F26" w:rsidRPr="004F2919" w:rsidRDefault="00655F26" w:rsidP="0093246A">
      <w:pPr>
        <w:pStyle w:val="Compact"/>
        <w:spacing w:before="120" w:after="120" w:line="264" w:lineRule="auto"/>
        <w:rPr>
          <w:rFonts w:ascii="Times New Roman" w:hAnsi="Times New Roman" w:cs="Times New Roman"/>
          <w:b/>
          <w:sz w:val="28"/>
          <w:szCs w:val="28"/>
        </w:rPr>
      </w:pPr>
      <w:r w:rsidRPr="004F2919">
        <w:rPr>
          <w:rFonts w:ascii="Times New Roman" w:hAnsi="Times New Roman" w:cs="Times New Roman"/>
          <w:b/>
          <w:sz w:val="28"/>
          <w:szCs w:val="28"/>
        </w:rPr>
        <w:t>2. Người đại diện theo pháp luật</w:t>
      </w:r>
    </w:p>
    <w:p w14:paraId="62BBFE4E" w14:textId="77777777" w:rsidR="00655F26" w:rsidRPr="004F2919" w:rsidRDefault="00655F26" w:rsidP="0093246A">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Họ và tên:</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Chức danh:</w:t>
      </w:r>
    </w:p>
    <w:p w14:paraId="6117D305" w14:textId="77777777" w:rsidR="00655F26" w:rsidRPr="004F2919" w:rsidRDefault="00655F26" w:rsidP="0093246A">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Điện thoại:</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Email:</w:t>
      </w:r>
    </w:p>
    <w:p w14:paraId="6A075B1A" w14:textId="77777777" w:rsidR="00655F26" w:rsidRPr="004F2919" w:rsidRDefault="00655F26" w:rsidP="0093246A">
      <w:pPr>
        <w:pStyle w:val="Compact"/>
        <w:tabs>
          <w:tab w:val="left" w:pos="426"/>
        </w:tabs>
        <w:spacing w:before="120" w:after="120" w:line="264" w:lineRule="auto"/>
        <w:rPr>
          <w:rFonts w:ascii="Times New Roman" w:hAnsi="Times New Roman" w:cs="Times New Roman"/>
          <w:b/>
          <w:sz w:val="28"/>
          <w:szCs w:val="28"/>
        </w:rPr>
      </w:pPr>
      <w:r w:rsidRPr="004F2919">
        <w:rPr>
          <w:rFonts w:ascii="Times New Roman" w:hAnsi="Times New Roman" w:cs="Times New Roman"/>
          <w:b/>
          <w:sz w:val="28"/>
          <w:szCs w:val="28"/>
        </w:rPr>
        <w:t>3. Thông tin vốn điều lệ</w:t>
      </w:r>
    </w:p>
    <w:p w14:paraId="373EF10D"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Vốn điều lệ:</w:t>
      </w:r>
    </w:p>
    <w:p w14:paraId="04B25C30"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Cơ cấu cổ đông/thành viên góp vốn:</w:t>
      </w:r>
    </w:p>
    <w:p w14:paraId="49875675"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Tỷ lệ sở hữu của nhà đầu tư nước ngoài (nếu có):</w:t>
      </w:r>
    </w:p>
    <w:p w14:paraId="040F1FCD" w14:textId="45785127" w:rsidR="00655F26" w:rsidRPr="004F2919" w:rsidRDefault="001F406B" w:rsidP="0093246A">
      <w:pPr>
        <w:pStyle w:val="Compact"/>
        <w:numPr>
          <w:ilvl w:val="1"/>
          <w:numId w:val="16"/>
        </w:numPr>
        <w:tabs>
          <w:tab w:val="left" w:pos="426"/>
        </w:tabs>
        <w:spacing w:before="120" w:after="120" w:line="264" w:lineRule="auto"/>
        <w:ind w:hanging="1440"/>
        <w:rPr>
          <w:rFonts w:ascii="Times New Roman" w:hAnsi="Times New Roman" w:cs="Times New Roman"/>
          <w:b/>
          <w:sz w:val="28"/>
          <w:szCs w:val="28"/>
        </w:rPr>
      </w:pPr>
      <w:r w:rsidRPr="004F2919">
        <w:rPr>
          <w:rFonts w:ascii="Times New Roman" w:hAnsi="Times New Roman" w:cs="Times New Roman"/>
          <w:b/>
          <w:sz w:val="28"/>
          <w:szCs w:val="28"/>
        </w:rPr>
        <w:t xml:space="preserve"> </w:t>
      </w:r>
      <w:r w:rsidR="00655F26" w:rsidRPr="004F2919">
        <w:rPr>
          <w:rFonts w:ascii="Times New Roman" w:hAnsi="Times New Roman" w:cs="Times New Roman"/>
          <w:b/>
          <w:sz w:val="28"/>
          <w:szCs w:val="28"/>
        </w:rPr>
        <w:t>SỰ CẦN THIẾT VÀ MỤC TIÊU THÀNH LẬP</w:t>
      </w:r>
    </w:p>
    <w:p w14:paraId="3545D477" w14:textId="77777777" w:rsidR="001F406B" w:rsidRPr="004F2919" w:rsidRDefault="001F406B" w:rsidP="0093246A">
      <w:pPr>
        <w:pStyle w:val="Compact"/>
        <w:numPr>
          <w:ilvl w:val="1"/>
          <w:numId w:val="12"/>
        </w:numPr>
        <w:tabs>
          <w:tab w:val="left" w:pos="284"/>
        </w:tabs>
        <w:spacing w:before="120" w:after="120" w:line="264" w:lineRule="auto"/>
        <w:ind w:hanging="1440"/>
        <w:rPr>
          <w:rFonts w:ascii="Times New Roman" w:hAnsi="Times New Roman" w:cs="Times New Roman"/>
          <w:sz w:val="28"/>
          <w:szCs w:val="28"/>
        </w:rPr>
      </w:pPr>
      <w:r w:rsidRPr="004F2919">
        <w:rPr>
          <w:rFonts w:ascii="Times New Roman" w:hAnsi="Times New Roman" w:cs="Times New Roman"/>
          <w:sz w:val="28"/>
          <w:szCs w:val="28"/>
        </w:rPr>
        <w:t>Cơ sở pháp lý.</w:t>
      </w:r>
    </w:p>
    <w:p w14:paraId="5343BE9C" w14:textId="7671829F" w:rsidR="00655F26" w:rsidRPr="004F2919" w:rsidRDefault="00655F26" w:rsidP="0093246A">
      <w:pPr>
        <w:pStyle w:val="Compact"/>
        <w:numPr>
          <w:ilvl w:val="1"/>
          <w:numId w:val="12"/>
        </w:numPr>
        <w:tabs>
          <w:tab w:val="left" w:pos="284"/>
        </w:tabs>
        <w:spacing w:before="120" w:after="120" w:line="264" w:lineRule="auto"/>
        <w:ind w:hanging="1440"/>
        <w:rPr>
          <w:rFonts w:ascii="Times New Roman" w:hAnsi="Times New Roman" w:cs="Times New Roman"/>
          <w:sz w:val="28"/>
          <w:szCs w:val="28"/>
        </w:rPr>
      </w:pPr>
      <w:r w:rsidRPr="004F2919">
        <w:rPr>
          <w:rFonts w:ascii="Times New Roman" w:hAnsi="Times New Roman" w:cs="Times New Roman"/>
          <w:sz w:val="28"/>
          <w:szCs w:val="28"/>
        </w:rPr>
        <w:lastRenderedPageBreak/>
        <w:t>Sự cần thiết</w:t>
      </w:r>
    </w:p>
    <w:p w14:paraId="7BEBC3D0" w14:textId="26A27531" w:rsidR="00655F26" w:rsidRPr="004F2919" w:rsidRDefault="001F406B"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Sự cần thiết thành lập Trung tâm thanh toán bù trừ.</w:t>
      </w:r>
    </w:p>
    <w:p w14:paraId="78F4FD16" w14:textId="77777777" w:rsidR="001F406B" w:rsidRPr="004F2919" w:rsidRDefault="001F406B"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Nhu cầu cung cấp dịch vụ thanh toán bù trừ cho hoạt động mua bán hàng hóa qua Sở giao dịch hàng hóa.</w:t>
      </w:r>
    </w:p>
    <w:p w14:paraId="5F29BC47" w14:textId="0923D112" w:rsidR="00655F26" w:rsidRPr="004F2919" w:rsidRDefault="001F406B"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Tác động đối với sự ổn định và phát triển của thị trường.</w:t>
      </w:r>
    </w:p>
    <w:p w14:paraId="5F28DF49" w14:textId="77777777" w:rsidR="00655F26" w:rsidRPr="004F2919" w:rsidRDefault="00655F26" w:rsidP="0093246A">
      <w:pPr>
        <w:pStyle w:val="Compact"/>
        <w:numPr>
          <w:ilvl w:val="0"/>
          <w:numId w:val="18"/>
        </w:numPr>
        <w:tabs>
          <w:tab w:val="left" w:pos="426"/>
        </w:tabs>
        <w:spacing w:before="120" w:after="12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Mục tiêu hoạt động</w:t>
      </w:r>
    </w:p>
    <w:p w14:paraId="3E0AD826" w14:textId="207F3BBA" w:rsidR="00655F26" w:rsidRPr="004F2919" w:rsidRDefault="001F406B"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Bảo đảm hoạt động thanh toán bù trừ an toàn, chính xác và liên tục.</w:t>
      </w:r>
    </w:p>
    <w:p w14:paraId="41130179" w14:textId="07826E9F" w:rsidR="00655F26" w:rsidRPr="004F2919" w:rsidRDefault="001F406B"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Hỗ trợ quản lý rủi ro thị trường.</w:t>
      </w:r>
    </w:p>
    <w:p w14:paraId="112C465E" w14:textId="54D36DD4" w:rsidR="00655F26" w:rsidRPr="004F2919" w:rsidRDefault="001F406B"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Bảo đảm thực hiện đầy đủ nghĩa vụ thanh toán, giao nhận hàng hóa của các bên tham gia giao dịch.</w:t>
      </w:r>
    </w:p>
    <w:p w14:paraId="6A943B98" w14:textId="77777777" w:rsidR="00655F26" w:rsidRPr="004F2919" w:rsidRDefault="00655F26" w:rsidP="0093246A">
      <w:pPr>
        <w:pStyle w:val="Compact"/>
        <w:numPr>
          <w:ilvl w:val="1"/>
          <w:numId w:val="16"/>
        </w:numPr>
        <w:tabs>
          <w:tab w:val="left" w:pos="426"/>
        </w:tabs>
        <w:spacing w:before="120" w:after="120" w:line="264" w:lineRule="auto"/>
        <w:ind w:hanging="1440"/>
        <w:rPr>
          <w:rFonts w:ascii="Times New Roman" w:hAnsi="Times New Roman" w:cs="Times New Roman"/>
          <w:b/>
          <w:sz w:val="28"/>
          <w:szCs w:val="28"/>
        </w:rPr>
      </w:pPr>
      <w:r w:rsidRPr="004F2919">
        <w:rPr>
          <w:rFonts w:ascii="Times New Roman" w:hAnsi="Times New Roman" w:cs="Times New Roman"/>
          <w:b/>
          <w:sz w:val="28"/>
          <w:szCs w:val="28"/>
        </w:rPr>
        <w:t>MÔ HÌNH TỔ CHỨC</w:t>
      </w:r>
    </w:p>
    <w:p w14:paraId="53BF1FF1" w14:textId="45B7BCCA" w:rsidR="00655F26" w:rsidRPr="004F2919" w:rsidRDefault="001F406B"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1. </w:t>
      </w:r>
      <w:r w:rsidR="00655F26" w:rsidRPr="004F2919">
        <w:rPr>
          <w:rFonts w:ascii="Times New Roman" w:hAnsi="Times New Roman" w:cs="Times New Roman"/>
          <w:sz w:val="28"/>
          <w:szCs w:val="28"/>
        </w:rPr>
        <w:t>Cơ cấu tổ chức</w:t>
      </w:r>
    </w:p>
    <w:p w14:paraId="663945B4" w14:textId="77777777" w:rsidR="00655F26" w:rsidRPr="004F2919" w:rsidRDefault="00655F26" w:rsidP="0093246A">
      <w:pPr>
        <w:pStyle w:val="FirstParagraph"/>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Mô tả mô hình tổ chức và sơ đồ tổ chức.</w:t>
      </w:r>
    </w:p>
    <w:p w14:paraId="3E33EC79" w14:textId="3EBA4DCE" w:rsidR="00655F26" w:rsidRPr="004F2919" w:rsidRDefault="001F406B"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2. </w:t>
      </w:r>
      <w:r w:rsidR="00655F26" w:rsidRPr="004F2919">
        <w:rPr>
          <w:rFonts w:ascii="Times New Roman" w:hAnsi="Times New Roman" w:cs="Times New Roman"/>
          <w:sz w:val="28"/>
          <w:szCs w:val="28"/>
        </w:rPr>
        <w:t>Cơ cấu quản trị, điều hành</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4572"/>
        <w:gridCol w:w="3324"/>
      </w:tblGrid>
      <w:tr w:rsidR="004F2919" w:rsidRPr="004F2919" w14:paraId="4F81EA74" w14:textId="77777777" w:rsidTr="001F406B">
        <w:trPr>
          <w:cnfStyle w:val="100000000000" w:firstRow="1" w:lastRow="0" w:firstColumn="0" w:lastColumn="0" w:oddVBand="0" w:evenVBand="0" w:oddHBand="0" w:evenHBand="0" w:firstRowFirstColumn="0" w:firstRowLastColumn="0" w:lastRowFirstColumn="0" w:lastRowLastColumn="0"/>
          <w:tblHeader/>
        </w:trPr>
        <w:tc>
          <w:tcPr>
            <w:tcW w:w="0" w:type="auto"/>
          </w:tcPr>
          <w:p w14:paraId="6903AEE1" w14:textId="77777777" w:rsidR="00655F26" w:rsidRPr="004F2919" w:rsidRDefault="00655F26" w:rsidP="0093246A">
            <w:pPr>
              <w:pStyle w:val="Compact"/>
              <w:tabs>
                <w:tab w:val="left" w:pos="426"/>
              </w:tabs>
              <w:spacing w:before="120" w:after="12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0" w:type="auto"/>
          </w:tcPr>
          <w:p w14:paraId="4D58CE2C" w14:textId="77777777" w:rsidR="00655F26" w:rsidRPr="004F2919" w:rsidRDefault="00655F26" w:rsidP="0093246A">
            <w:pPr>
              <w:pStyle w:val="Compact"/>
              <w:tabs>
                <w:tab w:val="left" w:pos="426"/>
              </w:tabs>
              <w:spacing w:before="120" w:after="12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Bộ phận</w:t>
            </w:r>
          </w:p>
        </w:tc>
        <w:tc>
          <w:tcPr>
            <w:tcW w:w="3324" w:type="dxa"/>
          </w:tcPr>
          <w:p w14:paraId="62EA3F0E" w14:textId="77777777" w:rsidR="00655F26" w:rsidRPr="004F2919" w:rsidRDefault="00655F26" w:rsidP="0093246A">
            <w:pPr>
              <w:pStyle w:val="Compact"/>
              <w:tabs>
                <w:tab w:val="left" w:pos="426"/>
              </w:tabs>
              <w:spacing w:before="120" w:after="12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Chức năng, nhiệm vụ</w:t>
            </w:r>
          </w:p>
        </w:tc>
      </w:tr>
      <w:tr w:rsidR="004F2919" w:rsidRPr="004F2919" w14:paraId="4AACD34A" w14:textId="77777777" w:rsidTr="001F406B">
        <w:tc>
          <w:tcPr>
            <w:tcW w:w="0" w:type="auto"/>
          </w:tcPr>
          <w:p w14:paraId="460C5356" w14:textId="77777777" w:rsidR="00655F26" w:rsidRPr="004F2919" w:rsidRDefault="00655F26" w:rsidP="0093246A">
            <w:pPr>
              <w:pStyle w:val="Compact"/>
              <w:tabs>
                <w:tab w:val="left" w:pos="426"/>
              </w:tabs>
              <w:spacing w:before="120" w:after="12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0" w:type="auto"/>
          </w:tcPr>
          <w:p w14:paraId="61E5D2FF"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Hội đồng quản trị/Hội đồng thành viên</w:t>
            </w:r>
          </w:p>
        </w:tc>
        <w:tc>
          <w:tcPr>
            <w:tcW w:w="3324" w:type="dxa"/>
          </w:tcPr>
          <w:p w14:paraId="48DC68C9"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p>
        </w:tc>
      </w:tr>
      <w:tr w:rsidR="004F2919" w:rsidRPr="004F2919" w14:paraId="21053B15" w14:textId="77777777" w:rsidTr="001F406B">
        <w:tc>
          <w:tcPr>
            <w:tcW w:w="0" w:type="auto"/>
          </w:tcPr>
          <w:p w14:paraId="6332A9C7" w14:textId="77777777" w:rsidR="00655F26" w:rsidRPr="004F2919" w:rsidRDefault="00655F26" w:rsidP="0093246A">
            <w:pPr>
              <w:pStyle w:val="Compact"/>
              <w:tabs>
                <w:tab w:val="left" w:pos="426"/>
              </w:tabs>
              <w:spacing w:before="120" w:after="12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0" w:type="auto"/>
          </w:tcPr>
          <w:p w14:paraId="29A826B7"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Ban điều hành</w:t>
            </w:r>
          </w:p>
        </w:tc>
        <w:tc>
          <w:tcPr>
            <w:tcW w:w="3324" w:type="dxa"/>
          </w:tcPr>
          <w:p w14:paraId="32E1F1C7"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p>
        </w:tc>
      </w:tr>
      <w:tr w:rsidR="004F2919" w:rsidRPr="004F2919" w14:paraId="412A810D" w14:textId="77777777" w:rsidTr="001F406B">
        <w:tc>
          <w:tcPr>
            <w:tcW w:w="0" w:type="auto"/>
          </w:tcPr>
          <w:p w14:paraId="60B85BA9" w14:textId="77777777" w:rsidR="00655F26" w:rsidRPr="004F2919" w:rsidRDefault="00655F26" w:rsidP="0093246A">
            <w:pPr>
              <w:pStyle w:val="Compact"/>
              <w:tabs>
                <w:tab w:val="left" w:pos="426"/>
              </w:tabs>
              <w:spacing w:before="120" w:after="12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0" w:type="auto"/>
          </w:tcPr>
          <w:p w14:paraId="1BA143BB"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Bộ phận thanh toán bù trừ</w:t>
            </w:r>
          </w:p>
        </w:tc>
        <w:tc>
          <w:tcPr>
            <w:tcW w:w="3324" w:type="dxa"/>
          </w:tcPr>
          <w:p w14:paraId="14B00E8A"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p>
        </w:tc>
      </w:tr>
      <w:tr w:rsidR="004F2919" w:rsidRPr="004F2919" w14:paraId="0EC9B98E" w14:textId="77777777" w:rsidTr="001F406B">
        <w:tc>
          <w:tcPr>
            <w:tcW w:w="0" w:type="auto"/>
          </w:tcPr>
          <w:p w14:paraId="16A59D0D" w14:textId="77777777" w:rsidR="00655F26" w:rsidRPr="004F2919" w:rsidRDefault="00655F26" w:rsidP="0093246A">
            <w:pPr>
              <w:pStyle w:val="Compact"/>
              <w:tabs>
                <w:tab w:val="left" w:pos="426"/>
              </w:tabs>
              <w:spacing w:before="120" w:after="12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0" w:type="auto"/>
          </w:tcPr>
          <w:p w14:paraId="6A86C094"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Bộ phận quản lý ký quỹ</w:t>
            </w:r>
          </w:p>
        </w:tc>
        <w:tc>
          <w:tcPr>
            <w:tcW w:w="3324" w:type="dxa"/>
          </w:tcPr>
          <w:p w14:paraId="4E96EB32"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p>
        </w:tc>
      </w:tr>
      <w:tr w:rsidR="004F2919" w:rsidRPr="004F2919" w14:paraId="35A397EF" w14:textId="77777777" w:rsidTr="001F406B">
        <w:tc>
          <w:tcPr>
            <w:tcW w:w="0" w:type="auto"/>
          </w:tcPr>
          <w:p w14:paraId="6BE02EA3" w14:textId="77777777" w:rsidR="00655F26" w:rsidRPr="004F2919" w:rsidRDefault="00655F26" w:rsidP="0093246A">
            <w:pPr>
              <w:pStyle w:val="Compact"/>
              <w:tabs>
                <w:tab w:val="left" w:pos="426"/>
              </w:tabs>
              <w:spacing w:before="120" w:after="12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0" w:type="auto"/>
          </w:tcPr>
          <w:p w14:paraId="126A09F2"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Bộ phận quản lý rủi ro</w:t>
            </w:r>
          </w:p>
        </w:tc>
        <w:tc>
          <w:tcPr>
            <w:tcW w:w="3324" w:type="dxa"/>
          </w:tcPr>
          <w:p w14:paraId="090C3D98"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p>
        </w:tc>
      </w:tr>
      <w:tr w:rsidR="004F2919" w:rsidRPr="004F2919" w14:paraId="30657C16" w14:textId="77777777" w:rsidTr="001F406B">
        <w:tc>
          <w:tcPr>
            <w:tcW w:w="0" w:type="auto"/>
          </w:tcPr>
          <w:p w14:paraId="600869A3" w14:textId="77777777" w:rsidR="00655F26" w:rsidRPr="004F2919" w:rsidRDefault="00655F26" w:rsidP="0093246A">
            <w:pPr>
              <w:pStyle w:val="Compact"/>
              <w:tabs>
                <w:tab w:val="left" w:pos="426"/>
              </w:tabs>
              <w:spacing w:before="120" w:after="120" w:line="264" w:lineRule="auto"/>
              <w:jc w:val="center"/>
              <w:rPr>
                <w:rFonts w:ascii="Times New Roman" w:hAnsi="Times New Roman" w:cs="Times New Roman"/>
                <w:sz w:val="28"/>
                <w:szCs w:val="28"/>
              </w:rPr>
            </w:pPr>
            <w:r w:rsidRPr="004F2919">
              <w:rPr>
                <w:rFonts w:ascii="Times New Roman" w:hAnsi="Times New Roman" w:cs="Times New Roman"/>
                <w:sz w:val="28"/>
                <w:szCs w:val="28"/>
              </w:rPr>
              <w:t>6</w:t>
            </w:r>
          </w:p>
        </w:tc>
        <w:tc>
          <w:tcPr>
            <w:tcW w:w="0" w:type="auto"/>
          </w:tcPr>
          <w:p w14:paraId="3DC98CCC"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Bộ phận công nghệ thông tin</w:t>
            </w:r>
          </w:p>
        </w:tc>
        <w:tc>
          <w:tcPr>
            <w:tcW w:w="3324" w:type="dxa"/>
          </w:tcPr>
          <w:p w14:paraId="782B4E3D"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p>
        </w:tc>
      </w:tr>
      <w:tr w:rsidR="004F2919" w:rsidRPr="004F2919" w14:paraId="48949984" w14:textId="77777777" w:rsidTr="001F406B">
        <w:tc>
          <w:tcPr>
            <w:tcW w:w="0" w:type="auto"/>
          </w:tcPr>
          <w:p w14:paraId="405630A2" w14:textId="77777777" w:rsidR="00655F26" w:rsidRPr="004F2919" w:rsidRDefault="00655F26" w:rsidP="0093246A">
            <w:pPr>
              <w:pStyle w:val="Compact"/>
              <w:tabs>
                <w:tab w:val="left" w:pos="426"/>
              </w:tabs>
              <w:spacing w:before="120" w:after="120" w:line="264" w:lineRule="auto"/>
              <w:jc w:val="center"/>
              <w:rPr>
                <w:rFonts w:ascii="Times New Roman" w:hAnsi="Times New Roman" w:cs="Times New Roman"/>
                <w:sz w:val="28"/>
                <w:szCs w:val="28"/>
              </w:rPr>
            </w:pPr>
            <w:r w:rsidRPr="004F2919">
              <w:rPr>
                <w:rFonts w:ascii="Times New Roman" w:hAnsi="Times New Roman" w:cs="Times New Roman"/>
                <w:sz w:val="28"/>
                <w:szCs w:val="28"/>
              </w:rPr>
              <w:t>7</w:t>
            </w:r>
          </w:p>
        </w:tc>
        <w:tc>
          <w:tcPr>
            <w:tcW w:w="0" w:type="auto"/>
          </w:tcPr>
          <w:p w14:paraId="45948C1F"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Bộ phận kiểm soát nội bộ</w:t>
            </w:r>
          </w:p>
        </w:tc>
        <w:tc>
          <w:tcPr>
            <w:tcW w:w="3324" w:type="dxa"/>
          </w:tcPr>
          <w:p w14:paraId="6ED04FDC"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p>
        </w:tc>
      </w:tr>
    </w:tbl>
    <w:p w14:paraId="07D23AB1" w14:textId="3E730A13" w:rsidR="00655F26" w:rsidRPr="004F2919" w:rsidRDefault="001F406B" w:rsidP="0093246A">
      <w:pPr>
        <w:pStyle w:val="Compact"/>
        <w:tabs>
          <w:tab w:val="left" w:pos="426"/>
        </w:tabs>
        <w:spacing w:before="120" w:after="120" w:line="264" w:lineRule="auto"/>
        <w:rPr>
          <w:rFonts w:ascii="Times New Roman" w:hAnsi="Times New Roman" w:cs="Times New Roman"/>
          <w:b/>
          <w:sz w:val="28"/>
          <w:szCs w:val="28"/>
        </w:rPr>
      </w:pPr>
      <w:r w:rsidRPr="004F2919">
        <w:rPr>
          <w:rFonts w:ascii="Times New Roman" w:hAnsi="Times New Roman" w:cs="Times New Roman"/>
          <w:b/>
          <w:sz w:val="28"/>
          <w:szCs w:val="28"/>
        </w:rPr>
        <w:t xml:space="preserve">IV. </w:t>
      </w:r>
      <w:r w:rsidR="00655F26" w:rsidRPr="004F2919">
        <w:rPr>
          <w:rFonts w:ascii="Times New Roman" w:hAnsi="Times New Roman" w:cs="Times New Roman"/>
          <w:b/>
          <w:sz w:val="28"/>
          <w:szCs w:val="28"/>
        </w:rPr>
        <w:t>PHƯƠNG ÁN TỔ CHỨC HOẠT ĐỘNG</w:t>
      </w:r>
    </w:p>
    <w:p w14:paraId="272254B2" w14:textId="0D047177" w:rsidR="00655F26" w:rsidRPr="004F2919" w:rsidRDefault="001F406B"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1. </w:t>
      </w:r>
      <w:r w:rsidR="00655F26" w:rsidRPr="004F2919">
        <w:rPr>
          <w:rFonts w:ascii="Times New Roman" w:hAnsi="Times New Roman" w:cs="Times New Roman"/>
          <w:sz w:val="28"/>
          <w:szCs w:val="28"/>
        </w:rPr>
        <w:t>Phạm vi hoạt động</w:t>
      </w:r>
    </w:p>
    <w:p w14:paraId="6B17F393" w14:textId="293F3643" w:rsidR="00655F26" w:rsidRPr="004F2919" w:rsidRDefault="001F406B"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Thanh toán bù trừ giao dịch hàng hóa qua Sở giao dịch hàng hóa.</w:t>
      </w:r>
    </w:p>
    <w:p w14:paraId="10E8301D" w14:textId="12E9C71B" w:rsidR="00655F26" w:rsidRPr="004F2919" w:rsidRDefault="001F406B"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Quản lý ký quỹ giao dịch.</w:t>
      </w:r>
    </w:p>
    <w:p w14:paraId="368A769E" w14:textId="2D1B328C" w:rsidR="00655F26" w:rsidRPr="004F2919" w:rsidRDefault="001F406B"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Quản lý vị thế giao dịch.</w:t>
      </w:r>
    </w:p>
    <w:p w14:paraId="78F55A12" w14:textId="56384705" w:rsidR="00655F26" w:rsidRPr="004F2919" w:rsidRDefault="001F406B"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Quản lý rủi ro thanh toán.</w:t>
      </w:r>
    </w:p>
    <w:p w14:paraId="778D5A19" w14:textId="19EF777D" w:rsidR="00655F26" w:rsidRPr="004F2919" w:rsidRDefault="001F406B"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lastRenderedPageBreak/>
        <w:t xml:space="preserve">- </w:t>
      </w:r>
      <w:r w:rsidR="00655F26" w:rsidRPr="004F2919">
        <w:rPr>
          <w:rFonts w:ascii="Times New Roman" w:hAnsi="Times New Roman" w:cs="Times New Roman"/>
          <w:sz w:val="28"/>
          <w:szCs w:val="28"/>
        </w:rPr>
        <w:t>Các hoạt động khác theo quy định của pháp luật.</w:t>
      </w:r>
    </w:p>
    <w:p w14:paraId="04C67123" w14:textId="7860D1F9" w:rsidR="00655F26" w:rsidRPr="004F2919" w:rsidRDefault="001F406B"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2. </w:t>
      </w:r>
      <w:r w:rsidR="00655F26" w:rsidRPr="004F2919">
        <w:rPr>
          <w:rFonts w:ascii="Times New Roman" w:hAnsi="Times New Roman" w:cs="Times New Roman"/>
          <w:sz w:val="28"/>
          <w:szCs w:val="28"/>
        </w:rPr>
        <w:t>Quy trình nghiệp vụ</w:t>
      </w:r>
    </w:p>
    <w:p w14:paraId="4BEF0F86" w14:textId="035962DA" w:rsidR="00655F26" w:rsidRPr="004F2919" w:rsidRDefault="001F406B"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Tiếp nhận dữ liệu giao dịch.</w:t>
      </w:r>
    </w:p>
    <w:p w14:paraId="2D337048" w14:textId="51E8EBA1" w:rsidR="00655F26" w:rsidRPr="004F2919" w:rsidRDefault="001F406B"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Đối chiếu, xác nhận giao dịch.</w:t>
      </w:r>
    </w:p>
    <w:p w14:paraId="29674383" w14:textId="5DD40E64" w:rsidR="00655F26" w:rsidRPr="004F2919" w:rsidRDefault="001F406B"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Tính toán nghĩa vụ thanh toán.</w:t>
      </w:r>
    </w:p>
    <w:p w14:paraId="7995CBC2" w14:textId="6CFE92E9" w:rsidR="00655F26" w:rsidRPr="004F2919" w:rsidRDefault="001F406B"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Quản lý ký quỹ.</w:t>
      </w:r>
    </w:p>
    <w:p w14:paraId="787C532A" w14:textId="77777777" w:rsidR="001F406B" w:rsidRPr="004F2919" w:rsidRDefault="001F406B" w:rsidP="0093246A">
      <w:pPr>
        <w:pStyle w:val="FirstParagraph"/>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Thực hiện thanh toán bù trừ.</w:t>
      </w:r>
    </w:p>
    <w:p w14:paraId="38692B0C" w14:textId="395B3D3B" w:rsidR="00655F26" w:rsidRPr="004F2919" w:rsidRDefault="001F406B" w:rsidP="0093246A">
      <w:pPr>
        <w:pStyle w:val="FirstParagraph"/>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Xử lý vi phạm nghĩa vụ thanh toán.</w:t>
      </w:r>
    </w:p>
    <w:p w14:paraId="35A54594" w14:textId="77777777" w:rsidR="00655F26" w:rsidRPr="004F2919" w:rsidRDefault="00655F26" w:rsidP="0093246A">
      <w:pPr>
        <w:pStyle w:val="Compact"/>
        <w:numPr>
          <w:ilvl w:val="0"/>
          <w:numId w:val="15"/>
        </w:numPr>
        <w:tabs>
          <w:tab w:val="left" w:pos="426"/>
        </w:tabs>
        <w:spacing w:before="120" w:after="12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Phương án phối hợp với Sở giao dịch hàng hóa</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3129"/>
        <w:gridCol w:w="5513"/>
      </w:tblGrid>
      <w:tr w:rsidR="004F2919" w:rsidRPr="004F2919" w14:paraId="3C6EFB0B" w14:textId="77777777" w:rsidTr="001F406B">
        <w:trPr>
          <w:cnfStyle w:val="100000000000" w:firstRow="1" w:lastRow="0" w:firstColumn="0" w:lastColumn="0" w:oddVBand="0" w:evenVBand="0" w:oddHBand="0" w:evenHBand="0" w:firstRowFirstColumn="0" w:firstRowLastColumn="0" w:lastRowFirstColumn="0" w:lastRowLastColumn="0"/>
          <w:tblHeader/>
        </w:trPr>
        <w:tc>
          <w:tcPr>
            <w:tcW w:w="0" w:type="auto"/>
          </w:tcPr>
          <w:p w14:paraId="206AFD8F" w14:textId="77777777" w:rsidR="00655F26" w:rsidRPr="004F2919" w:rsidRDefault="00655F26" w:rsidP="0093246A">
            <w:pPr>
              <w:pStyle w:val="Compact"/>
              <w:tabs>
                <w:tab w:val="left" w:pos="426"/>
              </w:tabs>
              <w:spacing w:before="120" w:after="12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Nội dung phối hợp</w:t>
            </w:r>
          </w:p>
        </w:tc>
        <w:tc>
          <w:tcPr>
            <w:tcW w:w="5513" w:type="dxa"/>
          </w:tcPr>
          <w:p w14:paraId="438E12AB" w14:textId="77777777" w:rsidR="00655F26" w:rsidRPr="004F2919" w:rsidRDefault="00655F26" w:rsidP="0093246A">
            <w:pPr>
              <w:pStyle w:val="Compact"/>
              <w:tabs>
                <w:tab w:val="left" w:pos="426"/>
              </w:tabs>
              <w:spacing w:before="120" w:after="12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Phương thức thực hiện</w:t>
            </w:r>
          </w:p>
        </w:tc>
      </w:tr>
      <w:tr w:rsidR="004F2919" w:rsidRPr="004F2919" w14:paraId="02B93748" w14:textId="77777777" w:rsidTr="001F406B">
        <w:tc>
          <w:tcPr>
            <w:tcW w:w="0" w:type="auto"/>
          </w:tcPr>
          <w:p w14:paraId="08A1B56F"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Trao đổi dữ liệu giao dịch</w:t>
            </w:r>
          </w:p>
        </w:tc>
        <w:tc>
          <w:tcPr>
            <w:tcW w:w="5513" w:type="dxa"/>
          </w:tcPr>
          <w:p w14:paraId="3EBA0E09"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p>
        </w:tc>
      </w:tr>
      <w:tr w:rsidR="004F2919" w:rsidRPr="004F2919" w14:paraId="260B0FE5" w14:textId="77777777" w:rsidTr="001F406B">
        <w:tc>
          <w:tcPr>
            <w:tcW w:w="0" w:type="auto"/>
          </w:tcPr>
          <w:p w14:paraId="168A67A0"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Quản lý ký quỹ</w:t>
            </w:r>
          </w:p>
        </w:tc>
        <w:tc>
          <w:tcPr>
            <w:tcW w:w="5513" w:type="dxa"/>
          </w:tcPr>
          <w:p w14:paraId="56B62DE2"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p>
        </w:tc>
      </w:tr>
      <w:tr w:rsidR="004F2919" w:rsidRPr="004F2919" w14:paraId="4E177578" w14:textId="77777777" w:rsidTr="001F406B">
        <w:tc>
          <w:tcPr>
            <w:tcW w:w="0" w:type="auto"/>
          </w:tcPr>
          <w:p w14:paraId="116D8109"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Quản lý vị thế</w:t>
            </w:r>
          </w:p>
        </w:tc>
        <w:tc>
          <w:tcPr>
            <w:tcW w:w="5513" w:type="dxa"/>
          </w:tcPr>
          <w:p w14:paraId="30FBFCA1"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p>
        </w:tc>
      </w:tr>
      <w:tr w:rsidR="004F2919" w:rsidRPr="004F2919" w14:paraId="7EBDFD9D" w14:textId="77777777" w:rsidTr="001F406B">
        <w:tc>
          <w:tcPr>
            <w:tcW w:w="0" w:type="auto"/>
          </w:tcPr>
          <w:p w14:paraId="75025348"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Cảnh báo rủi ro</w:t>
            </w:r>
          </w:p>
        </w:tc>
        <w:tc>
          <w:tcPr>
            <w:tcW w:w="5513" w:type="dxa"/>
          </w:tcPr>
          <w:p w14:paraId="7541F76D"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p>
        </w:tc>
      </w:tr>
      <w:tr w:rsidR="004F2919" w:rsidRPr="004F2919" w14:paraId="63F3CD75" w14:textId="77777777" w:rsidTr="001F406B">
        <w:tc>
          <w:tcPr>
            <w:tcW w:w="0" w:type="auto"/>
          </w:tcPr>
          <w:p w14:paraId="59B77B53"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Xử lý sự cố</w:t>
            </w:r>
          </w:p>
        </w:tc>
        <w:tc>
          <w:tcPr>
            <w:tcW w:w="5513" w:type="dxa"/>
          </w:tcPr>
          <w:p w14:paraId="6F0312C4" w14:textId="77777777" w:rsidR="00655F26" w:rsidRPr="004F2919" w:rsidRDefault="00655F26" w:rsidP="0093246A">
            <w:pPr>
              <w:pStyle w:val="Compact"/>
              <w:tabs>
                <w:tab w:val="left" w:pos="426"/>
              </w:tabs>
              <w:spacing w:before="120" w:after="120" w:line="264" w:lineRule="auto"/>
              <w:rPr>
                <w:rFonts w:ascii="Times New Roman" w:hAnsi="Times New Roman" w:cs="Times New Roman"/>
                <w:sz w:val="28"/>
                <w:szCs w:val="28"/>
              </w:rPr>
            </w:pPr>
          </w:p>
        </w:tc>
      </w:tr>
    </w:tbl>
    <w:p w14:paraId="1B1DDCD8" w14:textId="77777777" w:rsidR="00655F26" w:rsidRPr="004F2919" w:rsidRDefault="00655F26" w:rsidP="0093246A">
      <w:pPr>
        <w:pStyle w:val="BodyText"/>
        <w:tabs>
          <w:tab w:val="left" w:pos="426"/>
        </w:tabs>
        <w:spacing w:before="120" w:line="264" w:lineRule="auto"/>
        <w:rPr>
          <w:rFonts w:ascii="Times New Roman" w:hAnsi="Times New Roman" w:cs="Times New Roman"/>
          <w:b/>
          <w:sz w:val="28"/>
          <w:szCs w:val="28"/>
        </w:rPr>
      </w:pPr>
      <w:r w:rsidRPr="004F2919">
        <w:rPr>
          <w:rFonts w:ascii="Times New Roman" w:hAnsi="Times New Roman" w:cs="Times New Roman"/>
          <w:b/>
          <w:sz w:val="28"/>
          <w:szCs w:val="28"/>
        </w:rPr>
        <w:t>V. PHƯƠNG ÁN QUẢN LÝ RỦI RO</w:t>
      </w:r>
    </w:p>
    <w:p w14:paraId="63AE0E0D" w14:textId="65FF15A2" w:rsidR="00655F26" w:rsidRPr="004F2919" w:rsidRDefault="001F406B"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1. </w:t>
      </w:r>
      <w:r w:rsidR="00655F26" w:rsidRPr="004F2919">
        <w:rPr>
          <w:rFonts w:ascii="Times New Roman" w:hAnsi="Times New Roman" w:cs="Times New Roman"/>
          <w:sz w:val="28"/>
          <w:szCs w:val="28"/>
        </w:rPr>
        <w:t>Nguyên tắc quản lý rủi ro.</w:t>
      </w:r>
    </w:p>
    <w:p w14:paraId="275E02C8" w14:textId="25A364B6" w:rsidR="00655F26" w:rsidRPr="004F2919" w:rsidRDefault="001F406B"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2. </w:t>
      </w:r>
      <w:r w:rsidR="00655F26" w:rsidRPr="004F2919">
        <w:rPr>
          <w:rFonts w:ascii="Times New Roman" w:hAnsi="Times New Roman" w:cs="Times New Roman"/>
          <w:sz w:val="28"/>
          <w:szCs w:val="28"/>
        </w:rPr>
        <w:t>Cơ chế ký quỹ.</w:t>
      </w:r>
    </w:p>
    <w:p w14:paraId="5C9D885F" w14:textId="2AEB0B64" w:rsidR="00655F26" w:rsidRPr="004F2919" w:rsidRDefault="001F406B"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3. </w:t>
      </w:r>
      <w:r w:rsidR="00655F26" w:rsidRPr="004F2919">
        <w:rPr>
          <w:rFonts w:ascii="Times New Roman" w:hAnsi="Times New Roman" w:cs="Times New Roman"/>
          <w:sz w:val="28"/>
          <w:szCs w:val="28"/>
        </w:rPr>
        <w:t>Cơ chế quản lý vị thế.</w:t>
      </w:r>
    </w:p>
    <w:p w14:paraId="22859CEC" w14:textId="3A28D9E2" w:rsidR="00655F26" w:rsidRPr="004F2919" w:rsidRDefault="001F406B"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4. </w:t>
      </w:r>
      <w:r w:rsidR="00655F26" w:rsidRPr="004F2919">
        <w:rPr>
          <w:rFonts w:ascii="Times New Roman" w:hAnsi="Times New Roman" w:cs="Times New Roman"/>
          <w:sz w:val="28"/>
          <w:szCs w:val="28"/>
        </w:rPr>
        <w:t>Cơ chế cảnh báo rủi ro.</w:t>
      </w:r>
    </w:p>
    <w:p w14:paraId="7AE1DF99" w14:textId="3A67FE54" w:rsidR="00655F26" w:rsidRPr="004F2919" w:rsidRDefault="001F406B"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5. </w:t>
      </w:r>
      <w:r w:rsidR="00655F26" w:rsidRPr="004F2919">
        <w:rPr>
          <w:rFonts w:ascii="Times New Roman" w:hAnsi="Times New Roman" w:cs="Times New Roman"/>
          <w:sz w:val="28"/>
          <w:szCs w:val="28"/>
        </w:rPr>
        <w:t>Cơ chế yêu cầu bổ sung ký quỹ.</w:t>
      </w:r>
    </w:p>
    <w:p w14:paraId="464BF6EE" w14:textId="5296854C" w:rsidR="00655F26" w:rsidRPr="004F2919" w:rsidRDefault="001F406B"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6. </w:t>
      </w:r>
      <w:r w:rsidR="00655F26" w:rsidRPr="004F2919">
        <w:rPr>
          <w:rFonts w:ascii="Times New Roman" w:hAnsi="Times New Roman" w:cs="Times New Roman"/>
          <w:sz w:val="28"/>
          <w:szCs w:val="28"/>
        </w:rPr>
        <w:t>Cơ chế xử lý trường hợp mất khả năng thanh toán.</w:t>
      </w:r>
    </w:p>
    <w:p w14:paraId="6B4CD629" w14:textId="39D060EC" w:rsidR="00655F26" w:rsidRPr="004F2919" w:rsidRDefault="001F406B"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7. </w:t>
      </w:r>
      <w:r w:rsidR="00655F26" w:rsidRPr="004F2919">
        <w:rPr>
          <w:rFonts w:ascii="Times New Roman" w:hAnsi="Times New Roman" w:cs="Times New Roman"/>
          <w:sz w:val="28"/>
          <w:szCs w:val="28"/>
        </w:rPr>
        <w:t>Cơ chế xử lý sự cố hệ thống.</w:t>
      </w:r>
    </w:p>
    <w:p w14:paraId="7DC0CA98" w14:textId="06F85B85" w:rsidR="00655F26" w:rsidRPr="004F2919" w:rsidRDefault="001F406B" w:rsidP="0093246A">
      <w:pPr>
        <w:pStyle w:val="Compact"/>
        <w:tabs>
          <w:tab w:val="left" w:pos="426"/>
          <w:tab w:val="left" w:pos="567"/>
        </w:tabs>
        <w:spacing w:before="120" w:after="120" w:line="264" w:lineRule="auto"/>
        <w:rPr>
          <w:rFonts w:ascii="Times New Roman" w:hAnsi="Times New Roman" w:cs="Times New Roman"/>
          <w:b/>
          <w:sz w:val="28"/>
          <w:szCs w:val="28"/>
        </w:rPr>
      </w:pPr>
      <w:r w:rsidRPr="004F2919">
        <w:rPr>
          <w:rFonts w:ascii="Times New Roman" w:hAnsi="Times New Roman" w:cs="Times New Roman"/>
          <w:b/>
          <w:sz w:val="28"/>
          <w:szCs w:val="28"/>
        </w:rPr>
        <w:t xml:space="preserve">VI. </w:t>
      </w:r>
      <w:r w:rsidR="00655F26" w:rsidRPr="004F2919">
        <w:rPr>
          <w:rFonts w:ascii="Times New Roman" w:hAnsi="Times New Roman" w:cs="Times New Roman"/>
          <w:b/>
          <w:sz w:val="28"/>
          <w:szCs w:val="28"/>
        </w:rPr>
        <w:t>HỆ THỐNG CÔNG NGHỆ THÔNG TIN</w:t>
      </w:r>
    </w:p>
    <w:p w14:paraId="6829120B" w14:textId="6A302328" w:rsidR="00655F26" w:rsidRPr="004F2919" w:rsidRDefault="001F406B"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1. </w:t>
      </w:r>
      <w:r w:rsidR="00655F26" w:rsidRPr="004F2919">
        <w:rPr>
          <w:rFonts w:ascii="Times New Roman" w:hAnsi="Times New Roman" w:cs="Times New Roman"/>
          <w:sz w:val="28"/>
          <w:szCs w:val="28"/>
        </w:rPr>
        <w:t>Mô hình hệ thống phục vụ hoạt động thanh toán bù trừ.</w:t>
      </w:r>
    </w:p>
    <w:p w14:paraId="0AA60E56" w14:textId="2D1FBD44" w:rsidR="00655F26" w:rsidRPr="004F2919" w:rsidRDefault="001F406B"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2. </w:t>
      </w:r>
      <w:r w:rsidR="00655F26" w:rsidRPr="004F2919">
        <w:rPr>
          <w:rFonts w:ascii="Times New Roman" w:hAnsi="Times New Roman" w:cs="Times New Roman"/>
          <w:sz w:val="28"/>
          <w:szCs w:val="28"/>
        </w:rPr>
        <w:t>Khả năng kết nối với:</w:t>
      </w:r>
    </w:p>
    <w:p w14:paraId="1F80A0A8" w14:textId="6B6004D3" w:rsidR="00655F26" w:rsidRPr="004F2919" w:rsidRDefault="0093246A"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Sở giao dịch hàng hóa;</w:t>
      </w:r>
    </w:p>
    <w:p w14:paraId="24A01557" w14:textId="1FB61BF4" w:rsidR="00655F26" w:rsidRPr="004F2919" w:rsidRDefault="0093246A"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655F26" w:rsidRPr="004F2919">
        <w:rPr>
          <w:rFonts w:ascii="Times New Roman" w:hAnsi="Times New Roman" w:cs="Times New Roman"/>
          <w:sz w:val="28"/>
          <w:szCs w:val="28"/>
        </w:rPr>
        <w:t>Thành viên;</w:t>
      </w:r>
    </w:p>
    <w:p w14:paraId="2C5F68F3" w14:textId="7AFDB2BB" w:rsidR="00655F26" w:rsidRPr="004F2919" w:rsidRDefault="0093246A" w:rsidP="0093246A">
      <w:pPr>
        <w:pStyle w:val="Compact"/>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lastRenderedPageBreak/>
        <w:t xml:space="preserve">- </w:t>
      </w:r>
      <w:r w:rsidR="00655F26" w:rsidRPr="004F2919">
        <w:rPr>
          <w:rFonts w:ascii="Times New Roman" w:hAnsi="Times New Roman" w:cs="Times New Roman"/>
          <w:sz w:val="28"/>
          <w:szCs w:val="28"/>
        </w:rPr>
        <w:t>Cơ quan quản lý nhà nước.</w:t>
      </w:r>
    </w:p>
    <w:p w14:paraId="6349EA8C" w14:textId="138C153E" w:rsidR="00655F26" w:rsidRPr="004F2919" w:rsidRDefault="0093246A"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3. </w:t>
      </w:r>
      <w:r w:rsidR="00655F26" w:rsidRPr="004F2919">
        <w:rPr>
          <w:rFonts w:ascii="Times New Roman" w:hAnsi="Times New Roman" w:cs="Times New Roman"/>
          <w:sz w:val="28"/>
          <w:szCs w:val="28"/>
        </w:rPr>
        <w:t>Phương án bảo đảm an toàn, an ninh hệ thống.</w:t>
      </w:r>
    </w:p>
    <w:p w14:paraId="25B7E683" w14:textId="4341122C" w:rsidR="00655F26" w:rsidRPr="004F2919" w:rsidRDefault="0093246A"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4. </w:t>
      </w:r>
      <w:r w:rsidR="00655F26" w:rsidRPr="004F2919">
        <w:rPr>
          <w:rFonts w:ascii="Times New Roman" w:hAnsi="Times New Roman" w:cs="Times New Roman"/>
          <w:sz w:val="28"/>
          <w:szCs w:val="28"/>
        </w:rPr>
        <w:t>Phương án sao lưu, dự phòng và khôi phục hoạt động.</w:t>
      </w:r>
    </w:p>
    <w:p w14:paraId="1B12E76A" w14:textId="5B947B93" w:rsidR="00655F26" w:rsidRPr="004F2919" w:rsidRDefault="0093246A" w:rsidP="0093246A">
      <w:pPr>
        <w:pStyle w:val="Compact"/>
        <w:tabs>
          <w:tab w:val="left" w:pos="426"/>
        </w:tabs>
        <w:spacing w:before="120" w:after="120" w:line="264" w:lineRule="auto"/>
        <w:rPr>
          <w:rFonts w:ascii="Times New Roman" w:hAnsi="Times New Roman" w:cs="Times New Roman"/>
          <w:b/>
          <w:sz w:val="28"/>
          <w:szCs w:val="28"/>
        </w:rPr>
      </w:pPr>
      <w:r w:rsidRPr="004F2919">
        <w:rPr>
          <w:rFonts w:ascii="Times New Roman" w:hAnsi="Times New Roman" w:cs="Times New Roman"/>
          <w:b/>
          <w:sz w:val="28"/>
          <w:szCs w:val="28"/>
        </w:rPr>
        <w:t xml:space="preserve">VII. </w:t>
      </w:r>
      <w:r w:rsidR="00655F26" w:rsidRPr="004F2919">
        <w:rPr>
          <w:rFonts w:ascii="Times New Roman" w:hAnsi="Times New Roman" w:cs="Times New Roman"/>
          <w:b/>
          <w:sz w:val="28"/>
          <w:szCs w:val="28"/>
        </w:rPr>
        <w:t>PHƯƠNG ÁN NHÂN SỰ</w:t>
      </w:r>
    </w:p>
    <w:p w14:paraId="3F448D59" w14:textId="6F8CFC0E" w:rsidR="00655F26" w:rsidRPr="004F2919" w:rsidRDefault="0093246A" w:rsidP="0093246A">
      <w:pPr>
        <w:pStyle w:val="ListParagraph"/>
        <w:tabs>
          <w:tab w:val="left" w:pos="426"/>
        </w:tabs>
        <w:spacing w:before="120" w:after="120" w:line="264" w:lineRule="auto"/>
        <w:ind w:left="1440" w:hanging="1440"/>
        <w:contextualSpacing w:val="0"/>
        <w:rPr>
          <w:rFonts w:ascii="Times New Roman" w:hAnsi="Times New Roman" w:cs="Times New Roman"/>
          <w:sz w:val="28"/>
          <w:szCs w:val="28"/>
        </w:rPr>
      </w:pPr>
      <w:r w:rsidRPr="004F2919">
        <w:rPr>
          <w:rFonts w:ascii="Times New Roman" w:hAnsi="Times New Roman" w:cs="Times New Roman"/>
          <w:sz w:val="28"/>
          <w:szCs w:val="28"/>
        </w:rPr>
        <w:t xml:space="preserve">1. </w:t>
      </w:r>
      <w:r w:rsidR="00655F26" w:rsidRPr="004F2919">
        <w:rPr>
          <w:rFonts w:ascii="Times New Roman" w:hAnsi="Times New Roman" w:cs="Times New Roman"/>
          <w:sz w:val="28"/>
          <w:szCs w:val="28"/>
        </w:rPr>
        <w:t>Nhân sự quản lý.</w:t>
      </w:r>
    </w:p>
    <w:p w14:paraId="43EF5FE1" w14:textId="5B0D161C" w:rsidR="00655F26" w:rsidRPr="004F2919" w:rsidRDefault="00655F26" w:rsidP="0093246A">
      <w:pPr>
        <w:pStyle w:val="ListParagraph"/>
        <w:numPr>
          <w:ilvl w:val="1"/>
          <w:numId w:val="18"/>
        </w:numPr>
        <w:tabs>
          <w:tab w:val="left" w:pos="284"/>
        </w:tabs>
        <w:spacing w:before="120" w:after="120" w:line="264" w:lineRule="auto"/>
        <w:ind w:hanging="1440"/>
        <w:contextualSpacing w:val="0"/>
        <w:rPr>
          <w:rFonts w:ascii="Times New Roman" w:hAnsi="Times New Roman" w:cs="Times New Roman"/>
          <w:sz w:val="28"/>
          <w:szCs w:val="28"/>
        </w:rPr>
      </w:pPr>
      <w:r w:rsidRPr="004F2919">
        <w:rPr>
          <w:rFonts w:ascii="Times New Roman" w:hAnsi="Times New Roman" w:cs="Times New Roman"/>
          <w:sz w:val="28"/>
          <w:szCs w:val="28"/>
        </w:rPr>
        <w:t>Nhân sự nghiệp vụ thanh toán bù trừ.</w:t>
      </w:r>
    </w:p>
    <w:p w14:paraId="513E1EB1" w14:textId="77777777" w:rsidR="00655F26" w:rsidRPr="004F2919" w:rsidRDefault="00655F26" w:rsidP="0093246A">
      <w:pPr>
        <w:pStyle w:val="ListParagraph"/>
        <w:numPr>
          <w:ilvl w:val="1"/>
          <w:numId w:val="18"/>
        </w:numPr>
        <w:tabs>
          <w:tab w:val="left" w:pos="284"/>
        </w:tabs>
        <w:spacing w:before="120" w:after="120" w:line="264" w:lineRule="auto"/>
        <w:ind w:hanging="1440"/>
        <w:contextualSpacing w:val="0"/>
        <w:rPr>
          <w:rFonts w:ascii="Times New Roman" w:hAnsi="Times New Roman" w:cs="Times New Roman"/>
          <w:sz w:val="28"/>
          <w:szCs w:val="28"/>
        </w:rPr>
      </w:pPr>
      <w:r w:rsidRPr="004F2919">
        <w:rPr>
          <w:rFonts w:ascii="Times New Roman" w:hAnsi="Times New Roman" w:cs="Times New Roman"/>
          <w:sz w:val="28"/>
          <w:szCs w:val="28"/>
        </w:rPr>
        <w:t>Nhân sự quản lý rủi ro.</w:t>
      </w:r>
    </w:p>
    <w:p w14:paraId="572C51FA" w14:textId="77777777" w:rsidR="00655F26" w:rsidRPr="004F2919" w:rsidRDefault="00655F26" w:rsidP="0093246A">
      <w:pPr>
        <w:pStyle w:val="ListParagraph"/>
        <w:numPr>
          <w:ilvl w:val="1"/>
          <w:numId w:val="18"/>
        </w:numPr>
        <w:tabs>
          <w:tab w:val="left" w:pos="284"/>
        </w:tabs>
        <w:spacing w:before="120" w:after="120" w:line="264" w:lineRule="auto"/>
        <w:ind w:hanging="1440"/>
        <w:contextualSpacing w:val="0"/>
        <w:rPr>
          <w:rFonts w:ascii="Times New Roman" w:hAnsi="Times New Roman" w:cs="Times New Roman"/>
          <w:sz w:val="28"/>
          <w:szCs w:val="28"/>
        </w:rPr>
      </w:pPr>
      <w:r w:rsidRPr="004F2919">
        <w:rPr>
          <w:rFonts w:ascii="Times New Roman" w:hAnsi="Times New Roman" w:cs="Times New Roman"/>
          <w:sz w:val="28"/>
          <w:szCs w:val="28"/>
        </w:rPr>
        <w:t>Nhân sự công nghệ thông tin.</w:t>
      </w:r>
    </w:p>
    <w:p w14:paraId="5A51D051" w14:textId="6630373B" w:rsidR="00655F26" w:rsidRPr="004F2919" w:rsidRDefault="0093246A" w:rsidP="0093246A">
      <w:pPr>
        <w:pStyle w:val="Compact"/>
        <w:tabs>
          <w:tab w:val="left" w:pos="426"/>
        </w:tabs>
        <w:spacing w:before="120" w:after="120" w:line="264" w:lineRule="auto"/>
        <w:rPr>
          <w:rFonts w:ascii="Times New Roman" w:hAnsi="Times New Roman" w:cs="Times New Roman"/>
          <w:b/>
          <w:sz w:val="28"/>
          <w:szCs w:val="28"/>
        </w:rPr>
      </w:pPr>
      <w:r w:rsidRPr="004F2919">
        <w:rPr>
          <w:rFonts w:ascii="Times New Roman" w:hAnsi="Times New Roman" w:cs="Times New Roman"/>
          <w:b/>
          <w:sz w:val="28"/>
          <w:szCs w:val="28"/>
        </w:rPr>
        <w:t xml:space="preserve">VIII. </w:t>
      </w:r>
      <w:r w:rsidR="00655F26" w:rsidRPr="004F2919">
        <w:rPr>
          <w:rFonts w:ascii="Times New Roman" w:hAnsi="Times New Roman" w:cs="Times New Roman"/>
          <w:b/>
          <w:sz w:val="28"/>
          <w:szCs w:val="28"/>
        </w:rPr>
        <w:t>PHƯƠNG ÁN TÀI CHÍNH</w:t>
      </w:r>
    </w:p>
    <w:p w14:paraId="0FB18DDE" w14:textId="42E225ED" w:rsidR="00655F26" w:rsidRPr="004F2919" w:rsidRDefault="0093246A"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1. </w:t>
      </w:r>
      <w:r w:rsidR="00655F26" w:rsidRPr="004F2919">
        <w:rPr>
          <w:rFonts w:ascii="Times New Roman" w:hAnsi="Times New Roman" w:cs="Times New Roman"/>
          <w:sz w:val="28"/>
          <w:szCs w:val="28"/>
        </w:rPr>
        <w:t>Nguồn vốn hoạt động.</w:t>
      </w:r>
    </w:p>
    <w:p w14:paraId="299C3A58" w14:textId="50F01E2E" w:rsidR="00655F26" w:rsidRPr="004F2919" w:rsidRDefault="0093246A"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2. </w:t>
      </w:r>
      <w:r w:rsidR="00655F26" w:rsidRPr="004F2919">
        <w:rPr>
          <w:rFonts w:ascii="Times New Roman" w:hAnsi="Times New Roman" w:cs="Times New Roman"/>
          <w:sz w:val="28"/>
          <w:szCs w:val="28"/>
        </w:rPr>
        <w:t>Cơ cấu sử dụng vốn.</w:t>
      </w:r>
    </w:p>
    <w:p w14:paraId="6976FA63" w14:textId="67D7C274" w:rsidR="00655F26" w:rsidRPr="004F2919" w:rsidRDefault="0093246A"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3. </w:t>
      </w:r>
      <w:r w:rsidR="00655F26" w:rsidRPr="004F2919">
        <w:rPr>
          <w:rFonts w:ascii="Times New Roman" w:hAnsi="Times New Roman" w:cs="Times New Roman"/>
          <w:sz w:val="28"/>
          <w:szCs w:val="28"/>
        </w:rPr>
        <w:t>Dự kiến doanh thu, chi phí.</w:t>
      </w:r>
    </w:p>
    <w:p w14:paraId="14709F8E" w14:textId="72F30456" w:rsidR="00655F26" w:rsidRPr="004F2919" w:rsidRDefault="0093246A"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4. </w:t>
      </w:r>
      <w:r w:rsidR="00655F26" w:rsidRPr="004F2919">
        <w:rPr>
          <w:rFonts w:ascii="Times New Roman" w:hAnsi="Times New Roman" w:cs="Times New Roman"/>
          <w:sz w:val="28"/>
          <w:szCs w:val="28"/>
        </w:rPr>
        <w:t>Phương án bảo đảm nguồn lực tài chính cho hoạt động thanh toán bù trừ.</w:t>
      </w:r>
    </w:p>
    <w:p w14:paraId="3FA5BA2A" w14:textId="77777777" w:rsidR="00655F26" w:rsidRPr="004F2919" w:rsidRDefault="00655F26" w:rsidP="0093246A">
      <w:pPr>
        <w:pStyle w:val="Compact"/>
        <w:numPr>
          <w:ilvl w:val="0"/>
          <w:numId w:val="35"/>
        </w:numPr>
        <w:tabs>
          <w:tab w:val="left" w:pos="426"/>
        </w:tabs>
        <w:spacing w:before="120" w:after="120" w:line="264" w:lineRule="auto"/>
        <w:ind w:left="0" w:firstLine="0"/>
        <w:rPr>
          <w:rFonts w:ascii="Times New Roman" w:hAnsi="Times New Roman" w:cs="Times New Roman"/>
          <w:b/>
          <w:sz w:val="28"/>
          <w:szCs w:val="28"/>
        </w:rPr>
      </w:pPr>
      <w:r w:rsidRPr="004F2919">
        <w:rPr>
          <w:rFonts w:ascii="Times New Roman" w:hAnsi="Times New Roman" w:cs="Times New Roman"/>
          <w:b/>
          <w:sz w:val="28"/>
          <w:szCs w:val="28"/>
        </w:rPr>
        <w:t>ĐÁNH GIÁ TÍNH KHẢ THI</w:t>
      </w:r>
    </w:p>
    <w:p w14:paraId="53E3C435" w14:textId="38081833" w:rsidR="00655F26" w:rsidRPr="004F2919" w:rsidRDefault="0093246A"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1. </w:t>
      </w:r>
      <w:r w:rsidR="00655F26" w:rsidRPr="004F2919">
        <w:rPr>
          <w:rFonts w:ascii="Times New Roman" w:hAnsi="Times New Roman" w:cs="Times New Roman"/>
          <w:sz w:val="28"/>
          <w:szCs w:val="28"/>
        </w:rPr>
        <w:t>Khả năng đáp ứng điều kiện hoạt động theo quy định của pháp luật.</w:t>
      </w:r>
    </w:p>
    <w:p w14:paraId="63EB151F" w14:textId="46D01496" w:rsidR="00655F26" w:rsidRPr="004F2919" w:rsidRDefault="0093246A"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2. </w:t>
      </w:r>
      <w:r w:rsidR="00655F26" w:rsidRPr="004F2919">
        <w:rPr>
          <w:rFonts w:ascii="Times New Roman" w:hAnsi="Times New Roman" w:cs="Times New Roman"/>
          <w:sz w:val="28"/>
          <w:szCs w:val="28"/>
        </w:rPr>
        <w:t>Khả năng vận hành an toàn, liên tục.</w:t>
      </w:r>
    </w:p>
    <w:p w14:paraId="4C96275E" w14:textId="4E18B302" w:rsidR="00655F26" w:rsidRPr="004F2919" w:rsidRDefault="0093246A" w:rsidP="0093246A">
      <w:pPr>
        <w:tabs>
          <w:tab w:val="left" w:pos="426"/>
        </w:tabs>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3. </w:t>
      </w:r>
      <w:r w:rsidR="00655F26" w:rsidRPr="004F2919">
        <w:rPr>
          <w:rFonts w:ascii="Times New Roman" w:hAnsi="Times New Roman" w:cs="Times New Roman"/>
          <w:sz w:val="28"/>
          <w:szCs w:val="28"/>
        </w:rPr>
        <w:t>Hiệu quả kinh tế - xã hội dự kiến.</w:t>
      </w:r>
    </w:p>
    <w:p w14:paraId="37712A93" w14:textId="77777777" w:rsidR="00655F26" w:rsidRPr="004F2919" w:rsidRDefault="00655F26" w:rsidP="0093246A">
      <w:pPr>
        <w:pStyle w:val="FirstParagraph"/>
        <w:tabs>
          <w:tab w:val="left" w:pos="426"/>
        </w:tabs>
        <w:spacing w:before="120" w:after="120" w:line="264" w:lineRule="auto"/>
        <w:rPr>
          <w:rFonts w:ascii="Times New Roman" w:hAnsi="Times New Roman" w:cs="Times New Roman"/>
          <w:b/>
          <w:sz w:val="28"/>
          <w:szCs w:val="28"/>
        </w:rPr>
      </w:pPr>
      <w:r w:rsidRPr="004F2919">
        <w:rPr>
          <w:rFonts w:ascii="Times New Roman" w:hAnsi="Times New Roman" w:cs="Times New Roman"/>
          <w:b/>
          <w:sz w:val="28"/>
          <w:szCs w:val="28"/>
        </w:rPr>
        <w:t>X. CAM KẾT</w:t>
      </w:r>
    </w:p>
    <w:p w14:paraId="0B7B12B0" w14:textId="77777777" w:rsidR="00655F26" w:rsidRPr="004F2919" w:rsidRDefault="00655F26" w:rsidP="0093246A">
      <w:pPr>
        <w:pStyle w:val="BodyText"/>
        <w:tabs>
          <w:tab w:val="left" w:pos="426"/>
        </w:tabs>
        <w:spacing w:before="120" w:line="264" w:lineRule="auto"/>
        <w:rPr>
          <w:rFonts w:ascii="Times New Roman" w:hAnsi="Times New Roman" w:cs="Times New Roman"/>
          <w:sz w:val="28"/>
          <w:szCs w:val="28"/>
        </w:rPr>
      </w:pPr>
      <w:r w:rsidRPr="004F2919">
        <w:rPr>
          <w:rFonts w:ascii="Times New Roman" w:hAnsi="Times New Roman" w:cs="Times New Roman"/>
          <w:sz w:val="28"/>
          <w:szCs w:val="28"/>
        </w:rPr>
        <w:t>Doanh nghiệp cam kết:</w:t>
      </w:r>
    </w:p>
    <w:p w14:paraId="0B888FC8" w14:textId="5AD06731" w:rsidR="00655F26" w:rsidRPr="004F2919" w:rsidRDefault="00655F26" w:rsidP="0093246A">
      <w:pPr>
        <w:pStyle w:val="ListParagraph"/>
        <w:numPr>
          <w:ilvl w:val="2"/>
          <w:numId w:val="12"/>
        </w:numPr>
        <w:tabs>
          <w:tab w:val="left" w:pos="284"/>
        </w:tabs>
        <w:spacing w:before="120" w:after="120" w:line="264" w:lineRule="auto"/>
        <w:ind w:left="0" w:firstLine="0"/>
        <w:contextualSpacing w:val="0"/>
        <w:rPr>
          <w:rFonts w:ascii="Times New Roman" w:hAnsi="Times New Roman" w:cs="Times New Roman"/>
          <w:sz w:val="28"/>
          <w:szCs w:val="28"/>
        </w:rPr>
      </w:pPr>
      <w:r w:rsidRPr="004F2919">
        <w:rPr>
          <w:rFonts w:ascii="Times New Roman" w:hAnsi="Times New Roman" w:cs="Times New Roman"/>
          <w:sz w:val="28"/>
          <w:szCs w:val="28"/>
        </w:rPr>
        <w:t>Nội dung Đề án là trung thực, chính xác và đầy đủ.</w:t>
      </w:r>
    </w:p>
    <w:p w14:paraId="110094B8" w14:textId="77777777" w:rsidR="00655F26" w:rsidRPr="004F2919" w:rsidRDefault="00655F26" w:rsidP="0093246A">
      <w:pPr>
        <w:pStyle w:val="ListParagraph"/>
        <w:numPr>
          <w:ilvl w:val="2"/>
          <w:numId w:val="12"/>
        </w:numPr>
        <w:tabs>
          <w:tab w:val="left" w:pos="284"/>
        </w:tabs>
        <w:spacing w:before="120" w:after="120" w:line="264" w:lineRule="auto"/>
        <w:ind w:left="0" w:firstLine="0"/>
        <w:contextualSpacing w:val="0"/>
        <w:rPr>
          <w:rFonts w:ascii="Times New Roman" w:hAnsi="Times New Roman" w:cs="Times New Roman"/>
          <w:sz w:val="28"/>
          <w:szCs w:val="28"/>
        </w:rPr>
      </w:pPr>
      <w:r w:rsidRPr="004F2919">
        <w:rPr>
          <w:rFonts w:ascii="Times New Roman" w:hAnsi="Times New Roman" w:cs="Times New Roman"/>
          <w:sz w:val="28"/>
          <w:szCs w:val="28"/>
        </w:rPr>
        <w:t>Đáp ứng đầy đủ các điều kiện đối với Trung tâm thanh toán bù trừ theo quy định của pháp luật.</w:t>
      </w:r>
    </w:p>
    <w:p w14:paraId="5E561F00" w14:textId="77777777" w:rsidR="00655F26" w:rsidRPr="004F2919" w:rsidRDefault="00655F26" w:rsidP="0093246A">
      <w:pPr>
        <w:pStyle w:val="ListParagraph"/>
        <w:numPr>
          <w:ilvl w:val="2"/>
          <w:numId w:val="12"/>
        </w:numPr>
        <w:tabs>
          <w:tab w:val="left" w:pos="284"/>
        </w:tabs>
        <w:spacing w:before="120" w:after="120" w:line="264" w:lineRule="auto"/>
        <w:ind w:left="0" w:firstLine="0"/>
        <w:contextualSpacing w:val="0"/>
        <w:rPr>
          <w:rFonts w:ascii="Times New Roman" w:hAnsi="Times New Roman" w:cs="Times New Roman"/>
          <w:sz w:val="28"/>
          <w:szCs w:val="28"/>
        </w:rPr>
      </w:pPr>
      <w:r w:rsidRPr="004F2919">
        <w:rPr>
          <w:rFonts w:ascii="Times New Roman" w:hAnsi="Times New Roman" w:cs="Times New Roman"/>
          <w:sz w:val="28"/>
          <w:szCs w:val="28"/>
        </w:rPr>
        <w:t>Chịu trách nhiệm trước pháp luật về toàn bộ nội dung Đề án và tài liệu kèm theo.</w:t>
      </w:r>
    </w:p>
    <w:p w14:paraId="03698F11" w14:textId="3C005023" w:rsidR="00A80432" w:rsidRPr="004F2919" w:rsidRDefault="00A80432" w:rsidP="00655F26">
      <w:pPr>
        <w:tabs>
          <w:tab w:val="left" w:pos="426"/>
        </w:tabs>
        <w:spacing w:before="120" w:after="120" w:line="264" w:lineRule="auto"/>
        <w:jc w:val="both"/>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7"/>
        <w:gridCol w:w="5235"/>
      </w:tblGrid>
      <w:tr w:rsidR="00A80432" w:rsidRPr="004F2919" w14:paraId="2D12D6ED" w14:textId="77777777" w:rsidTr="00A07EBB">
        <w:tc>
          <w:tcPr>
            <w:tcW w:w="3837" w:type="dxa"/>
          </w:tcPr>
          <w:p w14:paraId="7DE32057" w14:textId="77777777" w:rsidR="00A80432" w:rsidRPr="004F2919" w:rsidRDefault="00A80432" w:rsidP="00A07EBB">
            <w:pPr>
              <w:rPr>
                <w:rFonts w:ascii="Times New Roman" w:hAnsi="Times New Roman" w:cs="Times New Roman"/>
                <w:sz w:val="28"/>
                <w:szCs w:val="28"/>
              </w:rPr>
            </w:pPr>
          </w:p>
        </w:tc>
        <w:tc>
          <w:tcPr>
            <w:tcW w:w="5235" w:type="dxa"/>
          </w:tcPr>
          <w:p w14:paraId="0D5CA65D" w14:textId="77777777" w:rsidR="00A80432" w:rsidRPr="004F2919" w:rsidRDefault="00A80432" w:rsidP="00A07EBB">
            <w:pPr>
              <w:pStyle w:val="FirstParagraph"/>
              <w:spacing w:before="0" w:after="0"/>
              <w:jc w:val="center"/>
              <w:rPr>
                <w:rFonts w:ascii="Times New Roman" w:hAnsi="Times New Roman" w:cs="Times New Roman"/>
                <w:i/>
                <w:sz w:val="28"/>
                <w:szCs w:val="28"/>
              </w:rPr>
            </w:pPr>
            <w:r w:rsidRPr="004F2919">
              <w:rPr>
                <w:rFonts w:ascii="Times New Roman" w:hAnsi="Times New Roman" w:cs="Times New Roman"/>
                <w:i/>
                <w:sz w:val="28"/>
                <w:szCs w:val="28"/>
              </w:rPr>
              <w:t>…, ngày … tháng … năm …</w:t>
            </w:r>
          </w:p>
          <w:p w14:paraId="366701E5" w14:textId="77777777" w:rsidR="00A80432" w:rsidRPr="004F2919" w:rsidRDefault="00A80432" w:rsidP="00A07EBB">
            <w:pPr>
              <w:pStyle w:val="BodyText"/>
              <w:spacing w:after="0"/>
              <w:jc w:val="center"/>
              <w:rPr>
                <w:rFonts w:ascii="Times New Roman" w:hAnsi="Times New Roman" w:cs="Times New Roman"/>
                <w:b/>
                <w:sz w:val="28"/>
                <w:szCs w:val="28"/>
              </w:rPr>
            </w:pPr>
            <w:r w:rsidRPr="004F2919">
              <w:rPr>
                <w:rFonts w:ascii="Times New Roman" w:hAnsi="Times New Roman" w:cs="Times New Roman"/>
                <w:b/>
                <w:sz w:val="28"/>
                <w:szCs w:val="28"/>
              </w:rPr>
              <w:t>ĐẠI DIỆN THEO PHÁP LUẬT</w:t>
            </w:r>
          </w:p>
          <w:p w14:paraId="28C08C4E" w14:textId="77777777" w:rsidR="00A80432" w:rsidRPr="004F2919" w:rsidRDefault="00A80432" w:rsidP="00A07EBB">
            <w:pPr>
              <w:pStyle w:val="BodyText"/>
              <w:spacing w:after="0"/>
              <w:jc w:val="center"/>
              <w:rPr>
                <w:rFonts w:ascii="Times New Roman" w:hAnsi="Times New Roman" w:cs="Times New Roman"/>
                <w:sz w:val="28"/>
                <w:szCs w:val="28"/>
              </w:rPr>
            </w:pPr>
            <w:r w:rsidRPr="004F2919">
              <w:rPr>
                <w:rFonts w:ascii="Times New Roman" w:hAnsi="Times New Roman" w:cs="Times New Roman"/>
                <w:sz w:val="28"/>
                <w:szCs w:val="28"/>
              </w:rPr>
              <w:t>(Ký, ghi rõ họ tên, chức vụ và đóng dấu)</w:t>
            </w:r>
          </w:p>
          <w:p w14:paraId="7DD34534" w14:textId="77777777" w:rsidR="00A80432" w:rsidRPr="004F2919" w:rsidRDefault="00A80432" w:rsidP="00A07EBB">
            <w:pPr>
              <w:rPr>
                <w:rFonts w:ascii="Times New Roman" w:hAnsi="Times New Roman" w:cs="Times New Roman"/>
                <w:sz w:val="28"/>
                <w:szCs w:val="28"/>
              </w:rPr>
            </w:pPr>
          </w:p>
        </w:tc>
      </w:tr>
    </w:tbl>
    <w:p w14:paraId="41BDEC31" w14:textId="77777777" w:rsidR="00D93FB4" w:rsidRPr="004F2919" w:rsidRDefault="00D93FB4" w:rsidP="00A07EBB">
      <w:pPr>
        <w:pStyle w:val="BodyText"/>
        <w:jc w:val="center"/>
        <w:rPr>
          <w:rFonts w:ascii="Times New Roman" w:hAnsi="Times New Roman" w:cs="Times New Roman"/>
          <w:b/>
          <w:sz w:val="28"/>
          <w:szCs w:val="28"/>
        </w:rPr>
      </w:pPr>
    </w:p>
    <w:p w14:paraId="74417DDB" w14:textId="2F9FED17" w:rsidR="00A80432" w:rsidRPr="004F2919" w:rsidRDefault="00D93FB4" w:rsidP="00800D9D">
      <w:pPr>
        <w:spacing w:after="0"/>
        <w:jc w:val="center"/>
        <w:rPr>
          <w:rFonts w:ascii="Times New Roman" w:hAnsi="Times New Roman" w:cs="Times New Roman"/>
          <w:b/>
          <w:sz w:val="28"/>
          <w:szCs w:val="28"/>
        </w:rPr>
      </w:pPr>
      <w:r w:rsidRPr="004F2919">
        <w:rPr>
          <w:rFonts w:ascii="Times New Roman" w:hAnsi="Times New Roman" w:cs="Times New Roman"/>
          <w:b/>
          <w:sz w:val="28"/>
          <w:szCs w:val="28"/>
        </w:rPr>
        <w:br w:type="page"/>
      </w:r>
      <w:r w:rsidR="00A80432" w:rsidRPr="004F2919">
        <w:rPr>
          <w:rFonts w:ascii="Times New Roman" w:hAnsi="Times New Roman" w:cs="Times New Roman"/>
          <w:b/>
          <w:sz w:val="28"/>
          <w:szCs w:val="28"/>
        </w:rPr>
        <w:lastRenderedPageBreak/>
        <w:t>PHỤ LỤC III</w:t>
      </w:r>
    </w:p>
    <w:p w14:paraId="0F863A3D" w14:textId="77777777" w:rsidR="00A80432" w:rsidRPr="004F2919" w:rsidRDefault="00A80432" w:rsidP="00800D9D">
      <w:pPr>
        <w:pStyle w:val="BodyText"/>
        <w:spacing w:after="0"/>
        <w:jc w:val="center"/>
        <w:rPr>
          <w:rFonts w:ascii="Times New Roman" w:hAnsi="Times New Roman" w:cs="Times New Roman"/>
          <w:b/>
          <w:sz w:val="28"/>
          <w:szCs w:val="28"/>
        </w:rPr>
      </w:pPr>
      <w:r w:rsidRPr="004F2919">
        <w:rPr>
          <w:rFonts w:ascii="Times New Roman" w:hAnsi="Times New Roman" w:cs="Times New Roman"/>
          <w:b/>
          <w:sz w:val="28"/>
          <w:szCs w:val="28"/>
        </w:rPr>
        <w:t>DANH MỤC VÀ CẤU TRÚC DỮ LIỆU</w:t>
      </w:r>
    </w:p>
    <w:p w14:paraId="2B74FD6B" w14:textId="77777777" w:rsidR="00A80432" w:rsidRPr="004F2919" w:rsidRDefault="00A80432" w:rsidP="00800D9D">
      <w:pPr>
        <w:pStyle w:val="BodyText"/>
        <w:spacing w:after="0"/>
        <w:jc w:val="center"/>
        <w:rPr>
          <w:rFonts w:ascii="Times New Roman" w:hAnsi="Times New Roman" w:cs="Times New Roman"/>
          <w:b/>
          <w:sz w:val="28"/>
          <w:szCs w:val="28"/>
        </w:rPr>
      </w:pPr>
      <w:r w:rsidRPr="004F2919">
        <w:rPr>
          <w:rFonts w:ascii="Times New Roman" w:hAnsi="Times New Roman" w:cs="Times New Roman"/>
          <w:b/>
          <w:sz w:val="28"/>
          <w:szCs w:val="28"/>
        </w:rPr>
        <w:t>KẾT NỐI, CUNG CẤP VÀ CHIA SẺ DỮ LIỆU</w:t>
      </w:r>
    </w:p>
    <w:p w14:paraId="422AC1BF" w14:textId="77777777" w:rsidR="00A80432" w:rsidRPr="004F2919" w:rsidRDefault="00A80432" w:rsidP="00800D9D">
      <w:pPr>
        <w:pStyle w:val="BodyText"/>
        <w:spacing w:after="0"/>
        <w:jc w:val="center"/>
        <w:rPr>
          <w:rFonts w:ascii="Times New Roman" w:hAnsi="Times New Roman" w:cs="Times New Roman"/>
          <w:i/>
          <w:sz w:val="28"/>
          <w:szCs w:val="28"/>
        </w:rPr>
      </w:pPr>
      <w:r w:rsidRPr="004F2919">
        <w:rPr>
          <w:rFonts w:ascii="Times New Roman" w:hAnsi="Times New Roman" w:cs="Times New Roman"/>
          <w:i/>
          <w:sz w:val="28"/>
          <w:szCs w:val="28"/>
        </w:rPr>
        <w:t>(Ban hành kèm theo Thông tư số …/2026/TT-BCT</w:t>
      </w:r>
    </w:p>
    <w:p w14:paraId="7D5787FC" w14:textId="77777777" w:rsidR="00A80432" w:rsidRPr="004F2919" w:rsidRDefault="00A80432" w:rsidP="00800D9D">
      <w:pPr>
        <w:pStyle w:val="BodyText"/>
        <w:spacing w:after="0"/>
        <w:jc w:val="center"/>
        <w:rPr>
          <w:rFonts w:ascii="Times New Roman" w:hAnsi="Times New Roman" w:cs="Times New Roman"/>
          <w:i/>
          <w:sz w:val="28"/>
          <w:szCs w:val="28"/>
        </w:rPr>
      </w:pPr>
      <w:r w:rsidRPr="004F2919">
        <w:rPr>
          <w:rFonts w:ascii="Times New Roman" w:hAnsi="Times New Roman" w:cs="Times New Roman"/>
          <w:i/>
          <w:sz w:val="28"/>
          <w:szCs w:val="28"/>
        </w:rPr>
        <w:t>ngày … tháng … năm 2026 của Bộ trưởng Bộ Công Thương)</w:t>
      </w:r>
    </w:p>
    <w:p w14:paraId="2208D951" w14:textId="77777777" w:rsidR="00A80432" w:rsidRPr="004F2919" w:rsidRDefault="00A80432" w:rsidP="00A80432">
      <w:pPr>
        <w:pStyle w:val="BodyText"/>
        <w:rPr>
          <w:rFonts w:ascii="Times New Roman" w:hAnsi="Times New Roman" w:cs="Times New Roman"/>
          <w:sz w:val="28"/>
          <w:szCs w:val="28"/>
        </w:rPr>
      </w:pPr>
    </w:p>
    <w:p w14:paraId="453D43C8" w14:textId="77777777" w:rsidR="00F575BB" w:rsidRPr="004F2919" w:rsidRDefault="00F575BB" w:rsidP="00F575BB">
      <w:pPr>
        <w:pStyle w:val="BodyText"/>
        <w:tabs>
          <w:tab w:val="left" w:pos="426"/>
        </w:tabs>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I. NGUYÊN TẮC CHUNG</w:t>
      </w:r>
    </w:p>
    <w:p w14:paraId="5A5E3050" w14:textId="3E69C03F" w:rsidR="00F575BB" w:rsidRPr="004F2919" w:rsidRDefault="00F575BB" w:rsidP="00251612">
      <w:pPr>
        <w:tabs>
          <w:tab w:val="left" w:pos="426"/>
        </w:tabs>
        <w:spacing w:before="120" w:after="0" w:line="264" w:lineRule="auto"/>
        <w:ind w:firstLine="709"/>
        <w:jc w:val="both"/>
        <w:rPr>
          <w:rFonts w:ascii="Times New Roman" w:hAnsi="Times New Roman" w:cs="Times New Roman"/>
          <w:sz w:val="28"/>
          <w:szCs w:val="28"/>
        </w:rPr>
      </w:pPr>
      <w:r w:rsidRPr="004F2919">
        <w:rPr>
          <w:rFonts w:ascii="Times New Roman" w:hAnsi="Times New Roman" w:cs="Times New Roman"/>
          <w:sz w:val="28"/>
          <w:szCs w:val="28"/>
        </w:rPr>
        <w:t>- Dữ liệu được kết nối, cung cấp và chia sẻ giữa Sở giao dịch hàng hóa, Trung tâm thanh toán bù trừ và Bộ Công Thương phục vụ công tác quản lý nhà nước, giám sát thị trường, quản lý rủi ro, thanh tra, kiểm tra và xử lý vi phạm theo quy định của pháp luật.</w:t>
      </w:r>
    </w:p>
    <w:p w14:paraId="6A70530A" w14:textId="1AA38A2B" w:rsidR="00F575BB" w:rsidRPr="004F2919" w:rsidRDefault="00F575BB" w:rsidP="00251612">
      <w:pPr>
        <w:tabs>
          <w:tab w:val="left" w:pos="426"/>
        </w:tabs>
        <w:spacing w:before="120" w:after="0" w:line="264" w:lineRule="auto"/>
        <w:ind w:firstLine="709"/>
        <w:jc w:val="both"/>
        <w:rPr>
          <w:rFonts w:ascii="Times New Roman" w:hAnsi="Times New Roman" w:cs="Times New Roman"/>
          <w:sz w:val="28"/>
          <w:szCs w:val="28"/>
        </w:rPr>
      </w:pPr>
      <w:r w:rsidRPr="004F2919">
        <w:rPr>
          <w:rFonts w:ascii="Times New Roman" w:hAnsi="Times New Roman" w:cs="Times New Roman"/>
          <w:sz w:val="28"/>
          <w:szCs w:val="28"/>
        </w:rPr>
        <w:t>- Dữ liệu phải bảo đảm đầy đủ, chính xác, kịp thời, liên tục, thống nhất, bảo mật, có khả năng lưu vết, truy xuất nguồn gốc và đối soát khi cơ quan nhà nước có thẩm quyền yêu cầu.</w:t>
      </w:r>
    </w:p>
    <w:p w14:paraId="722E88A3" w14:textId="3080FEC7" w:rsidR="00F575BB" w:rsidRPr="004F2919" w:rsidRDefault="00F575BB" w:rsidP="00251612">
      <w:pPr>
        <w:tabs>
          <w:tab w:val="left" w:pos="426"/>
        </w:tabs>
        <w:spacing w:before="120" w:after="0" w:line="264" w:lineRule="auto"/>
        <w:ind w:firstLine="709"/>
        <w:jc w:val="both"/>
        <w:rPr>
          <w:rFonts w:ascii="Times New Roman" w:hAnsi="Times New Roman" w:cs="Times New Roman"/>
          <w:sz w:val="28"/>
          <w:szCs w:val="28"/>
        </w:rPr>
      </w:pPr>
      <w:r w:rsidRPr="004F2919">
        <w:rPr>
          <w:rFonts w:ascii="Times New Roman" w:hAnsi="Times New Roman" w:cs="Times New Roman"/>
          <w:sz w:val="28"/>
          <w:szCs w:val="28"/>
        </w:rPr>
        <w:t>- Các trường dữ liệu quy định tại Phụ lục này là thành phần dữ liệu tối thiểu. Trường hợp cần thiết phục vụ công tác quản lý nhà nước, Bộ Công Thương có thể yêu cầu bổ sung các trường dữ liệu khác phù hợp với yêu cầu quản lý.</w:t>
      </w:r>
    </w:p>
    <w:p w14:paraId="7E3CC587" w14:textId="798B5902" w:rsidR="00F575BB" w:rsidRPr="004F2919" w:rsidRDefault="00F575BB" w:rsidP="00251612">
      <w:pPr>
        <w:pStyle w:val="Compact"/>
        <w:numPr>
          <w:ilvl w:val="2"/>
          <w:numId w:val="16"/>
        </w:numPr>
        <w:tabs>
          <w:tab w:val="left" w:pos="426"/>
        </w:tabs>
        <w:spacing w:before="120" w:after="0" w:line="264" w:lineRule="auto"/>
        <w:ind w:hanging="2160"/>
        <w:rPr>
          <w:rFonts w:ascii="Times New Roman" w:hAnsi="Times New Roman" w:cs="Times New Roman"/>
          <w:b/>
          <w:sz w:val="28"/>
          <w:szCs w:val="28"/>
        </w:rPr>
      </w:pPr>
      <w:r w:rsidRPr="004F2919">
        <w:rPr>
          <w:rFonts w:ascii="Times New Roman" w:hAnsi="Times New Roman" w:cs="Times New Roman"/>
          <w:b/>
          <w:sz w:val="28"/>
          <w:szCs w:val="28"/>
        </w:rPr>
        <w:t>DỮ LIỆU GIAO DỊCH CUNG CẤP THEO THỜI GIAN THỰC</w:t>
      </w:r>
    </w:p>
    <w:p w14:paraId="7C72D708" w14:textId="53CDCAE0" w:rsidR="00F575BB" w:rsidRPr="004F2919" w:rsidRDefault="00F575BB" w:rsidP="0093246A">
      <w:pPr>
        <w:pStyle w:val="Compact"/>
        <w:numPr>
          <w:ilvl w:val="4"/>
          <w:numId w:val="12"/>
        </w:numPr>
        <w:tabs>
          <w:tab w:val="left" w:pos="426"/>
        </w:tabs>
        <w:spacing w:before="120" w:after="0" w:line="264" w:lineRule="auto"/>
        <w:ind w:hanging="3600"/>
        <w:rPr>
          <w:rFonts w:ascii="Times New Roman" w:hAnsi="Times New Roman" w:cs="Times New Roman"/>
          <w:sz w:val="28"/>
          <w:szCs w:val="28"/>
        </w:rPr>
      </w:pPr>
      <w:r w:rsidRPr="004F2919">
        <w:rPr>
          <w:rFonts w:ascii="Times New Roman" w:hAnsi="Times New Roman" w:cs="Times New Roman"/>
          <w:sz w:val="28"/>
          <w:szCs w:val="28"/>
        </w:rPr>
        <w:t>Dữ liệu lệnh giao dịch</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2531"/>
        <w:gridCol w:w="5649"/>
      </w:tblGrid>
      <w:tr w:rsidR="004F2919" w:rsidRPr="004F2919" w14:paraId="25A64683" w14:textId="77777777" w:rsidTr="00F575BB">
        <w:trPr>
          <w:cnfStyle w:val="100000000000" w:firstRow="1" w:lastRow="0" w:firstColumn="0" w:lastColumn="0" w:oddVBand="0" w:evenVBand="0" w:oddHBand="0" w:evenHBand="0" w:firstRowFirstColumn="0" w:firstRowLastColumn="0" w:lastRowFirstColumn="0" w:lastRowLastColumn="0"/>
          <w:tblHeader/>
        </w:trPr>
        <w:tc>
          <w:tcPr>
            <w:tcW w:w="0" w:type="auto"/>
          </w:tcPr>
          <w:p w14:paraId="5CB04C02" w14:textId="77777777" w:rsidR="00F575BB" w:rsidRPr="004F2919" w:rsidRDefault="00F575BB" w:rsidP="00F575BB">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0" w:type="auto"/>
          </w:tcPr>
          <w:p w14:paraId="7260DD89" w14:textId="77777777" w:rsidR="00F575BB" w:rsidRPr="004F2919" w:rsidRDefault="00F575BB" w:rsidP="00F575BB">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Tên chỉ tiêu dữ liệu</w:t>
            </w:r>
          </w:p>
        </w:tc>
        <w:tc>
          <w:tcPr>
            <w:tcW w:w="5649" w:type="dxa"/>
          </w:tcPr>
          <w:p w14:paraId="091FD7CB" w14:textId="77777777" w:rsidR="00F575BB" w:rsidRPr="004F2919" w:rsidRDefault="00F575BB" w:rsidP="00F575BB">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Mô tả</w:t>
            </w:r>
          </w:p>
        </w:tc>
      </w:tr>
      <w:tr w:rsidR="004F2919" w:rsidRPr="004F2919" w14:paraId="39239E9F" w14:textId="77777777" w:rsidTr="00F575BB">
        <w:tc>
          <w:tcPr>
            <w:tcW w:w="0" w:type="auto"/>
          </w:tcPr>
          <w:p w14:paraId="76EBD92B" w14:textId="77777777" w:rsidR="00F575BB" w:rsidRPr="004F2919" w:rsidRDefault="00F575BB" w:rsidP="00F575BB">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0" w:type="auto"/>
          </w:tcPr>
          <w:p w14:paraId="50F72EB2"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Mã lệnh</w:t>
            </w:r>
          </w:p>
        </w:tc>
        <w:tc>
          <w:tcPr>
            <w:tcW w:w="5649" w:type="dxa"/>
          </w:tcPr>
          <w:p w14:paraId="35C7480B"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Mã định danh duy nhất</w:t>
            </w:r>
          </w:p>
        </w:tc>
      </w:tr>
      <w:tr w:rsidR="004F2919" w:rsidRPr="004F2919" w14:paraId="656FF418" w14:textId="77777777" w:rsidTr="00F575BB">
        <w:tc>
          <w:tcPr>
            <w:tcW w:w="0" w:type="auto"/>
          </w:tcPr>
          <w:p w14:paraId="2688FE53" w14:textId="77777777" w:rsidR="00F575BB" w:rsidRPr="004F2919" w:rsidRDefault="00F575BB" w:rsidP="00F575BB">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0" w:type="auto"/>
          </w:tcPr>
          <w:p w14:paraId="70917158"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Thời gian nhập lệnh</w:t>
            </w:r>
          </w:p>
        </w:tc>
        <w:tc>
          <w:tcPr>
            <w:tcW w:w="5649" w:type="dxa"/>
          </w:tcPr>
          <w:p w14:paraId="16B629D8"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Theo thời gian hệ thống</w:t>
            </w:r>
          </w:p>
        </w:tc>
      </w:tr>
      <w:tr w:rsidR="004F2919" w:rsidRPr="004F2919" w14:paraId="08785040" w14:textId="77777777" w:rsidTr="00F575BB">
        <w:tc>
          <w:tcPr>
            <w:tcW w:w="0" w:type="auto"/>
          </w:tcPr>
          <w:p w14:paraId="12F43881" w14:textId="77777777" w:rsidR="00F575BB" w:rsidRPr="004F2919" w:rsidRDefault="00F575BB" w:rsidP="00F575BB">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0" w:type="auto"/>
          </w:tcPr>
          <w:p w14:paraId="3E286309"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Loại lệnh</w:t>
            </w:r>
          </w:p>
        </w:tc>
        <w:tc>
          <w:tcPr>
            <w:tcW w:w="5649" w:type="dxa"/>
          </w:tcPr>
          <w:p w14:paraId="2E6C369F"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Mua/Bán</w:t>
            </w:r>
          </w:p>
        </w:tc>
      </w:tr>
      <w:tr w:rsidR="004F2919" w:rsidRPr="004F2919" w14:paraId="3C292674" w14:textId="77777777" w:rsidTr="00F575BB">
        <w:tc>
          <w:tcPr>
            <w:tcW w:w="0" w:type="auto"/>
          </w:tcPr>
          <w:p w14:paraId="0AAB5C9A" w14:textId="77777777" w:rsidR="00F575BB" w:rsidRPr="004F2919" w:rsidRDefault="00F575BB" w:rsidP="00F575BB">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0" w:type="auto"/>
          </w:tcPr>
          <w:p w14:paraId="6B0C4002"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Mã hợp đồng</w:t>
            </w:r>
          </w:p>
        </w:tc>
        <w:tc>
          <w:tcPr>
            <w:tcW w:w="5649" w:type="dxa"/>
          </w:tcPr>
          <w:p w14:paraId="5000722E"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Mã hợp đồng giao dịch</w:t>
            </w:r>
          </w:p>
        </w:tc>
      </w:tr>
      <w:tr w:rsidR="004F2919" w:rsidRPr="004F2919" w14:paraId="23C7967B" w14:textId="77777777" w:rsidTr="00F575BB">
        <w:tc>
          <w:tcPr>
            <w:tcW w:w="0" w:type="auto"/>
          </w:tcPr>
          <w:p w14:paraId="11B4FE85" w14:textId="77777777" w:rsidR="00F575BB" w:rsidRPr="004F2919" w:rsidRDefault="00F575BB" w:rsidP="00F575BB">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0" w:type="auto"/>
          </w:tcPr>
          <w:p w14:paraId="6794E7A4"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Giá đặt lệnh</w:t>
            </w:r>
          </w:p>
        </w:tc>
        <w:tc>
          <w:tcPr>
            <w:tcW w:w="5649" w:type="dxa"/>
          </w:tcPr>
          <w:p w14:paraId="568768AD"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Giá giao dịch</w:t>
            </w:r>
          </w:p>
        </w:tc>
      </w:tr>
      <w:tr w:rsidR="004F2919" w:rsidRPr="004F2919" w14:paraId="00001AC4" w14:textId="77777777" w:rsidTr="00F575BB">
        <w:tc>
          <w:tcPr>
            <w:tcW w:w="0" w:type="auto"/>
          </w:tcPr>
          <w:p w14:paraId="3AE4BA29" w14:textId="77777777" w:rsidR="00F575BB" w:rsidRPr="004F2919" w:rsidRDefault="00F575BB" w:rsidP="00F575BB">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6</w:t>
            </w:r>
          </w:p>
        </w:tc>
        <w:tc>
          <w:tcPr>
            <w:tcW w:w="0" w:type="auto"/>
          </w:tcPr>
          <w:p w14:paraId="73C689B0"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Khối lượng đặt lệnh</w:t>
            </w:r>
          </w:p>
        </w:tc>
        <w:tc>
          <w:tcPr>
            <w:tcW w:w="5649" w:type="dxa"/>
          </w:tcPr>
          <w:p w14:paraId="229D1A21"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Khối lượng giao dịch</w:t>
            </w:r>
          </w:p>
        </w:tc>
      </w:tr>
      <w:tr w:rsidR="004F2919" w:rsidRPr="004F2919" w14:paraId="21EE444B" w14:textId="77777777" w:rsidTr="00F575BB">
        <w:tc>
          <w:tcPr>
            <w:tcW w:w="0" w:type="auto"/>
          </w:tcPr>
          <w:p w14:paraId="1F0F7C37" w14:textId="77777777" w:rsidR="00F575BB" w:rsidRPr="004F2919" w:rsidRDefault="00F575BB" w:rsidP="00F575BB">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7</w:t>
            </w:r>
          </w:p>
        </w:tc>
        <w:tc>
          <w:tcPr>
            <w:tcW w:w="0" w:type="auto"/>
          </w:tcPr>
          <w:p w14:paraId="301D0780"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Trạng thái lệnh</w:t>
            </w:r>
          </w:p>
        </w:tc>
        <w:tc>
          <w:tcPr>
            <w:tcW w:w="5649" w:type="dxa"/>
          </w:tcPr>
          <w:p w14:paraId="64B57FA2"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Chờ khớp, khớp một phần, khớp toàn bộ, hủy</w:t>
            </w:r>
          </w:p>
        </w:tc>
      </w:tr>
    </w:tbl>
    <w:p w14:paraId="4CBEADF0" w14:textId="77777777" w:rsidR="00F575BB" w:rsidRPr="004F2919" w:rsidRDefault="00F575BB" w:rsidP="0093246A">
      <w:pPr>
        <w:pStyle w:val="Compact"/>
        <w:numPr>
          <w:ilvl w:val="4"/>
          <w:numId w:val="12"/>
        </w:numPr>
        <w:tabs>
          <w:tab w:val="left" w:pos="426"/>
        </w:tabs>
        <w:spacing w:before="120" w:after="0" w:line="264" w:lineRule="auto"/>
        <w:ind w:hanging="3600"/>
        <w:rPr>
          <w:rFonts w:ascii="Times New Roman" w:hAnsi="Times New Roman" w:cs="Times New Roman"/>
          <w:sz w:val="28"/>
          <w:szCs w:val="28"/>
        </w:rPr>
      </w:pPr>
      <w:r w:rsidRPr="004F2919">
        <w:rPr>
          <w:rFonts w:ascii="Times New Roman" w:hAnsi="Times New Roman" w:cs="Times New Roman"/>
          <w:sz w:val="28"/>
          <w:szCs w:val="28"/>
        </w:rPr>
        <w:t>Dữ liệu khớp lệnh</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8180"/>
      </w:tblGrid>
      <w:tr w:rsidR="004F2919" w:rsidRPr="004F2919" w14:paraId="4CBC8427" w14:textId="77777777" w:rsidTr="00F575BB">
        <w:trPr>
          <w:cnfStyle w:val="100000000000" w:firstRow="1" w:lastRow="0" w:firstColumn="0" w:lastColumn="0" w:oddVBand="0" w:evenVBand="0" w:oddHBand="0" w:evenHBand="0" w:firstRowFirstColumn="0" w:firstRowLastColumn="0" w:lastRowFirstColumn="0" w:lastRowLastColumn="0"/>
          <w:tblHeader/>
        </w:trPr>
        <w:tc>
          <w:tcPr>
            <w:tcW w:w="0" w:type="auto"/>
          </w:tcPr>
          <w:p w14:paraId="4A23AEF9"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8180" w:type="dxa"/>
          </w:tcPr>
          <w:p w14:paraId="55FC57AE"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Tên chỉ tiêu</w:t>
            </w:r>
          </w:p>
        </w:tc>
      </w:tr>
      <w:tr w:rsidR="004F2919" w:rsidRPr="004F2919" w14:paraId="335CC163" w14:textId="77777777" w:rsidTr="00F575BB">
        <w:tc>
          <w:tcPr>
            <w:tcW w:w="0" w:type="auto"/>
          </w:tcPr>
          <w:p w14:paraId="7726B31E" w14:textId="77777777" w:rsidR="00F575BB" w:rsidRPr="004F2919" w:rsidRDefault="00F575BB" w:rsidP="00F575BB">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8180" w:type="dxa"/>
          </w:tcPr>
          <w:p w14:paraId="22B275C5"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Mã giao dịch</w:t>
            </w:r>
          </w:p>
        </w:tc>
      </w:tr>
      <w:tr w:rsidR="004F2919" w:rsidRPr="004F2919" w14:paraId="669D29AF" w14:textId="77777777" w:rsidTr="00F575BB">
        <w:tc>
          <w:tcPr>
            <w:tcW w:w="0" w:type="auto"/>
          </w:tcPr>
          <w:p w14:paraId="0873BCFF" w14:textId="77777777" w:rsidR="00F575BB" w:rsidRPr="004F2919" w:rsidRDefault="00F575BB" w:rsidP="00F575BB">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8180" w:type="dxa"/>
          </w:tcPr>
          <w:p w14:paraId="5B2647CB"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Mã hợp đồng</w:t>
            </w:r>
          </w:p>
        </w:tc>
      </w:tr>
      <w:tr w:rsidR="004F2919" w:rsidRPr="004F2919" w14:paraId="10B2B276" w14:textId="77777777" w:rsidTr="00F575BB">
        <w:tc>
          <w:tcPr>
            <w:tcW w:w="0" w:type="auto"/>
          </w:tcPr>
          <w:p w14:paraId="365510D7" w14:textId="77777777" w:rsidR="00F575BB" w:rsidRPr="004F2919" w:rsidRDefault="00F575BB" w:rsidP="00F575BB">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8180" w:type="dxa"/>
          </w:tcPr>
          <w:p w14:paraId="7873E204"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Thời gian khớp lệnh</w:t>
            </w:r>
          </w:p>
        </w:tc>
      </w:tr>
      <w:tr w:rsidR="004F2919" w:rsidRPr="004F2919" w14:paraId="72FF6486" w14:textId="77777777" w:rsidTr="00F575BB">
        <w:tc>
          <w:tcPr>
            <w:tcW w:w="0" w:type="auto"/>
          </w:tcPr>
          <w:p w14:paraId="327507D9" w14:textId="77777777" w:rsidR="00F575BB" w:rsidRPr="004F2919" w:rsidRDefault="00F575BB" w:rsidP="00F575BB">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8180" w:type="dxa"/>
          </w:tcPr>
          <w:p w14:paraId="4EBAE566"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Giá khớp</w:t>
            </w:r>
          </w:p>
        </w:tc>
      </w:tr>
      <w:tr w:rsidR="004F2919" w:rsidRPr="004F2919" w14:paraId="4CA15416" w14:textId="77777777" w:rsidTr="00F575BB">
        <w:tc>
          <w:tcPr>
            <w:tcW w:w="0" w:type="auto"/>
          </w:tcPr>
          <w:p w14:paraId="4AC06D27" w14:textId="77777777" w:rsidR="00F575BB" w:rsidRPr="004F2919" w:rsidRDefault="00F575BB" w:rsidP="00F575BB">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lastRenderedPageBreak/>
              <w:t>5</w:t>
            </w:r>
          </w:p>
        </w:tc>
        <w:tc>
          <w:tcPr>
            <w:tcW w:w="8180" w:type="dxa"/>
          </w:tcPr>
          <w:p w14:paraId="53285067"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Khối lượng khớp</w:t>
            </w:r>
          </w:p>
        </w:tc>
      </w:tr>
      <w:tr w:rsidR="004F2919" w:rsidRPr="004F2919" w14:paraId="28E3EBE6" w14:textId="77777777" w:rsidTr="00F575BB">
        <w:tc>
          <w:tcPr>
            <w:tcW w:w="0" w:type="auto"/>
          </w:tcPr>
          <w:p w14:paraId="6423B392" w14:textId="77777777" w:rsidR="00F575BB" w:rsidRPr="004F2919" w:rsidRDefault="00F575BB" w:rsidP="00F575BB">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6</w:t>
            </w:r>
          </w:p>
        </w:tc>
        <w:tc>
          <w:tcPr>
            <w:tcW w:w="8180" w:type="dxa"/>
          </w:tcPr>
          <w:p w14:paraId="48ACD13D"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Mã thành viên mua</w:t>
            </w:r>
          </w:p>
        </w:tc>
      </w:tr>
      <w:tr w:rsidR="004F2919" w:rsidRPr="004F2919" w14:paraId="0ACC9509" w14:textId="77777777" w:rsidTr="00F575BB">
        <w:tc>
          <w:tcPr>
            <w:tcW w:w="0" w:type="auto"/>
          </w:tcPr>
          <w:p w14:paraId="4ADDAF1F" w14:textId="77777777" w:rsidR="00F575BB" w:rsidRPr="004F2919" w:rsidRDefault="00F575BB" w:rsidP="00F575BB">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7</w:t>
            </w:r>
          </w:p>
        </w:tc>
        <w:tc>
          <w:tcPr>
            <w:tcW w:w="8180" w:type="dxa"/>
          </w:tcPr>
          <w:p w14:paraId="35940690"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Mã thành viên bán</w:t>
            </w:r>
          </w:p>
        </w:tc>
      </w:tr>
    </w:tbl>
    <w:p w14:paraId="657E4220" w14:textId="77777777" w:rsidR="00F575BB" w:rsidRPr="004F2919" w:rsidRDefault="00F575BB" w:rsidP="0093246A">
      <w:pPr>
        <w:pStyle w:val="Compact"/>
        <w:numPr>
          <w:ilvl w:val="4"/>
          <w:numId w:val="12"/>
        </w:numPr>
        <w:tabs>
          <w:tab w:val="left" w:pos="426"/>
        </w:tabs>
        <w:spacing w:before="120" w:after="0" w:line="264" w:lineRule="auto"/>
        <w:ind w:hanging="3600"/>
        <w:rPr>
          <w:rFonts w:ascii="Times New Roman" w:hAnsi="Times New Roman" w:cs="Times New Roman"/>
          <w:sz w:val="28"/>
          <w:szCs w:val="28"/>
        </w:rPr>
      </w:pPr>
      <w:r w:rsidRPr="004F2919">
        <w:rPr>
          <w:rFonts w:ascii="Times New Roman" w:hAnsi="Times New Roman" w:cs="Times New Roman"/>
          <w:sz w:val="28"/>
          <w:szCs w:val="28"/>
        </w:rPr>
        <w:t>Dữ liệu vị thế mở</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8180"/>
      </w:tblGrid>
      <w:tr w:rsidR="004F2919" w:rsidRPr="004F2919" w14:paraId="0EE38F7D" w14:textId="77777777" w:rsidTr="008D5FE0">
        <w:trPr>
          <w:cnfStyle w:val="100000000000" w:firstRow="1" w:lastRow="0" w:firstColumn="0" w:lastColumn="0" w:oddVBand="0" w:evenVBand="0" w:oddHBand="0" w:evenHBand="0" w:firstRowFirstColumn="0" w:firstRowLastColumn="0" w:lastRowFirstColumn="0" w:lastRowLastColumn="0"/>
          <w:tblHeader/>
        </w:trPr>
        <w:tc>
          <w:tcPr>
            <w:tcW w:w="0" w:type="auto"/>
          </w:tcPr>
          <w:p w14:paraId="37BBA6E2"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8180" w:type="dxa"/>
          </w:tcPr>
          <w:p w14:paraId="34FDFD1A"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Tên chỉ tiêu</w:t>
            </w:r>
          </w:p>
        </w:tc>
      </w:tr>
      <w:tr w:rsidR="004F2919" w:rsidRPr="004F2919" w14:paraId="5897D9E9" w14:textId="77777777" w:rsidTr="008D5FE0">
        <w:tc>
          <w:tcPr>
            <w:tcW w:w="0" w:type="auto"/>
          </w:tcPr>
          <w:p w14:paraId="4B0454FF"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8180" w:type="dxa"/>
          </w:tcPr>
          <w:p w14:paraId="003DA963"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Mã thành viên</w:t>
            </w:r>
          </w:p>
        </w:tc>
      </w:tr>
      <w:tr w:rsidR="004F2919" w:rsidRPr="004F2919" w14:paraId="110A3B6C" w14:textId="77777777" w:rsidTr="008D5FE0">
        <w:tc>
          <w:tcPr>
            <w:tcW w:w="0" w:type="auto"/>
          </w:tcPr>
          <w:p w14:paraId="548F9A29"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8180" w:type="dxa"/>
          </w:tcPr>
          <w:p w14:paraId="2419E8F1"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Mã hợp đồng</w:t>
            </w:r>
          </w:p>
        </w:tc>
      </w:tr>
      <w:tr w:rsidR="004F2919" w:rsidRPr="004F2919" w14:paraId="6D85FDCE" w14:textId="77777777" w:rsidTr="008D5FE0">
        <w:tc>
          <w:tcPr>
            <w:tcW w:w="0" w:type="auto"/>
          </w:tcPr>
          <w:p w14:paraId="509657DB"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8180" w:type="dxa"/>
          </w:tcPr>
          <w:p w14:paraId="32B53A2F"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Vị thế mua</w:t>
            </w:r>
          </w:p>
        </w:tc>
      </w:tr>
      <w:tr w:rsidR="004F2919" w:rsidRPr="004F2919" w14:paraId="4D027091" w14:textId="77777777" w:rsidTr="008D5FE0">
        <w:tc>
          <w:tcPr>
            <w:tcW w:w="0" w:type="auto"/>
          </w:tcPr>
          <w:p w14:paraId="4866B4C8"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8180" w:type="dxa"/>
          </w:tcPr>
          <w:p w14:paraId="27323AB1"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Vị thế bán</w:t>
            </w:r>
          </w:p>
        </w:tc>
      </w:tr>
      <w:tr w:rsidR="004F2919" w:rsidRPr="004F2919" w14:paraId="3ECF020C" w14:textId="77777777" w:rsidTr="008D5FE0">
        <w:tc>
          <w:tcPr>
            <w:tcW w:w="0" w:type="auto"/>
          </w:tcPr>
          <w:p w14:paraId="71A54377"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8180" w:type="dxa"/>
          </w:tcPr>
          <w:p w14:paraId="6C1A0F6F"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Vị thế ròng</w:t>
            </w:r>
          </w:p>
        </w:tc>
      </w:tr>
      <w:tr w:rsidR="004F2919" w:rsidRPr="004F2919" w14:paraId="0014146A" w14:textId="77777777" w:rsidTr="008D5FE0">
        <w:tc>
          <w:tcPr>
            <w:tcW w:w="0" w:type="auto"/>
          </w:tcPr>
          <w:p w14:paraId="268E4F6B"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6</w:t>
            </w:r>
          </w:p>
        </w:tc>
        <w:tc>
          <w:tcPr>
            <w:tcW w:w="8180" w:type="dxa"/>
          </w:tcPr>
          <w:p w14:paraId="3C89732B"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Thời điểm ghi nhận</w:t>
            </w:r>
          </w:p>
        </w:tc>
      </w:tr>
    </w:tbl>
    <w:p w14:paraId="1D5FC72E" w14:textId="4765E64E" w:rsidR="00F575BB" w:rsidRPr="004F2919" w:rsidRDefault="008D5FE0" w:rsidP="008D5FE0">
      <w:pPr>
        <w:pStyle w:val="Compact"/>
        <w:tabs>
          <w:tab w:val="left" w:pos="426"/>
        </w:tabs>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 xml:space="preserve">III. </w:t>
      </w:r>
      <w:r w:rsidR="00F575BB" w:rsidRPr="004F2919">
        <w:rPr>
          <w:rFonts w:ascii="Times New Roman" w:hAnsi="Times New Roman" w:cs="Times New Roman"/>
          <w:b/>
          <w:sz w:val="28"/>
          <w:szCs w:val="28"/>
        </w:rPr>
        <w:t>DỮ LIỆU THỊ TRƯỜNG THEO PHIÊN GIAO DỊCH</w:t>
      </w:r>
    </w:p>
    <w:p w14:paraId="7E68EAAD" w14:textId="235A998B" w:rsidR="00F575BB" w:rsidRPr="004F2919" w:rsidRDefault="00F575BB" w:rsidP="0093246A">
      <w:pPr>
        <w:pStyle w:val="Compact"/>
        <w:numPr>
          <w:ilvl w:val="5"/>
          <w:numId w:val="12"/>
        </w:numPr>
        <w:tabs>
          <w:tab w:val="left" w:pos="284"/>
          <w:tab w:val="left" w:pos="426"/>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Thông tin giá</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8180"/>
      </w:tblGrid>
      <w:tr w:rsidR="004F2919" w:rsidRPr="004F2919" w14:paraId="7025C7EA" w14:textId="77777777" w:rsidTr="008D5FE0">
        <w:trPr>
          <w:cnfStyle w:val="100000000000" w:firstRow="1" w:lastRow="0" w:firstColumn="0" w:lastColumn="0" w:oddVBand="0" w:evenVBand="0" w:oddHBand="0" w:evenHBand="0" w:firstRowFirstColumn="0" w:firstRowLastColumn="0" w:lastRowFirstColumn="0" w:lastRowLastColumn="0"/>
          <w:tblHeader/>
        </w:trPr>
        <w:tc>
          <w:tcPr>
            <w:tcW w:w="0" w:type="auto"/>
          </w:tcPr>
          <w:p w14:paraId="19FFFAD1"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8180" w:type="dxa"/>
          </w:tcPr>
          <w:p w14:paraId="0C45E318"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Tên chỉ tiêu</w:t>
            </w:r>
          </w:p>
        </w:tc>
      </w:tr>
      <w:tr w:rsidR="004F2919" w:rsidRPr="004F2919" w14:paraId="1169B84D" w14:textId="77777777" w:rsidTr="008D5FE0">
        <w:tc>
          <w:tcPr>
            <w:tcW w:w="0" w:type="auto"/>
          </w:tcPr>
          <w:p w14:paraId="74733EAF"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8180" w:type="dxa"/>
          </w:tcPr>
          <w:p w14:paraId="0438C853"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Giá mở cửa</w:t>
            </w:r>
          </w:p>
        </w:tc>
      </w:tr>
      <w:tr w:rsidR="004F2919" w:rsidRPr="004F2919" w14:paraId="631E296E" w14:textId="77777777" w:rsidTr="008D5FE0">
        <w:tc>
          <w:tcPr>
            <w:tcW w:w="0" w:type="auto"/>
          </w:tcPr>
          <w:p w14:paraId="1FD01287"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8180" w:type="dxa"/>
          </w:tcPr>
          <w:p w14:paraId="0C63937F"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Giá đóng cửa</w:t>
            </w:r>
          </w:p>
        </w:tc>
      </w:tr>
      <w:tr w:rsidR="004F2919" w:rsidRPr="004F2919" w14:paraId="6056131E" w14:textId="77777777" w:rsidTr="008D5FE0">
        <w:tc>
          <w:tcPr>
            <w:tcW w:w="0" w:type="auto"/>
          </w:tcPr>
          <w:p w14:paraId="172846F1"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8180" w:type="dxa"/>
          </w:tcPr>
          <w:p w14:paraId="7F364731"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Giá cao nhất</w:t>
            </w:r>
          </w:p>
        </w:tc>
      </w:tr>
      <w:tr w:rsidR="004F2919" w:rsidRPr="004F2919" w14:paraId="1C1BB187" w14:textId="77777777" w:rsidTr="008D5FE0">
        <w:tc>
          <w:tcPr>
            <w:tcW w:w="0" w:type="auto"/>
          </w:tcPr>
          <w:p w14:paraId="61284A87"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8180" w:type="dxa"/>
          </w:tcPr>
          <w:p w14:paraId="61BFF4B5"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Giá thấp nhất</w:t>
            </w:r>
          </w:p>
        </w:tc>
      </w:tr>
      <w:tr w:rsidR="004F2919" w:rsidRPr="004F2919" w14:paraId="67696594" w14:textId="77777777" w:rsidTr="008D5FE0">
        <w:tc>
          <w:tcPr>
            <w:tcW w:w="0" w:type="auto"/>
          </w:tcPr>
          <w:p w14:paraId="6D763F7D"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8180" w:type="dxa"/>
          </w:tcPr>
          <w:p w14:paraId="6C6E8822"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Giá thanh toán cuối ngày</w:t>
            </w:r>
          </w:p>
        </w:tc>
      </w:tr>
    </w:tbl>
    <w:p w14:paraId="516AC7E4" w14:textId="77777777" w:rsidR="00F575BB" w:rsidRPr="004F2919" w:rsidRDefault="00F575BB" w:rsidP="0093246A">
      <w:pPr>
        <w:pStyle w:val="Compact"/>
        <w:numPr>
          <w:ilvl w:val="5"/>
          <w:numId w:val="12"/>
        </w:numPr>
        <w:tabs>
          <w:tab w:val="left" w:pos="284"/>
          <w:tab w:val="left" w:pos="426"/>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Thông tin khối lượng</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8180"/>
      </w:tblGrid>
      <w:tr w:rsidR="004F2919" w:rsidRPr="004F2919" w14:paraId="5A0CD7FE" w14:textId="77777777" w:rsidTr="008D5FE0">
        <w:trPr>
          <w:cnfStyle w:val="100000000000" w:firstRow="1" w:lastRow="0" w:firstColumn="0" w:lastColumn="0" w:oddVBand="0" w:evenVBand="0" w:oddHBand="0" w:evenHBand="0" w:firstRowFirstColumn="0" w:firstRowLastColumn="0" w:lastRowFirstColumn="0" w:lastRowLastColumn="0"/>
          <w:tblHeader/>
        </w:trPr>
        <w:tc>
          <w:tcPr>
            <w:tcW w:w="0" w:type="auto"/>
          </w:tcPr>
          <w:p w14:paraId="0883499A"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8180" w:type="dxa"/>
          </w:tcPr>
          <w:p w14:paraId="2FAB4F45"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Tên chỉ tiêu</w:t>
            </w:r>
          </w:p>
        </w:tc>
      </w:tr>
      <w:tr w:rsidR="004F2919" w:rsidRPr="004F2919" w14:paraId="564D1EE4" w14:textId="77777777" w:rsidTr="008D5FE0">
        <w:tc>
          <w:tcPr>
            <w:tcW w:w="0" w:type="auto"/>
          </w:tcPr>
          <w:p w14:paraId="39C70184"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8180" w:type="dxa"/>
          </w:tcPr>
          <w:p w14:paraId="2292016B"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khối lượng giao dịch</w:t>
            </w:r>
          </w:p>
        </w:tc>
      </w:tr>
      <w:tr w:rsidR="004F2919" w:rsidRPr="004F2919" w14:paraId="45E67158" w14:textId="77777777" w:rsidTr="008D5FE0">
        <w:tc>
          <w:tcPr>
            <w:tcW w:w="0" w:type="auto"/>
          </w:tcPr>
          <w:p w14:paraId="67A6F36F"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8180" w:type="dxa"/>
          </w:tcPr>
          <w:p w14:paraId="0AD5C4AA"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giá trị giao dịch</w:t>
            </w:r>
          </w:p>
        </w:tc>
      </w:tr>
      <w:tr w:rsidR="004F2919" w:rsidRPr="004F2919" w14:paraId="692F5D5D" w14:textId="77777777" w:rsidTr="008D5FE0">
        <w:tc>
          <w:tcPr>
            <w:tcW w:w="0" w:type="auto"/>
          </w:tcPr>
          <w:p w14:paraId="349710AA"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8180" w:type="dxa"/>
          </w:tcPr>
          <w:p w14:paraId="22671F7A"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số hợp đồng còn mở</w:t>
            </w:r>
          </w:p>
        </w:tc>
      </w:tr>
      <w:tr w:rsidR="004F2919" w:rsidRPr="004F2919" w14:paraId="60ECA850" w14:textId="77777777" w:rsidTr="008D5FE0">
        <w:tc>
          <w:tcPr>
            <w:tcW w:w="0" w:type="auto"/>
          </w:tcPr>
          <w:p w14:paraId="591DB504"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8180" w:type="dxa"/>
          </w:tcPr>
          <w:p w14:paraId="63B63A6F"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Số lượng giao dịch phát sinh</w:t>
            </w:r>
          </w:p>
        </w:tc>
      </w:tr>
    </w:tbl>
    <w:p w14:paraId="7201E5CB" w14:textId="051A7AF3" w:rsidR="00F575BB" w:rsidRPr="004F2919" w:rsidRDefault="00F575BB" w:rsidP="00251612">
      <w:pPr>
        <w:pStyle w:val="Compact"/>
        <w:numPr>
          <w:ilvl w:val="1"/>
          <w:numId w:val="16"/>
        </w:numPr>
        <w:tabs>
          <w:tab w:val="left" w:pos="426"/>
        </w:tabs>
        <w:spacing w:before="120" w:after="0" w:line="264" w:lineRule="auto"/>
        <w:ind w:hanging="1440"/>
        <w:rPr>
          <w:rFonts w:ascii="Times New Roman" w:hAnsi="Times New Roman" w:cs="Times New Roman"/>
          <w:b/>
          <w:sz w:val="28"/>
          <w:szCs w:val="28"/>
        </w:rPr>
      </w:pPr>
      <w:r w:rsidRPr="004F2919">
        <w:rPr>
          <w:rFonts w:ascii="Times New Roman" w:hAnsi="Times New Roman" w:cs="Times New Roman"/>
          <w:b/>
          <w:sz w:val="28"/>
          <w:szCs w:val="28"/>
        </w:rPr>
        <w:t>DỮ LIỆU THÀNH VIÊN</w:t>
      </w:r>
    </w:p>
    <w:p w14:paraId="4DD989B1" w14:textId="5DF00C4A" w:rsidR="00F575BB" w:rsidRPr="004F2919" w:rsidRDefault="008D5FE0" w:rsidP="008D5FE0">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xml:space="preserve">1. </w:t>
      </w:r>
      <w:r w:rsidR="00F575BB" w:rsidRPr="004F2919">
        <w:rPr>
          <w:rFonts w:ascii="Times New Roman" w:hAnsi="Times New Roman" w:cs="Times New Roman"/>
          <w:sz w:val="28"/>
          <w:szCs w:val="28"/>
        </w:rPr>
        <w:t>Thông tin nhận dạng thành viên</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8180"/>
      </w:tblGrid>
      <w:tr w:rsidR="004F2919" w:rsidRPr="004F2919" w14:paraId="2B447405" w14:textId="77777777" w:rsidTr="008D5FE0">
        <w:trPr>
          <w:cnfStyle w:val="100000000000" w:firstRow="1" w:lastRow="0" w:firstColumn="0" w:lastColumn="0" w:oddVBand="0" w:evenVBand="0" w:oddHBand="0" w:evenHBand="0" w:firstRowFirstColumn="0" w:firstRowLastColumn="0" w:lastRowFirstColumn="0" w:lastRowLastColumn="0"/>
          <w:tblHeader/>
        </w:trPr>
        <w:tc>
          <w:tcPr>
            <w:tcW w:w="0" w:type="auto"/>
          </w:tcPr>
          <w:p w14:paraId="2D842956"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lastRenderedPageBreak/>
              <w:t>STT</w:t>
            </w:r>
          </w:p>
        </w:tc>
        <w:tc>
          <w:tcPr>
            <w:tcW w:w="8180" w:type="dxa"/>
          </w:tcPr>
          <w:p w14:paraId="4232A082"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Tên chỉ tiêu</w:t>
            </w:r>
          </w:p>
        </w:tc>
      </w:tr>
      <w:tr w:rsidR="004F2919" w:rsidRPr="004F2919" w14:paraId="44CF6A2B" w14:textId="77777777" w:rsidTr="008D5FE0">
        <w:tc>
          <w:tcPr>
            <w:tcW w:w="0" w:type="auto"/>
          </w:tcPr>
          <w:p w14:paraId="7C23A0A8"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8180" w:type="dxa"/>
          </w:tcPr>
          <w:p w14:paraId="7DD739C0"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Mã thành viên</w:t>
            </w:r>
          </w:p>
        </w:tc>
      </w:tr>
      <w:tr w:rsidR="004F2919" w:rsidRPr="004F2919" w14:paraId="18E57ED7" w14:textId="77777777" w:rsidTr="008D5FE0">
        <w:tc>
          <w:tcPr>
            <w:tcW w:w="0" w:type="auto"/>
          </w:tcPr>
          <w:p w14:paraId="6428D15B"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8180" w:type="dxa"/>
          </w:tcPr>
          <w:p w14:paraId="0CF472D1"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Tên thành viên</w:t>
            </w:r>
          </w:p>
        </w:tc>
      </w:tr>
      <w:tr w:rsidR="004F2919" w:rsidRPr="004F2919" w14:paraId="5EFE6A61" w14:textId="77777777" w:rsidTr="008D5FE0">
        <w:tc>
          <w:tcPr>
            <w:tcW w:w="0" w:type="auto"/>
          </w:tcPr>
          <w:p w14:paraId="373FB973"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8180" w:type="dxa"/>
          </w:tcPr>
          <w:p w14:paraId="22BA4539"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Loại thành viên</w:t>
            </w:r>
          </w:p>
        </w:tc>
      </w:tr>
      <w:tr w:rsidR="004F2919" w:rsidRPr="004F2919" w14:paraId="03F43920" w14:textId="77777777" w:rsidTr="008D5FE0">
        <w:tc>
          <w:tcPr>
            <w:tcW w:w="0" w:type="auto"/>
          </w:tcPr>
          <w:p w14:paraId="614400CD"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8180" w:type="dxa"/>
          </w:tcPr>
          <w:p w14:paraId="08DF9217"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Mã số doanh nghiệp</w:t>
            </w:r>
          </w:p>
        </w:tc>
      </w:tr>
      <w:tr w:rsidR="004F2919" w:rsidRPr="004F2919" w14:paraId="30D66BE8" w14:textId="77777777" w:rsidTr="008D5FE0">
        <w:tc>
          <w:tcPr>
            <w:tcW w:w="0" w:type="auto"/>
          </w:tcPr>
          <w:p w14:paraId="4B404004"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8180" w:type="dxa"/>
          </w:tcPr>
          <w:p w14:paraId="7AE4A68D"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Địa chỉ</w:t>
            </w:r>
          </w:p>
        </w:tc>
      </w:tr>
      <w:tr w:rsidR="004F2919" w:rsidRPr="004F2919" w14:paraId="293ED733" w14:textId="77777777" w:rsidTr="008D5FE0">
        <w:tc>
          <w:tcPr>
            <w:tcW w:w="0" w:type="auto"/>
          </w:tcPr>
          <w:p w14:paraId="2CF66059"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6</w:t>
            </w:r>
          </w:p>
        </w:tc>
        <w:tc>
          <w:tcPr>
            <w:tcW w:w="8180" w:type="dxa"/>
          </w:tcPr>
          <w:p w14:paraId="02DB1199"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Người đại diện theo pháp luật</w:t>
            </w:r>
          </w:p>
        </w:tc>
      </w:tr>
      <w:tr w:rsidR="004F2919" w:rsidRPr="004F2919" w14:paraId="5590AB14" w14:textId="77777777" w:rsidTr="008D5FE0">
        <w:tc>
          <w:tcPr>
            <w:tcW w:w="0" w:type="auto"/>
          </w:tcPr>
          <w:p w14:paraId="6AD29758"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7</w:t>
            </w:r>
          </w:p>
        </w:tc>
        <w:tc>
          <w:tcPr>
            <w:tcW w:w="8180" w:type="dxa"/>
          </w:tcPr>
          <w:p w14:paraId="2C04F751"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Tình trạng hoạt động</w:t>
            </w:r>
          </w:p>
        </w:tc>
      </w:tr>
    </w:tbl>
    <w:p w14:paraId="29FFF123" w14:textId="512FB34A" w:rsidR="00F575BB" w:rsidRPr="004F2919" w:rsidRDefault="008D5FE0" w:rsidP="008D5FE0">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xml:space="preserve">2. </w:t>
      </w:r>
      <w:r w:rsidR="00F575BB" w:rsidRPr="004F2919">
        <w:rPr>
          <w:rFonts w:ascii="Times New Roman" w:hAnsi="Times New Roman" w:cs="Times New Roman"/>
          <w:sz w:val="28"/>
          <w:szCs w:val="28"/>
        </w:rPr>
        <w:t>Biến động thành viên</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8180"/>
      </w:tblGrid>
      <w:tr w:rsidR="004F2919" w:rsidRPr="004F2919" w14:paraId="318A0945" w14:textId="77777777" w:rsidTr="008D5FE0">
        <w:trPr>
          <w:cnfStyle w:val="100000000000" w:firstRow="1" w:lastRow="0" w:firstColumn="0" w:lastColumn="0" w:oddVBand="0" w:evenVBand="0" w:oddHBand="0" w:evenHBand="0" w:firstRowFirstColumn="0" w:firstRowLastColumn="0" w:lastRowFirstColumn="0" w:lastRowLastColumn="0"/>
          <w:tblHeader/>
        </w:trPr>
        <w:tc>
          <w:tcPr>
            <w:tcW w:w="0" w:type="auto"/>
          </w:tcPr>
          <w:p w14:paraId="5AD2A182"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8180" w:type="dxa"/>
          </w:tcPr>
          <w:p w14:paraId="5D8AD13D"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Chỉ tiêu</w:t>
            </w:r>
          </w:p>
        </w:tc>
      </w:tr>
      <w:tr w:rsidR="004F2919" w:rsidRPr="004F2919" w14:paraId="72E56484" w14:textId="77777777" w:rsidTr="008D5FE0">
        <w:tc>
          <w:tcPr>
            <w:tcW w:w="0" w:type="auto"/>
          </w:tcPr>
          <w:p w14:paraId="17927C6D"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8180" w:type="dxa"/>
          </w:tcPr>
          <w:p w14:paraId="69BC2BB3"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Thành viên mới</w:t>
            </w:r>
          </w:p>
        </w:tc>
      </w:tr>
      <w:tr w:rsidR="004F2919" w:rsidRPr="004F2919" w14:paraId="64FD1984" w14:textId="77777777" w:rsidTr="008D5FE0">
        <w:tc>
          <w:tcPr>
            <w:tcW w:w="0" w:type="auto"/>
          </w:tcPr>
          <w:p w14:paraId="654E0AC5"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8180" w:type="dxa"/>
          </w:tcPr>
          <w:p w14:paraId="7E001A47"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Thành viên bị đình chỉ</w:t>
            </w:r>
          </w:p>
        </w:tc>
      </w:tr>
      <w:tr w:rsidR="004F2919" w:rsidRPr="004F2919" w14:paraId="150A6EE5" w14:textId="77777777" w:rsidTr="008D5FE0">
        <w:tc>
          <w:tcPr>
            <w:tcW w:w="0" w:type="auto"/>
          </w:tcPr>
          <w:p w14:paraId="5CC8C361"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8180" w:type="dxa"/>
          </w:tcPr>
          <w:p w14:paraId="1CFC45B2"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Thành viên chấm dứt tư cách</w:t>
            </w:r>
          </w:p>
        </w:tc>
      </w:tr>
      <w:tr w:rsidR="004F2919" w:rsidRPr="004F2919" w14:paraId="75802B38" w14:textId="77777777" w:rsidTr="008D5FE0">
        <w:tc>
          <w:tcPr>
            <w:tcW w:w="0" w:type="auto"/>
          </w:tcPr>
          <w:p w14:paraId="4C4D07A1"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8180" w:type="dxa"/>
          </w:tcPr>
          <w:p w14:paraId="422A8D6B"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Thành viên khôi phục hoạt động</w:t>
            </w:r>
          </w:p>
        </w:tc>
      </w:tr>
    </w:tbl>
    <w:p w14:paraId="5106EC05" w14:textId="77777777" w:rsidR="00F575BB" w:rsidRPr="004F2919" w:rsidRDefault="00F575BB" w:rsidP="00F575BB">
      <w:pPr>
        <w:pStyle w:val="BodyText"/>
        <w:tabs>
          <w:tab w:val="left" w:pos="426"/>
        </w:tabs>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V. DỮ LIỆU THANH TOÁN BÙ TRỪ</w:t>
      </w:r>
    </w:p>
    <w:p w14:paraId="11994C38" w14:textId="72C7BF15" w:rsidR="00F575BB" w:rsidRPr="004F2919" w:rsidRDefault="008D5FE0" w:rsidP="008D5FE0">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xml:space="preserve">1. </w:t>
      </w:r>
      <w:r w:rsidR="00F575BB" w:rsidRPr="004F2919">
        <w:rPr>
          <w:rFonts w:ascii="Times New Roman" w:hAnsi="Times New Roman" w:cs="Times New Roman"/>
          <w:sz w:val="28"/>
          <w:szCs w:val="28"/>
        </w:rPr>
        <w:t>Dữ liệu ký quỹ</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8180"/>
      </w:tblGrid>
      <w:tr w:rsidR="004F2919" w:rsidRPr="004F2919" w14:paraId="52FFAE55" w14:textId="77777777" w:rsidTr="008D5FE0">
        <w:trPr>
          <w:cnfStyle w:val="100000000000" w:firstRow="1" w:lastRow="0" w:firstColumn="0" w:lastColumn="0" w:oddVBand="0" w:evenVBand="0" w:oddHBand="0" w:evenHBand="0" w:firstRowFirstColumn="0" w:firstRowLastColumn="0" w:lastRowFirstColumn="0" w:lastRowLastColumn="0"/>
          <w:tblHeader/>
        </w:trPr>
        <w:tc>
          <w:tcPr>
            <w:tcW w:w="0" w:type="auto"/>
          </w:tcPr>
          <w:p w14:paraId="410DB000"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8180" w:type="dxa"/>
          </w:tcPr>
          <w:p w14:paraId="4525B78E"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Chỉ tiêu</w:t>
            </w:r>
          </w:p>
        </w:tc>
      </w:tr>
      <w:tr w:rsidR="004F2919" w:rsidRPr="004F2919" w14:paraId="45765231" w14:textId="77777777" w:rsidTr="008D5FE0">
        <w:tc>
          <w:tcPr>
            <w:tcW w:w="0" w:type="auto"/>
          </w:tcPr>
          <w:p w14:paraId="35CFD45D"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8180" w:type="dxa"/>
          </w:tcPr>
          <w:p w14:paraId="0112B354"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Mã thành viên</w:t>
            </w:r>
          </w:p>
        </w:tc>
      </w:tr>
      <w:tr w:rsidR="004F2919" w:rsidRPr="004F2919" w14:paraId="009A1006" w14:textId="77777777" w:rsidTr="008D5FE0">
        <w:tc>
          <w:tcPr>
            <w:tcW w:w="0" w:type="auto"/>
          </w:tcPr>
          <w:p w14:paraId="673BEFE0"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8180" w:type="dxa"/>
          </w:tcPr>
          <w:p w14:paraId="016E5406"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Giá trị ký quỹ ban đầu</w:t>
            </w:r>
          </w:p>
        </w:tc>
      </w:tr>
      <w:tr w:rsidR="004F2919" w:rsidRPr="004F2919" w14:paraId="3B4B3020" w14:textId="77777777" w:rsidTr="008D5FE0">
        <w:tc>
          <w:tcPr>
            <w:tcW w:w="0" w:type="auto"/>
          </w:tcPr>
          <w:p w14:paraId="31655F3E"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8180" w:type="dxa"/>
          </w:tcPr>
          <w:p w14:paraId="1903A12E"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Giá trị ký quỹ duy trì</w:t>
            </w:r>
          </w:p>
        </w:tc>
      </w:tr>
      <w:tr w:rsidR="004F2919" w:rsidRPr="004F2919" w14:paraId="3F6B567F" w14:textId="77777777" w:rsidTr="008D5FE0">
        <w:tc>
          <w:tcPr>
            <w:tcW w:w="0" w:type="auto"/>
          </w:tcPr>
          <w:p w14:paraId="4E82059E"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8180" w:type="dxa"/>
          </w:tcPr>
          <w:p w14:paraId="6D1E5337"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Giá trị ký quỹ thực tế</w:t>
            </w:r>
          </w:p>
        </w:tc>
      </w:tr>
      <w:tr w:rsidR="004F2919" w:rsidRPr="004F2919" w14:paraId="7BE8EFAA" w14:textId="77777777" w:rsidTr="008D5FE0">
        <w:tc>
          <w:tcPr>
            <w:tcW w:w="0" w:type="auto"/>
          </w:tcPr>
          <w:p w14:paraId="13E2272C"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8180" w:type="dxa"/>
          </w:tcPr>
          <w:p w14:paraId="66057F13"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Thời điểm xác định</w:t>
            </w:r>
          </w:p>
        </w:tc>
      </w:tr>
    </w:tbl>
    <w:p w14:paraId="323F3EF3" w14:textId="703A9BAE" w:rsidR="00F575BB" w:rsidRPr="004F2919" w:rsidRDefault="008D5FE0" w:rsidP="008D5FE0">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xml:space="preserve">2. </w:t>
      </w:r>
      <w:r w:rsidR="00F575BB" w:rsidRPr="004F2919">
        <w:rPr>
          <w:rFonts w:ascii="Times New Roman" w:hAnsi="Times New Roman" w:cs="Times New Roman"/>
          <w:sz w:val="28"/>
          <w:szCs w:val="28"/>
        </w:rPr>
        <w:t>Dữ liệu thanh toán</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8180"/>
      </w:tblGrid>
      <w:tr w:rsidR="004F2919" w:rsidRPr="004F2919" w14:paraId="538D567D" w14:textId="77777777" w:rsidTr="008D5FE0">
        <w:trPr>
          <w:cnfStyle w:val="100000000000" w:firstRow="1" w:lastRow="0" w:firstColumn="0" w:lastColumn="0" w:oddVBand="0" w:evenVBand="0" w:oddHBand="0" w:evenHBand="0" w:firstRowFirstColumn="0" w:firstRowLastColumn="0" w:lastRowFirstColumn="0" w:lastRowLastColumn="0"/>
          <w:tblHeader/>
        </w:trPr>
        <w:tc>
          <w:tcPr>
            <w:tcW w:w="0" w:type="auto"/>
          </w:tcPr>
          <w:p w14:paraId="3F5EC339"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8180" w:type="dxa"/>
          </w:tcPr>
          <w:p w14:paraId="31743E78"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Chỉ tiêu</w:t>
            </w:r>
          </w:p>
        </w:tc>
      </w:tr>
      <w:tr w:rsidR="004F2919" w:rsidRPr="004F2919" w14:paraId="1E2F0F76" w14:textId="77777777" w:rsidTr="008D5FE0">
        <w:tc>
          <w:tcPr>
            <w:tcW w:w="0" w:type="auto"/>
          </w:tcPr>
          <w:p w14:paraId="703BCB87"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8180" w:type="dxa"/>
          </w:tcPr>
          <w:p w14:paraId="40FBFD3E"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Nghĩa vụ thanh toán</w:t>
            </w:r>
          </w:p>
        </w:tc>
      </w:tr>
      <w:tr w:rsidR="004F2919" w:rsidRPr="004F2919" w14:paraId="6B88EC17" w14:textId="77777777" w:rsidTr="008D5FE0">
        <w:tc>
          <w:tcPr>
            <w:tcW w:w="0" w:type="auto"/>
          </w:tcPr>
          <w:p w14:paraId="0E70F6D7"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8180" w:type="dxa"/>
          </w:tcPr>
          <w:p w14:paraId="1EBA48D6"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Giá trị đã thanh toán</w:t>
            </w:r>
          </w:p>
        </w:tc>
      </w:tr>
      <w:tr w:rsidR="004F2919" w:rsidRPr="004F2919" w14:paraId="5CDFCA99" w14:textId="77777777" w:rsidTr="008D5FE0">
        <w:tc>
          <w:tcPr>
            <w:tcW w:w="0" w:type="auto"/>
          </w:tcPr>
          <w:p w14:paraId="7ED630F4"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8180" w:type="dxa"/>
          </w:tcPr>
          <w:p w14:paraId="7A20F18E"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Giá trị chưa thanh toán</w:t>
            </w:r>
          </w:p>
        </w:tc>
      </w:tr>
      <w:tr w:rsidR="004F2919" w:rsidRPr="004F2919" w14:paraId="0D0401DD" w14:textId="77777777" w:rsidTr="008D5FE0">
        <w:tc>
          <w:tcPr>
            <w:tcW w:w="0" w:type="auto"/>
          </w:tcPr>
          <w:p w14:paraId="106C2CB9"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8180" w:type="dxa"/>
          </w:tcPr>
          <w:p w14:paraId="20FC6038"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Thời điểm thanh toán</w:t>
            </w:r>
          </w:p>
        </w:tc>
      </w:tr>
    </w:tbl>
    <w:p w14:paraId="6DC833A1" w14:textId="67D111BC" w:rsidR="00F575BB" w:rsidRPr="004F2919" w:rsidRDefault="008D5FE0" w:rsidP="008D5FE0">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xml:space="preserve">3. </w:t>
      </w:r>
      <w:r w:rsidR="00F575BB" w:rsidRPr="004F2919">
        <w:rPr>
          <w:rFonts w:ascii="Times New Roman" w:hAnsi="Times New Roman" w:cs="Times New Roman"/>
          <w:sz w:val="28"/>
          <w:szCs w:val="28"/>
        </w:rPr>
        <w:t>Dữ liệu cảnh báo rủi ro</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8038"/>
      </w:tblGrid>
      <w:tr w:rsidR="004F2919" w:rsidRPr="004F2919" w14:paraId="64BABA75" w14:textId="77777777" w:rsidTr="008D5FE0">
        <w:trPr>
          <w:cnfStyle w:val="100000000000" w:firstRow="1" w:lastRow="0" w:firstColumn="0" w:lastColumn="0" w:oddVBand="0" w:evenVBand="0" w:oddHBand="0" w:evenHBand="0" w:firstRowFirstColumn="0" w:firstRowLastColumn="0" w:lastRowFirstColumn="0" w:lastRowLastColumn="0"/>
          <w:tblHeader/>
        </w:trPr>
        <w:tc>
          <w:tcPr>
            <w:tcW w:w="0" w:type="auto"/>
          </w:tcPr>
          <w:p w14:paraId="3471981B"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lastRenderedPageBreak/>
              <w:t>STT</w:t>
            </w:r>
          </w:p>
        </w:tc>
        <w:tc>
          <w:tcPr>
            <w:tcW w:w="8038" w:type="dxa"/>
          </w:tcPr>
          <w:p w14:paraId="04E51DF4"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Chỉ tiêu</w:t>
            </w:r>
          </w:p>
        </w:tc>
      </w:tr>
      <w:tr w:rsidR="004F2919" w:rsidRPr="004F2919" w14:paraId="0092AAB4" w14:textId="77777777" w:rsidTr="008D5FE0">
        <w:tc>
          <w:tcPr>
            <w:tcW w:w="0" w:type="auto"/>
          </w:tcPr>
          <w:p w14:paraId="6A9009C5"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8038" w:type="dxa"/>
          </w:tcPr>
          <w:p w14:paraId="32D3C0A8"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Mã cảnh báo</w:t>
            </w:r>
          </w:p>
        </w:tc>
      </w:tr>
      <w:tr w:rsidR="004F2919" w:rsidRPr="004F2919" w14:paraId="0A209538" w14:textId="77777777" w:rsidTr="008D5FE0">
        <w:tc>
          <w:tcPr>
            <w:tcW w:w="0" w:type="auto"/>
          </w:tcPr>
          <w:p w14:paraId="15AB5B50"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8038" w:type="dxa"/>
          </w:tcPr>
          <w:p w14:paraId="69DACE13"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Loại cảnh báo</w:t>
            </w:r>
          </w:p>
        </w:tc>
      </w:tr>
      <w:tr w:rsidR="004F2919" w:rsidRPr="004F2919" w14:paraId="3E3D4C20" w14:textId="77777777" w:rsidTr="008D5FE0">
        <w:tc>
          <w:tcPr>
            <w:tcW w:w="0" w:type="auto"/>
          </w:tcPr>
          <w:p w14:paraId="1F094D21"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8038" w:type="dxa"/>
          </w:tcPr>
          <w:p w14:paraId="42E09EEA"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Thời gian phát sinh</w:t>
            </w:r>
          </w:p>
        </w:tc>
      </w:tr>
      <w:tr w:rsidR="004F2919" w:rsidRPr="004F2919" w14:paraId="739C9B10" w14:textId="77777777" w:rsidTr="008D5FE0">
        <w:tc>
          <w:tcPr>
            <w:tcW w:w="0" w:type="auto"/>
          </w:tcPr>
          <w:p w14:paraId="509E4EA7"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8038" w:type="dxa"/>
          </w:tcPr>
          <w:p w14:paraId="643C2D24"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Đối tượng bị cảnh báo</w:t>
            </w:r>
          </w:p>
        </w:tc>
      </w:tr>
      <w:tr w:rsidR="004F2919" w:rsidRPr="004F2919" w14:paraId="3421F3B5" w14:textId="77777777" w:rsidTr="008D5FE0">
        <w:tc>
          <w:tcPr>
            <w:tcW w:w="0" w:type="auto"/>
          </w:tcPr>
          <w:p w14:paraId="59F59E9C"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8038" w:type="dxa"/>
          </w:tcPr>
          <w:p w14:paraId="3ED2B2CB"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Biện pháp xử lý</w:t>
            </w:r>
          </w:p>
        </w:tc>
      </w:tr>
    </w:tbl>
    <w:p w14:paraId="158F380E" w14:textId="26E2D1F0" w:rsidR="00F575BB" w:rsidRPr="004F2919" w:rsidRDefault="008D5FE0" w:rsidP="008D5FE0">
      <w:pPr>
        <w:pStyle w:val="Compact"/>
        <w:tabs>
          <w:tab w:val="left" w:pos="426"/>
        </w:tabs>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 xml:space="preserve">VI. </w:t>
      </w:r>
      <w:r w:rsidR="00F575BB" w:rsidRPr="004F2919">
        <w:rPr>
          <w:rFonts w:ascii="Times New Roman" w:hAnsi="Times New Roman" w:cs="Times New Roman"/>
          <w:b/>
          <w:sz w:val="28"/>
          <w:szCs w:val="28"/>
        </w:rPr>
        <w:t>DỮ LIỆU GIAO NHẬN HÀNG HÓA</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8038"/>
      </w:tblGrid>
      <w:tr w:rsidR="004F2919" w:rsidRPr="004F2919" w14:paraId="11BC8775" w14:textId="77777777" w:rsidTr="008D5FE0">
        <w:trPr>
          <w:cnfStyle w:val="100000000000" w:firstRow="1" w:lastRow="0" w:firstColumn="0" w:lastColumn="0" w:oddVBand="0" w:evenVBand="0" w:oddHBand="0" w:evenHBand="0" w:firstRowFirstColumn="0" w:firstRowLastColumn="0" w:lastRowFirstColumn="0" w:lastRowLastColumn="0"/>
          <w:tblHeader/>
        </w:trPr>
        <w:tc>
          <w:tcPr>
            <w:tcW w:w="0" w:type="auto"/>
          </w:tcPr>
          <w:p w14:paraId="326627A3"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8038" w:type="dxa"/>
          </w:tcPr>
          <w:p w14:paraId="140B54AF"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Chỉ tiêu</w:t>
            </w:r>
          </w:p>
        </w:tc>
      </w:tr>
      <w:tr w:rsidR="004F2919" w:rsidRPr="004F2919" w14:paraId="0B06457C" w14:textId="77777777" w:rsidTr="008D5FE0">
        <w:tc>
          <w:tcPr>
            <w:tcW w:w="0" w:type="auto"/>
          </w:tcPr>
          <w:p w14:paraId="08A54ABB"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8038" w:type="dxa"/>
          </w:tcPr>
          <w:p w14:paraId="48309664"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Mã hợp đồng</w:t>
            </w:r>
          </w:p>
        </w:tc>
      </w:tr>
      <w:tr w:rsidR="004F2919" w:rsidRPr="004F2919" w14:paraId="5C1210B2" w14:textId="77777777" w:rsidTr="008D5FE0">
        <w:tc>
          <w:tcPr>
            <w:tcW w:w="0" w:type="auto"/>
          </w:tcPr>
          <w:p w14:paraId="0AA460A5"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8038" w:type="dxa"/>
          </w:tcPr>
          <w:p w14:paraId="5F1C4F10"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Loại hàng hóa</w:t>
            </w:r>
          </w:p>
        </w:tc>
      </w:tr>
      <w:tr w:rsidR="004F2919" w:rsidRPr="004F2919" w14:paraId="2648122C" w14:textId="77777777" w:rsidTr="008D5FE0">
        <w:tc>
          <w:tcPr>
            <w:tcW w:w="0" w:type="auto"/>
          </w:tcPr>
          <w:p w14:paraId="3C176E7B"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8038" w:type="dxa"/>
          </w:tcPr>
          <w:p w14:paraId="69F63B26"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Khối lượng giao nhận</w:t>
            </w:r>
          </w:p>
        </w:tc>
      </w:tr>
      <w:tr w:rsidR="004F2919" w:rsidRPr="004F2919" w14:paraId="2EFF687E" w14:textId="77777777" w:rsidTr="008D5FE0">
        <w:tc>
          <w:tcPr>
            <w:tcW w:w="0" w:type="auto"/>
          </w:tcPr>
          <w:p w14:paraId="35EDF502"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8038" w:type="dxa"/>
          </w:tcPr>
          <w:p w14:paraId="04DD0B19"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Địa điểm giao nhận</w:t>
            </w:r>
          </w:p>
        </w:tc>
      </w:tr>
      <w:tr w:rsidR="004F2919" w:rsidRPr="004F2919" w14:paraId="0FAD42DD" w14:textId="77777777" w:rsidTr="008D5FE0">
        <w:tc>
          <w:tcPr>
            <w:tcW w:w="0" w:type="auto"/>
          </w:tcPr>
          <w:p w14:paraId="17587C46"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8038" w:type="dxa"/>
          </w:tcPr>
          <w:p w14:paraId="38A43C62"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Ngày giao nhận</w:t>
            </w:r>
          </w:p>
        </w:tc>
      </w:tr>
      <w:tr w:rsidR="004F2919" w:rsidRPr="004F2919" w14:paraId="15857C86" w14:textId="77777777" w:rsidTr="008D5FE0">
        <w:tc>
          <w:tcPr>
            <w:tcW w:w="0" w:type="auto"/>
          </w:tcPr>
          <w:p w14:paraId="04EAC1CD"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6</w:t>
            </w:r>
          </w:p>
        </w:tc>
        <w:tc>
          <w:tcPr>
            <w:tcW w:w="8038" w:type="dxa"/>
          </w:tcPr>
          <w:p w14:paraId="3D197AB6"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Trạng thái giao nhận</w:t>
            </w:r>
          </w:p>
        </w:tc>
      </w:tr>
    </w:tbl>
    <w:p w14:paraId="3D06E371" w14:textId="520D8837" w:rsidR="00F575BB" w:rsidRPr="004F2919" w:rsidRDefault="00251612" w:rsidP="00251612">
      <w:pPr>
        <w:pStyle w:val="Compact"/>
        <w:tabs>
          <w:tab w:val="left" w:pos="567"/>
        </w:tabs>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 xml:space="preserve">VII. </w:t>
      </w:r>
      <w:r w:rsidR="00F575BB" w:rsidRPr="004F2919">
        <w:rPr>
          <w:rFonts w:ascii="Times New Roman" w:hAnsi="Times New Roman" w:cs="Times New Roman"/>
          <w:b/>
          <w:sz w:val="28"/>
          <w:szCs w:val="28"/>
        </w:rPr>
        <w:t>DỮ LIỆU GIÁM SÁT GIAO DỊCH</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8038"/>
      </w:tblGrid>
      <w:tr w:rsidR="004F2919" w:rsidRPr="004F2919" w14:paraId="3AD689BF" w14:textId="77777777" w:rsidTr="008D5FE0">
        <w:trPr>
          <w:cnfStyle w:val="100000000000" w:firstRow="1" w:lastRow="0" w:firstColumn="0" w:lastColumn="0" w:oddVBand="0" w:evenVBand="0" w:oddHBand="0" w:evenHBand="0" w:firstRowFirstColumn="0" w:firstRowLastColumn="0" w:lastRowFirstColumn="0" w:lastRowLastColumn="0"/>
          <w:tblHeader/>
        </w:trPr>
        <w:tc>
          <w:tcPr>
            <w:tcW w:w="0" w:type="auto"/>
          </w:tcPr>
          <w:p w14:paraId="4C5039D2"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8038" w:type="dxa"/>
          </w:tcPr>
          <w:p w14:paraId="3CC709FA"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Chỉ tiêu</w:t>
            </w:r>
          </w:p>
        </w:tc>
      </w:tr>
      <w:tr w:rsidR="004F2919" w:rsidRPr="004F2919" w14:paraId="5B2F5FA9" w14:textId="77777777" w:rsidTr="008D5FE0">
        <w:tc>
          <w:tcPr>
            <w:tcW w:w="0" w:type="auto"/>
          </w:tcPr>
          <w:p w14:paraId="536F3AA1"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8038" w:type="dxa"/>
          </w:tcPr>
          <w:p w14:paraId="6D290EF3"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Mã sự kiện giám sát</w:t>
            </w:r>
          </w:p>
        </w:tc>
      </w:tr>
      <w:tr w:rsidR="004F2919" w:rsidRPr="004F2919" w14:paraId="2D910715" w14:textId="77777777" w:rsidTr="008D5FE0">
        <w:tc>
          <w:tcPr>
            <w:tcW w:w="0" w:type="auto"/>
          </w:tcPr>
          <w:p w14:paraId="4375B913"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8038" w:type="dxa"/>
          </w:tcPr>
          <w:p w14:paraId="1649F036"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Nội dung giám sát</w:t>
            </w:r>
          </w:p>
        </w:tc>
      </w:tr>
      <w:tr w:rsidR="004F2919" w:rsidRPr="004F2919" w14:paraId="22A70383" w14:textId="77777777" w:rsidTr="008D5FE0">
        <w:tc>
          <w:tcPr>
            <w:tcW w:w="0" w:type="auto"/>
          </w:tcPr>
          <w:p w14:paraId="2FC984B3"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8038" w:type="dxa"/>
          </w:tcPr>
          <w:p w14:paraId="60F49939"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Dấu hiệu bất thường</w:t>
            </w:r>
          </w:p>
        </w:tc>
      </w:tr>
      <w:tr w:rsidR="004F2919" w:rsidRPr="004F2919" w14:paraId="6B6F2673" w14:textId="77777777" w:rsidTr="008D5FE0">
        <w:tc>
          <w:tcPr>
            <w:tcW w:w="0" w:type="auto"/>
          </w:tcPr>
          <w:p w14:paraId="7C3E9054"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8038" w:type="dxa"/>
          </w:tcPr>
          <w:p w14:paraId="0733DB42"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Đối tượng liên quan</w:t>
            </w:r>
          </w:p>
        </w:tc>
      </w:tr>
      <w:tr w:rsidR="004F2919" w:rsidRPr="004F2919" w14:paraId="67055B9B" w14:textId="77777777" w:rsidTr="008D5FE0">
        <w:tc>
          <w:tcPr>
            <w:tcW w:w="0" w:type="auto"/>
          </w:tcPr>
          <w:p w14:paraId="222301D1"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8038" w:type="dxa"/>
          </w:tcPr>
          <w:p w14:paraId="3409621A"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Thời gian phát hiện</w:t>
            </w:r>
          </w:p>
        </w:tc>
      </w:tr>
      <w:tr w:rsidR="004F2919" w:rsidRPr="004F2919" w14:paraId="7071B84F" w14:textId="77777777" w:rsidTr="008D5FE0">
        <w:tc>
          <w:tcPr>
            <w:tcW w:w="0" w:type="auto"/>
          </w:tcPr>
          <w:p w14:paraId="5398332E" w14:textId="77777777" w:rsidR="00F575BB" w:rsidRPr="004F2919" w:rsidRDefault="00F575BB"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6</w:t>
            </w:r>
          </w:p>
        </w:tc>
        <w:tc>
          <w:tcPr>
            <w:tcW w:w="8038" w:type="dxa"/>
          </w:tcPr>
          <w:p w14:paraId="10F05ECE" w14:textId="77777777" w:rsidR="00F575BB" w:rsidRPr="004F2919" w:rsidRDefault="00F575BB"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Kết quả xử lý</w:t>
            </w:r>
          </w:p>
        </w:tc>
      </w:tr>
    </w:tbl>
    <w:p w14:paraId="55B8A6BC" w14:textId="17807A95" w:rsidR="00F575BB" w:rsidRPr="004F2919" w:rsidRDefault="00251612" w:rsidP="00251612">
      <w:pPr>
        <w:pStyle w:val="Compact"/>
        <w:tabs>
          <w:tab w:val="left" w:pos="426"/>
        </w:tabs>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 xml:space="preserve">VIII. </w:t>
      </w:r>
      <w:r w:rsidR="00F575BB" w:rsidRPr="004F2919">
        <w:rPr>
          <w:rFonts w:ascii="Times New Roman" w:hAnsi="Times New Roman" w:cs="Times New Roman"/>
          <w:b/>
          <w:sz w:val="28"/>
          <w:szCs w:val="28"/>
        </w:rPr>
        <w:t>TẦN SUẤT CUNG CẤP DỮ LIỆU</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3315"/>
        <w:gridCol w:w="4738"/>
      </w:tblGrid>
      <w:tr w:rsidR="004F2919" w:rsidRPr="004F2919" w14:paraId="3CE0CBCB" w14:textId="77777777" w:rsidTr="008D5FE0">
        <w:trPr>
          <w:cnfStyle w:val="100000000000" w:firstRow="1" w:lastRow="0" w:firstColumn="0" w:lastColumn="0" w:oddVBand="0" w:evenVBand="0" w:oddHBand="0" w:evenHBand="0" w:firstRowFirstColumn="0" w:firstRowLastColumn="0" w:lastRowFirstColumn="0" w:lastRowLastColumn="0"/>
          <w:tblHeader/>
        </w:trPr>
        <w:tc>
          <w:tcPr>
            <w:tcW w:w="0" w:type="auto"/>
          </w:tcPr>
          <w:p w14:paraId="57521126" w14:textId="5BA8A98E" w:rsidR="008D5FE0" w:rsidRPr="004F2919" w:rsidRDefault="008D5FE0"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0" w:type="auto"/>
          </w:tcPr>
          <w:p w14:paraId="27E153D7" w14:textId="48B15D38" w:rsidR="008D5FE0" w:rsidRPr="004F2919" w:rsidRDefault="008D5FE0"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Nhóm dữ liệu</w:t>
            </w:r>
          </w:p>
        </w:tc>
        <w:tc>
          <w:tcPr>
            <w:tcW w:w="4738" w:type="dxa"/>
          </w:tcPr>
          <w:p w14:paraId="0A5A14E8" w14:textId="77777777" w:rsidR="008D5FE0" w:rsidRPr="004F2919" w:rsidRDefault="008D5FE0" w:rsidP="008D5FE0">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Tần suất</w:t>
            </w:r>
          </w:p>
        </w:tc>
      </w:tr>
      <w:tr w:rsidR="004F2919" w:rsidRPr="004F2919" w14:paraId="33F181C8" w14:textId="77777777" w:rsidTr="008D5FE0">
        <w:tc>
          <w:tcPr>
            <w:tcW w:w="0" w:type="auto"/>
          </w:tcPr>
          <w:p w14:paraId="062FE73D" w14:textId="464AE71B" w:rsidR="008D5FE0" w:rsidRPr="004F2919" w:rsidRDefault="008D5FE0"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0" w:type="auto"/>
          </w:tcPr>
          <w:p w14:paraId="16F6F77A" w14:textId="0268B68D" w:rsidR="008D5FE0" w:rsidRPr="004F2919" w:rsidRDefault="008D5FE0"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Dữ liệu giao dịch</w:t>
            </w:r>
          </w:p>
        </w:tc>
        <w:tc>
          <w:tcPr>
            <w:tcW w:w="4738" w:type="dxa"/>
          </w:tcPr>
          <w:p w14:paraId="1B80B6CC" w14:textId="77777777" w:rsidR="008D5FE0" w:rsidRPr="004F2919" w:rsidRDefault="008D5FE0"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Theo thời gian thực</w:t>
            </w:r>
          </w:p>
        </w:tc>
      </w:tr>
      <w:tr w:rsidR="004F2919" w:rsidRPr="004F2919" w14:paraId="3D759F3F" w14:textId="77777777" w:rsidTr="008D5FE0">
        <w:tc>
          <w:tcPr>
            <w:tcW w:w="0" w:type="auto"/>
          </w:tcPr>
          <w:p w14:paraId="42201024" w14:textId="29CB0FE3" w:rsidR="008D5FE0" w:rsidRPr="004F2919" w:rsidRDefault="008D5FE0"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0" w:type="auto"/>
          </w:tcPr>
          <w:p w14:paraId="530CAF0B" w14:textId="76C6C27C" w:rsidR="008D5FE0" w:rsidRPr="004F2919" w:rsidRDefault="008D5FE0"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Dữ liệu vị thế mở</w:t>
            </w:r>
          </w:p>
        </w:tc>
        <w:tc>
          <w:tcPr>
            <w:tcW w:w="4738" w:type="dxa"/>
          </w:tcPr>
          <w:p w14:paraId="28A42D96" w14:textId="77777777" w:rsidR="008D5FE0" w:rsidRPr="004F2919" w:rsidRDefault="008D5FE0"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Theo thời gian thực</w:t>
            </w:r>
          </w:p>
        </w:tc>
      </w:tr>
      <w:tr w:rsidR="004F2919" w:rsidRPr="004F2919" w14:paraId="65E82023" w14:textId="77777777" w:rsidTr="008D5FE0">
        <w:tc>
          <w:tcPr>
            <w:tcW w:w="0" w:type="auto"/>
          </w:tcPr>
          <w:p w14:paraId="2A88BB7F" w14:textId="294D5E72" w:rsidR="008D5FE0" w:rsidRPr="004F2919" w:rsidRDefault="008D5FE0"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0" w:type="auto"/>
          </w:tcPr>
          <w:p w14:paraId="646AFFDD" w14:textId="6317FE6E" w:rsidR="008D5FE0" w:rsidRPr="004F2919" w:rsidRDefault="008D5FE0"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Dữ liệu ký quỹ</w:t>
            </w:r>
          </w:p>
        </w:tc>
        <w:tc>
          <w:tcPr>
            <w:tcW w:w="4738" w:type="dxa"/>
          </w:tcPr>
          <w:p w14:paraId="77E6A22A" w14:textId="77777777" w:rsidR="008D5FE0" w:rsidRPr="004F2919" w:rsidRDefault="008D5FE0"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Theo thời gian thực</w:t>
            </w:r>
          </w:p>
        </w:tc>
      </w:tr>
      <w:tr w:rsidR="004F2919" w:rsidRPr="004F2919" w14:paraId="2F11E883" w14:textId="77777777" w:rsidTr="008D5FE0">
        <w:tc>
          <w:tcPr>
            <w:tcW w:w="0" w:type="auto"/>
          </w:tcPr>
          <w:p w14:paraId="0B693196" w14:textId="506533A6" w:rsidR="008D5FE0" w:rsidRPr="004F2919" w:rsidRDefault="008D5FE0"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0" w:type="auto"/>
          </w:tcPr>
          <w:p w14:paraId="1525DAB9" w14:textId="5A8DC270" w:rsidR="008D5FE0" w:rsidRPr="004F2919" w:rsidRDefault="008D5FE0"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Dữ liệu cảnh báo rủi ro</w:t>
            </w:r>
          </w:p>
        </w:tc>
        <w:tc>
          <w:tcPr>
            <w:tcW w:w="4738" w:type="dxa"/>
          </w:tcPr>
          <w:p w14:paraId="6844B648" w14:textId="77777777" w:rsidR="008D5FE0" w:rsidRPr="004F2919" w:rsidRDefault="008D5FE0"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Ngay khi phát sinh</w:t>
            </w:r>
          </w:p>
        </w:tc>
      </w:tr>
      <w:tr w:rsidR="004F2919" w:rsidRPr="004F2919" w14:paraId="197B45CE" w14:textId="77777777" w:rsidTr="008D5FE0">
        <w:tc>
          <w:tcPr>
            <w:tcW w:w="0" w:type="auto"/>
          </w:tcPr>
          <w:p w14:paraId="5C6ED925" w14:textId="0171725F" w:rsidR="008D5FE0" w:rsidRPr="004F2919" w:rsidRDefault="008D5FE0"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0" w:type="auto"/>
          </w:tcPr>
          <w:p w14:paraId="5D11A2D5" w14:textId="5D9FF45F" w:rsidR="008D5FE0" w:rsidRPr="004F2919" w:rsidRDefault="008D5FE0"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Dữ liệu thị trường</w:t>
            </w:r>
          </w:p>
        </w:tc>
        <w:tc>
          <w:tcPr>
            <w:tcW w:w="4738" w:type="dxa"/>
          </w:tcPr>
          <w:p w14:paraId="08A0BCE5" w14:textId="77777777" w:rsidR="008D5FE0" w:rsidRPr="004F2919" w:rsidRDefault="008D5FE0"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Sau khi kết thúc phiên</w:t>
            </w:r>
          </w:p>
        </w:tc>
      </w:tr>
      <w:tr w:rsidR="004F2919" w:rsidRPr="004F2919" w14:paraId="4F52F98A" w14:textId="77777777" w:rsidTr="008D5FE0">
        <w:tc>
          <w:tcPr>
            <w:tcW w:w="0" w:type="auto"/>
          </w:tcPr>
          <w:p w14:paraId="7E8B5099" w14:textId="16ACC159" w:rsidR="008D5FE0" w:rsidRPr="004F2919" w:rsidRDefault="008D5FE0"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lastRenderedPageBreak/>
              <w:t>6</w:t>
            </w:r>
          </w:p>
        </w:tc>
        <w:tc>
          <w:tcPr>
            <w:tcW w:w="0" w:type="auto"/>
          </w:tcPr>
          <w:p w14:paraId="2931B48C" w14:textId="238D4B37" w:rsidR="008D5FE0" w:rsidRPr="004F2919" w:rsidRDefault="008D5FE0"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Dữ liệu thành viên</w:t>
            </w:r>
          </w:p>
        </w:tc>
        <w:tc>
          <w:tcPr>
            <w:tcW w:w="4738" w:type="dxa"/>
          </w:tcPr>
          <w:p w14:paraId="72E827FD" w14:textId="77777777" w:rsidR="008D5FE0" w:rsidRPr="004F2919" w:rsidRDefault="008D5FE0"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Hằng ngày hoặc khi phát sinh thay đổi</w:t>
            </w:r>
          </w:p>
        </w:tc>
      </w:tr>
      <w:tr w:rsidR="004F2919" w:rsidRPr="004F2919" w14:paraId="3EC56C71" w14:textId="77777777" w:rsidTr="008D5FE0">
        <w:tc>
          <w:tcPr>
            <w:tcW w:w="0" w:type="auto"/>
          </w:tcPr>
          <w:p w14:paraId="302E6CE8" w14:textId="4076E12D" w:rsidR="008D5FE0" w:rsidRPr="004F2919" w:rsidRDefault="008D5FE0"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7</w:t>
            </w:r>
          </w:p>
        </w:tc>
        <w:tc>
          <w:tcPr>
            <w:tcW w:w="0" w:type="auto"/>
          </w:tcPr>
          <w:p w14:paraId="3D3BFAE0" w14:textId="419FF2B2" w:rsidR="008D5FE0" w:rsidRPr="004F2919" w:rsidRDefault="008D5FE0"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Dữ liệu giao nhận hàng hóa</w:t>
            </w:r>
          </w:p>
        </w:tc>
        <w:tc>
          <w:tcPr>
            <w:tcW w:w="4738" w:type="dxa"/>
          </w:tcPr>
          <w:p w14:paraId="411431C0" w14:textId="77777777" w:rsidR="008D5FE0" w:rsidRPr="004F2919" w:rsidRDefault="008D5FE0"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Khi phát sinh giao nhận</w:t>
            </w:r>
          </w:p>
        </w:tc>
      </w:tr>
      <w:tr w:rsidR="004F2919" w:rsidRPr="004F2919" w14:paraId="5ABAB224" w14:textId="77777777" w:rsidTr="008D5FE0">
        <w:tc>
          <w:tcPr>
            <w:tcW w:w="0" w:type="auto"/>
          </w:tcPr>
          <w:p w14:paraId="3B654468" w14:textId="5F9AC2CF" w:rsidR="008D5FE0" w:rsidRPr="004F2919" w:rsidRDefault="008D5FE0" w:rsidP="008D5FE0">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8</w:t>
            </w:r>
          </w:p>
        </w:tc>
        <w:tc>
          <w:tcPr>
            <w:tcW w:w="0" w:type="auto"/>
          </w:tcPr>
          <w:p w14:paraId="36DDEEC9" w14:textId="0014DCBF" w:rsidR="008D5FE0" w:rsidRPr="004F2919" w:rsidRDefault="008D5FE0"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Dữ liệu báo cáo tổng hợp</w:t>
            </w:r>
          </w:p>
        </w:tc>
        <w:tc>
          <w:tcPr>
            <w:tcW w:w="4738" w:type="dxa"/>
          </w:tcPr>
          <w:p w14:paraId="7B1E76A6" w14:textId="77777777" w:rsidR="008D5FE0" w:rsidRPr="004F2919" w:rsidRDefault="008D5FE0" w:rsidP="00F575BB">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Theo chế độ báo cáo quy định tại Thông tư</w:t>
            </w:r>
          </w:p>
        </w:tc>
      </w:tr>
    </w:tbl>
    <w:p w14:paraId="47510863" w14:textId="77777777" w:rsidR="00F575BB" w:rsidRPr="004F2919" w:rsidRDefault="00F575BB" w:rsidP="00F575BB">
      <w:pPr>
        <w:spacing w:before="120" w:after="0" w:line="264" w:lineRule="auto"/>
      </w:pPr>
    </w:p>
    <w:p w14:paraId="507377C9" w14:textId="77777777" w:rsidR="008D5FE0" w:rsidRPr="004F2919" w:rsidRDefault="008D5FE0">
      <w:pPr>
        <w:rPr>
          <w:rFonts w:ascii="Times New Roman" w:eastAsia="Times New Roman" w:hAnsi="Times New Roman" w:cs="Times New Roman"/>
          <w:b/>
          <w:sz w:val="28"/>
          <w:szCs w:val="28"/>
        </w:rPr>
      </w:pPr>
      <w:r w:rsidRPr="004F2919">
        <w:rPr>
          <w:rFonts w:ascii="Times New Roman" w:eastAsia="Times New Roman" w:hAnsi="Times New Roman" w:cs="Times New Roman"/>
          <w:b/>
          <w:sz w:val="28"/>
          <w:szCs w:val="28"/>
        </w:rPr>
        <w:br w:type="page"/>
      </w:r>
    </w:p>
    <w:p w14:paraId="29D51BC0" w14:textId="42624EBD" w:rsidR="00A80432" w:rsidRPr="004F2919" w:rsidRDefault="00A80432" w:rsidP="00A80432">
      <w:pPr>
        <w:spacing w:after="0"/>
        <w:jc w:val="center"/>
        <w:rPr>
          <w:rFonts w:ascii="Times New Roman" w:eastAsia="Times New Roman" w:hAnsi="Times New Roman" w:cs="Times New Roman"/>
          <w:b/>
          <w:sz w:val="28"/>
          <w:szCs w:val="28"/>
        </w:rPr>
      </w:pPr>
      <w:r w:rsidRPr="004F2919">
        <w:rPr>
          <w:rFonts w:ascii="Times New Roman" w:eastAsia="Times New Roman" w:hAnsi="Times New Roman" w:cs="Times New Roman"/>
          <w:b/>
          <w:sz w:val="28"/>
          <w:szCs w:val="28"/>
        </w:rPr>
        <w:lastRenderedPageBreak/>
        <w:t>PHỤ LỤC IV</w:t>
      </w:r>
    </w:p>
    <w:p w14:paraId="6F965A48" w14:textId="77777777" w:rsidR="00A80432" w:rsidRPr="004F2919" w:rsidRDefault="00A80432" w:rsidP="00A80432">
      <w:pPr>
        <w:spacing w:after="0"/>
        <w:jc w:val="center"/>
        <w:rPr>
          <w:rFonts w:ascii="Times New Roman" w:eastAsia="Times New Roman" w:hAnsi="Times New Roman" w:cs="Times New Roman"/>
          <w:b/>
          <w:sz w:val="28"/>
          <w:szCs w:val="28"/>
        </w:rPr>
      </w:pPr>
      <w:r w:rsidRPr="004F2919">
        <w:rPr>
          <w:rFonts w:ascii="Times New Roman" w:eastAsia="Times New Roman" w:hAnsi="Times New Roman" w:cs="Times New Roman"/>
          <w:b/>
          <w:sz w:val="28"/>
          <w:szCs w:val="28"/>
        </w:rPr>
        <w:t>BIỂU MẪU BÁO CÁO</w:t>
      </w:r>
    </w:p>
    <w:p w14:paraId="76126B92" w14:textId="77777777" w:rsidR="00A80432" w:rsidRPr="004F2919" w:rsidRDefault="00A80432" w:rsidP="00A80432">
      <w:pPr>
        <w:spacing w:after="0"/>
        <w:jc w:val="center"/>
        <w:rPr>
          <w:rFonts w:ascii="Times New Roman" w:eastAsia="Times New Roman" w:hAnsi="Times New Roman" w:cs="Times New Roman"/>
          <w:i/>
          <w:sz w:val="28"/>
          <w:szCs w:val="28"/>
        </w:rPr>
      </w:pPr>
      <w:r w:rsidRPr="004F2919">
        <w:rPr>
          <w:rFonts w:ascii="Times New Roman" w:eastAsia="Times New Roman" w:hAnsi="Times New Roman" w:cs="Times New Roman"/>
          <w:i/>
          <w:sz w:val="28"/>
          <w:szCs w:val="28"/>
        </w:rPr>
        <w:t xml:space="preserve">(Ban hành kèm theo Thông tư số .../2026/TT-BCT </w:t>
      </w:r>
    </w:p>
    <w:p w14:paraId="3BB5C423" w14:textId="77777777" w:rsidR="00A80432" w:rsidRPr="004F2919" w:rsidRDefault="00A80432" w:rsidP="00A80432">
      <w:pPr>
        <w:spacing w:after="0"/>
        <w:jc w:val="center"/>
        <w:rPr>
          <w:rFonts w:ascii="Times New Roman" w:eastAsia="Times New Roman" w:hAnsi="Times New Roman" w:cs="Times New Roman"/>
          <w:i/>
          <w:sz w:val="28"/>
          <w:szCs w:val="28"/>
        </w:rPr>
      </w:pPr>
      <w:r w:rsidRPr="004F2919">
        <w:rPr>
          <w:rFonts w:ascii="Times New Roman" w:eastAsia="Times New Roman" w:hAnsi="Times New Roman" w:cs="Times New Roman"/>
          <w:i/>
          <w:sz w:val="28"/>
          <w:szCs w:val="28"/>
        </w:rPr>
        <w:t>ngày ... tháng ... năm 2026 của Bộ trưởng Bộ Công Thương)</w:t>
      </w:r>
    </w:p>
    <w:p w14:paraId="4732558C" w14:textId="028C98CB" w:rsidR="00A80432" w:rsidRPr="004F2919" w:rsidRDefault="00A80432" w:rsidP="00825839">
      <w:pPr>
        <w:spacing w:before="100" w:beforeAutospacing="1" w:after="100" w:afterAutospacing="1"/>
        <w:ind w:left="7200"/>
        <w:rPr>
          <w:rFonts w:ascii="Times New Roman" w:eastAsia="Times New Roman" w:hAnsi="Times New Roman" w:cs="Times New Roman"/>
          <w:b/>
          <w:sz w:val="28"/>
          <w:szCs w:val="28"/>
        </w:rPr>
      </w:pPr>
      <w:r w:rsidRPr="004F2919">
        <w:rPr>
          <w:rFonts w:ascii="Times New Roman" w:eastAsia="Times New Roman" w:hAnsi="Times New Roman" w:cs="Times New Roman"/>
          <w:b/>
          <w:sz w:val="28"/>
          <w:szCs w:val="28"/>
        </w:rPr>
        <w:t xml:space="preserve">     Mẫu số 3</w:t>
      </w:r>
      <w:r w:rsidR="00825839" w:rsidRPr="004F2919">
        <w:rPr>
          <w:rFonts w:ascii="Times New Roman" w:eastAsia="Times New Roman" w:hAnsi="Times New Roman" w:cs="Times New Roman"/>
          <w:b/>
          <w:sz w:val="28"/>
          <w:szCs w:val="28"/>
        </w:rPr>
        <w:t>a</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811"/>
      </w:tblGrid>
      <w:tr w:rsidR="009C2B68" w:rsidRPr="004F2919" w14:paraId="2C7C15FA" w14:textId="77777777" w:rsidTr="009C2B68">
        <w:tc>
          <w:tcPr>
            <w:tcW w:w="3256" w:type="dxa"/>
          </w:tcPr>
          <w:p w14:paraId="2D08E5CF" w14:textId="77777777" w:rsidR="009C2B68" w:rsidRPr="004F2919" w:rsidRDefault="009C2B68" w:rsidP="009C2B68">
            <w:pPr>
              <w:jc w:val="center"/>
              <w:rPr>
                <w:rFonts w:ascii="Times New Roman" w:hAnsi="Times New Roman" w:cs="Times New Roman"/>
                <w:b/>
                <w:sz w:val="26"/>
                <w:szCs w:val="26"/>
              </w:rPr>
            </w:pPr>
            <w:r w:rsidRPr="004F2919">
              <w:rPr>
                <w:rFonts w:ascii="Times New Roman" w:hAnsi="Times New Roman" w:cs="Times New Roman"/>
                <w:b/>
                <w:sz w:val="26"/>
                <w:szCs w:val="26"/>
              </w:rPr>
              <w:t>TÊN DOANH NGHIỆP</w:t>
            </w:r>
          </w:p>
          <w:p w14:paraId="47F2BB1A" w14:textId="20B36DD9" w:rsidR="009C2B68" w:rsidRPr="004F2919" w:rsidRDefault="005557B5" w:rsidP="009C2B68">
            <w:pPr>
              <w:jc w:val="center"/>
              <w:rPr>
                <w:rFonts w:ascii="Times New Roman" w:hAnsi="Times New Roman" w:cs="Times New Roman"/>
                <w:b/>
                <w:sz w:val="26"/>
                <w:szCs w:val="26"/>
              </w:rPr>
            </w:pPr>
            <w:r w:rsidRPr="004F2919">
              <w:rPr>
                <w:rFonts w:ascii="Times New Roman" w:hAnsi="Times New Roman" w:cs="Times New Roman"/>
                <w:b/>
                <w:noProof/>
                <w:sz w:val="26"/>
                <w:szCs w:val="26"/>
              </w:rPr>
              <mc:AlternateContent>
                <mc:Choice Requires="wps">
                  <w:drawing>
                    <wp:anchor distT="0" distB="0" distL="114300" distR="114300" simplePos="0" relativeHeight="251663360" behindDoc="0" locked="0" layoutInCell="1" allowOverlap="1" wp14:anchorId="7A2287F9" wp14:editId="49495A87">
                      <wp:simplePos x="0" y="0"/>
                      <wp:positionH relativeFrom="column">
                        <wp:posOffset>527685</wp:posOffset>
                      </wp:positionH>
                      <wp:positionV relativeFrom="paragraph">
                        <wp:posOffset>92075</wp:posOffset>
                      </wp:positionV>
                      <wp:extent cx="8763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8763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989777"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1.55pt,7.25pt" to="110.5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" strokecolor="black [3040]"/>
                  </w:pict>
                </mc:Fallback>
              </mc:AlternateContent>
            </w:r>
          </w:p>
          <w:p w14:paraId="1710955B" w14:textId="77777777" w:rsidR="009C2B68" w:rsidRPr="004F2919" w:rsidRDefault="009C2B68" w:rsidP="009C2B68">
            <w:pPr>
              <w:pStyle w:val="BodyText"/>
              <w:jc w:val="center"/>
              <w:rPr>
                <w:rFonts w:ascii="Times New Roman" w:hAnsi="Times New Roman" w:cs="Times New Roman"/>
                <w:sz w:val="26"/>
                <w:szCs w:val="26"/>
              </w:rPr>
            </w:pPr>
            <w:r w:rsidRPr="004F2919">
              <w:rPr>
                <w:rFonts w:ascii="Times New Roman" w:hAnsi="Times New Roman" w:cs="Times New Roman"/>
                <w:sz w:val="26"/>
                <w:szCs w:val="26"/>
              </w:rPr>
              <w:t>Số: ………/BC-……</w:t>
            </w:r>
          </w:p>
          <w:p w14:paraId="1AE30B12" w14:textId="3C5FF2CF" w:rsidR="009C2B68" w:rsidRPr="004F2919" w:rsidRDefault="009C2B68" w:rsidP="009C2B68">
            <w:pPr>
              <w:jc w:val="center"/>
              <w:rPr>
                <w:rFonts w:ascii="Times New Roman" w:eastAsia="Times New Roman" w:hAnsi="Times New Roman" w:cs="Times New Roman"/>
                <w:b/>
                <w:sz w:val="26"/>
                <w:szCs w:val="26"/>
              </w:rPr>
            </w:pPr>
          </w:p>
        </w:tc>
        <w:tc>
          <w:tcPr>
            <w:tcW w:w="5811" w:type="dxa"/>
          </w:tcPr>
          <w:p w14:paraId="2B1BED2E" w14:textId="1F995F99" w:rsidR="009C2B68" w:rsidRPr="004F2919" w:rsidRDefault="009C2B68" w:rsidP="009C2B68">
            <w:pPr>
              <w:jc w:val="center"/>
              <w:rPr>
                <w:rFonts w:ascii="Times New Roman" w:hAnsi="Times New Roman" w:cs="Times New Roman"/>
                <w:b/>
                <w:sz w:val="26"/>
                <w:szCs w:val="26"/>
              </w:rPr>
            </w:pPr>
            <w:r w:rsidRPr="004F2919">
              <w:rPr>
                <w:rFonts w:ascii="Times New Roman" w:hAnsi="Times New Roman" w:cs="Times New Roman"/>
                <w:b/>
                <w:sz w:val="26"/>
                <w:szCs w:val="26"/>
              </w:rPr>
              <w:t>CỘNG HÒA XÃ HỘI CHỦ NGHĨA VIỆT NAM</w:t>
            </w:r>
          </w:p>
          <w:p w14:paraId="1FE0139C" w14:textId="03643658" w:rsidR="009C2B68" w:rsidRPr="004F2919" w:rsidRDefault="009C2B68" w:rsidP="009C2B68">
            <w:pPr>
              <w:jc w:val="center"/>
              <w:rPr>
                <w:rFonts w:ascii="Times New Roman" w:hAnsi="Times New Roman" w:cs="Times New Roman"/>
                <w:b/>
                <w:sz w:val="26"/>
                <w:szCs w:val="26"/>
              </w:rPr>
            </w:pPr>
            <w:r w:rsidRPr="004F2919">
              <w:rPr>
                <w:rFonts w:ascii="Times New Roman" w:hAnsi="Times New Roman" w:cs="Times New Roman"/>
                <w:b/>
                <w:sz w:val="26"/>
                <w:szCs w:val="26"/>
              </w:rPr>
              <w:t>Độc lập - Tự do - Hạnh phúc</w:t>
            </w:r>
          </w:p>
          <w:p w14:paraId="33803AFA" w14:textId="36858D5C" w:rsidR="009C2B68" w:rsidRPr="004F2919" w:rsidRDefault="005557B5" w:rsidP="009C2B68">
            <w:pPr>
              <w:jc w:val="center"/>
              <w:rPr>
                <w:rFonts w:ascii="Times New Roman" w:hAnsi="Times New Roman" w:cs="Times New Roman"/>
                <w:sz w:val="26"/>
                <w:szCs w:val="26"/>
              </w:rPr>
            </w:pPr>
            <w:r w:rsidRPr="004F2919">
              <w:rPr>
                <w:rFonts w:ascii="Times New Roman" w:hAnsi="Times New Roman" w:cs="Times New Roman"/>
                <w:b/>
                <w:noProof/>
                <w:sz w:val="26"/>
                <w:szCs w:val="26"/>
              </w:rPr>
              <mc:AlternateContent>
                <mc:Choice Requires="wps">
                  <w:drawing>
                    <wp:anchor distT="0" distB="0" distL="114300" distR="114300" simplePos="0" relativeHeight="251665408" behindDoc="0" locked="0" layoutInCell="1" allowOverlap="1" wp14:anchorId="1A18F122" wp14:editId="4CC3A4C3">
                      <wp:simplePos x="0" y="0"/>
                      <wp:positionH relativeFrom="column">
                        <wp:posOffset>784225</wp:posOffset>
                      </wp:positionH>
                      <wp:positionV relativeFrom="paragraph">
                        <wp:posOffset>102235</wp:posOffset>
                      </wp:positionV>
                      <wp:extent cx="19240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240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14D9010"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75pt,8.05pt" to="213.2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" strokecolor="black [3040]"/>
                  </w:pict>
                </mc:Fallback>
              </mc:AlternateContent>
            </w:r>
          </w:p>
          <w:p w14:paraId="0A21EF04" w14:textId="77777777" w:rsidR="009C2B68" w:rsidRPr="004F2919" w:rsidRDefault="009C2B68" w:rsidP="009C2B68">
            <w:pPr>
              <w:pStyle w:val="BodyText"/>
              <w:jc w:val="center"/>
              <w:rPr>
                <w:rFonts w:ascii="Times New Roman" w:hAnsi="Times New Roman" w:cs="Times New Roman"/>
                <w:i/>
                <w:sz w:val="26"/>
                <w:szCs w:val="26"/>
              </w:rPr>
            </w:pPr>
            <w:r w:rsidRPr="004F2919">
              <w:rPr>
                <w:rFonts w:ascii="Times New Roman" w:hAnsi="Times New Roman" w:cs="Times New Roman"/>
                <w:i/>
                <w:sz w:val="26"/>
                <w:szCs w:val="26"/>
              </w:rPr>
              <w:t>………, ngày …… tháng …… năm ……</w:t>
            </w:r>
          </w:p>
          <w:p w14:paraId="132C7B1F" w14:textId="0BC22E8B" w:rsidR="009C2B68" w:rsidRPr="004F2919" w:rsidRDefault="009C2B68" w:rsidP="009C2B68">
            <w:pPr>
              <w:jc w:val="center"/>
              <w:rPr>
                <w:rFonts w:ascii="Times New Roman" w:eastAsia="Times New Roman" w:hAnsi="Times New Roman" w:cs="Times New Roman"/>
                <w:b/>
                <w:sz w:val="26"/>
                <w:szCs w:val="26"/>
              </w:rPr>
            </w:pPr>
          </w:p>
        </w:tc>
      </w:tr>
    </w:tbl>
    <w:p w14:paraId="278E33B9" w14:textId="77777777" w:rsidR="00D754F7" w:rsidRPr="004F2919" w:rsidRDefault="00D754F7" w:rsidP="00D754F7">
      <w:pPr>
        <w:pStyle w:val="BodyText"/>
        <w:spacing w:after="0"/>
        <w:jc w:val="center"/>
        <w:rPr>
          <w:rFonts w:ascii="Times New Roman" w:hAnsi="Times New Roman" w:cs="Times New Roman"/>
          <w:b/>
          <w:sz w:val="28"/>
          <w:szCs w:val="28"/>
        </w:rPr>
      </w:pPr>
    </w:p>
    <w:p w14:paraId="6FFF7393" w14:textId="0057135B" w:rsidR="005557B5" w:rsidRPr="004F2919" w:rsidRDefault="009C2B68" w:rsidP="00D754F7">
      <w:pPr>
        <w:pStyle w:val="BodyText"/>
        <w:spacing w:after="0"/>
        <w:jc w:val="center"/>
        <w:rPr>
          <w:rFonts w:ascii="Times New Roman" w:hAnsi="Times New Roman" w:cs="Times New Roman"/>
          <w:b/>
          <w:sz w:val="28"/>
          <w:szCs w:val="28"/>
        </w:rPr>
      </w:pPr>
      <w:r w:rsidRPr="004F2919">
        <w:rPr>
          <w:rFonts w:ascii="Times New Roman" w:hAnsi="Times New Roman" w:cs="Times New Roman"/>
          <w:b/>
          <w:sz w:val="28"/>
          <w:szCs w:val="28"/>
        </w:rPr>
        <w:t>BÁO CÁO</w:t>
      </w:r>
    </w:p>
    <w:p w14:paraId="4724B46B" w14:textId="379BD321" w:rsidR="009C2B68" w:rsidRPr="004F2919" w:rsidRDefault="009C2B68" w:rsidP="00D754F7">
      <w:pPr>
        <w:pStyle w:val="BodyText"/>
        <w:spacing w:after="0"/>
        <w:jc w:val="center"/>
        <w:rPr>
          <w:rFonts w:ascii="Times New Roman" w:hAnsi="Times New Roman" w:cs="Times New Roman"/>
          <w:b/>
          <w:sz w:val="28"/>
          <w:szCs w:val="28"/>
        </w:rPr>
      </w:pPr>
      <w:r w:rsidRPr="004F2919">
        <w:rPr>
          <w:rFonts w:ascii="Times New Roman" w:hAnsi="Times New Roman" w:cs="Times New Roman"/>
          <w:b/>
          <w:sz w:val="28"/>
          <w:szCs w:val="28"/>
        </w:rPr>
        <w:t xml:space="preserve"> HOẠT ĐỘNG SỞ GIAO DỊCH HÀNG HÓA</w:t>
      </w:r>
    </w:p>
    <w:p w14:paraId="7F23E312" w14:textId="7141FF73" w:rsidR="009C2B68" w:rsidRPr="004F2919" w:rsidRDefault="009C2B68" w:rsidP="009C2B68">
      <w:pPr>
        <w:pStyle w:val="BodyText"/>
        <w:jc w:val="center"/>
        <w:rPr>
          <w:rFonts w:ascii="Times New Roman" w:hAnsi="Times New Roman" w:cs="Times New Roman"/>
          <w:sz w:val="28"/>
          <w:szCs w:val="28"/>
        </w:rPr>
      </w:pPr>
    </w:p>
    <w:p w14:paraId="1ECB1F7B" w14:textId="77777777" w:rsidR="009C2B68" w:rsidRPr="004F2919" w:rsidRDefault="009C2B68" w:rsidP="009C2B68">
      <w:pPr>
        <w:pStyle w:val="BodyText"/>
        <w:jc w:val="center"/>
        <w:rPr>
          <w:rFonts w:ascii="Times New Roman" w:hAnsi="Times New Roman" w:cs="Times New Roman"/>
          <w:sz w:val="28"/>
          <w:szCs w:val="28"/>
        </w:rPr>
      </w:pPr>
      <w:r w:rsidRPr="004F2919">
        <w:rPr>
          <w:rFonts w:ascii="Times New Roman" w:hAnsi="Times New Roman" w:cs="Times New Roman"/>
          <w:sz w:val="28"/>
          <w:szCs w:val="28"/>
        </w:rPr>
        <w:t>Kính gửi: Bộ Công Thương (Cục Quản lý và Phát triển thị trường trong nước)</w:t>
      </w:r>
    </w:p>
    <w:p w14:paraId="7183618F" w14:textId="77777777" w:rsidR="009C2B68" w:rsidRPr="004F2919" w:rsidRDefault="009C2B68" w:rsidP="009C2B68">
      <w:pPr>
        <w:pStyle w:val="BodyText"/>
        <w:jc w:val="center"/>
        <w:rPr>
          <w:rFonts w:ascii="Times New Roman" w:hAnsi="Times New Roman" w:cs="Times New Roman"/>
          <w:sz w:val="28"/>
          <w:szCs w:val="28"/>
        </w:rPr>
      </w:pPr>
    </w:p>
    <w:p w14:paraId="5842ADC6" w14:textId="77777777" w:rsidR="009C2B68" w:rsidRPr="004F2919" w:rsidRDefault="009C2B68" w:rsidP="009C2B68">
      <w:pPr>
        <w:pStyle w:val="Heading1"/>
        <w:spacing w:before="120" w:line="264" w:lineRule="auto"/>
        <w:rPr>
          <w:rFonts w:ascii="Times New Roman" w:hAnsi="Times New Roman" w:cs="Times New Roman"/>
          <w:color w:val="auto"/>
        </w:rPr>
      </w:pPr>
      <w:bookmarkStart w:id="48" w:name="i.-thông-tin-chung"/>
      <w:r w:rsidRPr="004F2919">
        <w:rPr>
          <w:rFonts w:ascii="Times New Roman" w:hAnsi="Times New Roman" w:cs="Times New Roman"/>
          <w:color w:val="auto"/>
        </w:rPr>
        <w:t>I. THÔNG TIN CHUNG</w:t>
      </w:r>
    </w:p>
    <w:p w14:paraId="11116477" w14:textId="4ADD45EC" w:rsidR="009C2B68" w:rsidRPr="004F2919" w:rsidRDefault="009C2B68" w:rsidP="009C2B68">
      <w:pPr>
        <w:spacing w:before="120" w:after="0" w:line="264" w:lineRule="auto"/>
        <w:ind w:left="360" w:hanging="360"/>
        <w:rPr>
          <w:rFonts w:ascii="Times New Roman" w:hAnsi="Times New Roman" w:cs="Times New Roman"/>
          <w:sz w:val="28"/>
          <w:szCs w:val="28"/>
        </w:rPr>
      </w:pPr>
      <w:r w:rsidRPr="004F2919">
        <w:rPr>
          <w:rFonts w:ascii="Times New Roman" w:hAnsi="Times New Roman" w:cs="Times New Roman"/>
          <w:sz w:val="28"/>
          <w:szCs w:val="28"/>
        </w:rPr>
        <w:t>1. Thông tin Sở giao dịch hàng hóa:</w:t>
      </w:r>
    </w:p>
    <w:p w14:paraId="6347F368" w14:textId="697B5253" w:rsidR="009C2B68" w:rsidRPr="004F2919" w:rsidRDefault="009C2B68" w:rsidP="009C2B68">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w:t>
      </w:r>
      <w:r w:rsidR="00036A8F" w:rsidRPr="004F2919">
        <w:rPr>
          <w:rFonts w:ascii="Times New Roman" w:hAnsi="Times New Roman" w:cs="Times New Roman"/>
          <w:sz w:val="28"/>
          <w:szCs w:val="28"/>
        </w:rPr>
        <w:t xml:space="preserve">Tên </w:t>
      </w:r>
      <w:r w:rsidRPr="004F2919">
        <w:rPr>
          <w:rFonts w:ascii="Times New Roman" w:hAnsi="Times New Roman" w:cs="Times New Roman"/>
          <w:sz w:val="28"/>
          <w:szCs w:val="28"/>
        </w:rPr>
        <w:t xml:space="preserve">Sở giao dịch hàng hóa </w:t>
      </w:r>
    </w:p>
    <w:p w14:paraId="5A51D63D" w14:textId="77777777" w:rsidR="009C2B68" w:rsidRPr="004F2919" w:rsidRDefault="009C2B68" w:rsidP="009C2B68">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Mã số doanh nghiệp:</w:t>
      </w:r>
    </w:p>
    <w:p w14:paraId="1094CCDC" w14:textId="77777777" w:rsidR="009C2B68" w:rsidRPr="004F2919" w:rsidRDefault="009C2B68" w:rsidP="009C2B68">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Giấy chứng nhận đăng ký doanh nghiệp số: .......... do .......... cấp ngày ..........</w:t>
      </w:r>
    </w:p>
    <w:p w14:paraId="3783E093" w14:textId="77777777" w:rsidR="009C2B68" w:rsidRPr="004F2919" w:rsidRDefault="009C2B68" w:rsidP="009C2B68">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Địa chỉ trụ sở chính:</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xml:space="preserve"> </w:t>
      </w:r>
    </w:p>
    <w:p w14:paraId="594B3A46" w14:textId="77777777" w:rsidR="009C2B68" w:rsidRPr="004F2919" w:rsidRDefault="009C2B68" w:rsidP="009C2B68">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Điện thoại:</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p>
    <w:p w14:paraId="36076539" w14:textId="77777777" w:rsidR="009C2B68" w:rsidRPr="004F2919" w:rsidRDefault="009C2B68" w:rsidP="009C2B68">
      <w:pPr>
        <w:pStyle w:val="Compact"/>
        <w:spacing w:before="120" w:after="120" w:line="264" w:lineRule="auto"/>
        <w:rPr>
          <w:rFonts w:ascii="Times New Roman" w:hAnsi="Times New Roman" w:cs="Times New Roman"/>
          <w:sz w:val="28"/>
          <w:szCs w:val="28"/>
        </w:rPr>
      </w:pPr>
      <w:r w:rsidRPr="004F2919">
        <w:rPr>
          <w:rFonts w:ascii="Times New Roman" w:hAnsi="Times New Roman" w:cs="Times New Roman"/>
          <w:sz w:val="28"/>
          <w:szCs w:val="28"/>
        </w:rPr>
        <w:t>- Email:</w:t>
      </w:r>
      <w:r w:rsidRPr="004F2919">
        <w:rPr>
          <w:rFonts w:ascii="Times New Roman" w:hAnsi="Times New Roman" w:cs="Times New Roman"/>
          <w:sz w:val="28"/>
          <w:szCs w:val="28"/>
        </w:rPr>
        <w:tab/>
        <w:t xml:space="preserve"> </w:t>
      </w:r>
      <w:r w:rsidRPr="004F2919">
        <w:rPr>
          <w:rFonts w:ascii="Times New Roman" w:hAnsi="Times New Roman" w:cs="Times New Roman"/>
          <w:sz w:val="28"/>
          <w:szCs w:val="28"/>
        </w:rPr>
        <w:tab/>
      </w:r>
      <w:r w:rsidRPr="004F2919">
        <w:rPr>
          <w:rFonts w:ascii="Times New Roman" w:hAnsi="Times New Roman" w:cs="Times New Roman"/>
          <w:sz w:val="28"/>
          <w:szCs w:val="28"/>
        </w:rPr>
        <w:tab/>
        <w:t xml:space="preserve"> Website (nếu có):</w:t>
      </w:r>
    </w:p>
    <w:p w14:paraId="54C314B9" w14:textId="711E88E7" w:rsidR="009C2B68" w:rsidRPr="004F2919" w:rsidRDefault="009C2B68" w:rsidP="009C2B68">
      <w:pPr>
        <w:spacing w:before="120" w:after="0" w:line="264" w:lineRule="auto"/>
        <w:ind w:left="360" w:hanging="360"/>
        <w:rPr>
          <w:rFonts w:ascii="Times New Roman" w:hAnsi="Times New Roman" w:cs="Times New Roman"/>
          <w:sz w:val="28"/>
          <w:szCs w:val="28"/>
        </w:rPr>
      </w:pPr>
      <w:r w:rsidRPr="004F2919">
        <w:rPr>
          <w:rFonts w:ascii="Times New Roman" w:hAnsi="Times New Roman" w:cs="Times New Roman"/>
          <w:sz w:val="28"/>
          <w:szCs w:val="28"/>
        </w:rPr>
        <w:t>2. Người đại diện theo pháp luật:</w:t>
      </w:r>
    </w:p>
    <w:p w14:paraId="5AFECEF4" w14:textId="77777777" w:rsidR="009C2B68" w:rsidRPr="004F2919" w:rsidRDefault="009C2B68" w:rsidP="009C2B68">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Họ và tên: </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Chức vụ:</w:t>
      </w:r>
    </w:p>
    <w:p w14:paraId="7C5646FF" w14:textId="77777777" w:rsidR="009C2B68" w:rsidRPr="004F2919" w:rsidRDefault="009C2B68" w:rsidP="009C2B68">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Điện thoại:</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Email:</w:t>
      </w:r>
    </w:p>
    <w:p w14:paraId="14EE951B" w14:textId="4FF6BA00" w:rsidR="009C2B68" w:rsidRPr="004F2919" w:rsidRDefault="009C2B68" w:rsidP="009C2B68">
      <w:pPr>
        <w:spacing w:before="120" w:after="0" w:line="264" w:lineRule="auto"/>
        <w:ind w:left="142" w:hanging="142"/>
        <w:rPr>
          <w:rFonts w:ascii="Times New Roman" w:hAnsi="Times New Roman" w:cs="Times New Roman"/>
          <w:sz w:val="28"/>
          <w:szCs w:val="28"/>
        </w:rPr>
      </w:pPr>
      <w:r w:rsidRPr="004F2919">
        <w:rPr>
          <w:rFonts w:ascii="Times New Roman" w:hAnsi="Times New Roman" w:cs="Times New Roman"/>
          <w:sz w:val="28"/>
          <w:szCs w:val="28"/>
        </w:rPr>
        <w:t>3. Người lập báo cáo:</w:t>
      </w:r>
    </w:p>
    <w:p w14:paraId="1FDAF903" w14:textId="77777777" w:rsidR="009C2B68" w:rsidRPr="004F2919" w:rsidRDefault="009C2B68" w:rsidP="009C2B68">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Họ và tên:</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Chức vụ:</w:t>
      </w:r>
    </w:p>
    <w:p w14:paraId="2E8FB784" w14:textId="77777777" w:rsidR="009C2B68" w:rsidRPr="004F2919" w:rsidRDefault="009C2B68" w:rsidP="009C2B68">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Điện thoại:</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Email:</w:t>
      </w:r>
    </w:p>
    <w:p w14:paraId="5A800B1C" w14:textId="77777777" w:rsidR="009C2B68" w:rsidRPr="004F2919" w:rsidRDefault="009C2B68" w:rsidP="009C2B68">
      <w:pPr>
        <w:pStyle w:val="BodyTex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4. Kỳ báo cáo: □ Ngày □ Tuần □ Tháng □ Quý □ 06 tháng □ Năm</w:t>
      </w:r>
    </w:p>
    <w:p w14:paraId="7D3707EF" w14:textId="77777777" w:rsidR="009C2B68" w:rsidRPr="004F2919" w:rsidRDefault="009C2B68" w:rsidP="009C2B68">
      <w:pPr>
        <w:pStyle w:val="BodyTex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Từ ngày …../…../….. đến ngày …../…../…..</w:t>
      </w:r>
    </w:p>
    <w:p w14:paraId="43386910" w14:textId="77777777" w:rsidR="009C2B68" w:rsidRPr="004F2919" w:rsidRDefault="009C2B68" w:rsidP="009C2B68">
      <w:pPr>
        <w:pStyle w:val="Heading1"/>
        <w:spacing w:before="120" w:line="264" w:lineRule="auto"/>
        <w:rPr>
          <w:rFonts w:ascii="Times New Roman" w:hAnsi="Times New Roman" w:cs="Times New Roman"/>
          <w:color w:val="auto"/>
        </w:rPr>
      </w:pPr>
      <w:bookmarkStart w:id="49" w:name="ii.-tình-hình-hoạt-động-giao-dịch"/>
      <w:bookmarkEnd w:id="48"/>
      <w:r w:rsidRPr="004F2919">
        <w:rPr>
          <w:rFonts w:ascii="Times New Roman" w:hAnsi="Times New Roman" w:cs="Times New Roman"/>
          <w:color w:val="auto"/>
        </w:rPr>
        <w:lastRenderedPageBreak/>
        <w:t>II. TÌNH HÌNH HOẠT ĐỘNG GIAO DỊCH</w:t>
      </w:r>
    </w:p>
    <w:p w14:paraId="662373C9" w14:textId="77777777" w:rsidR="009C2B68" w:rsidRPr="004F2919" w:rsidRDefault="009C2B68" w:rsidP="009C2B68">
      <w:pPr>
        <w:pStyle w:val="Heading2"/>
        <w:spacing w:before="120" w:line="264" w:lineRule="auto"/>
        <w:rPr>
          <w:rFonts w:ascii="Times New Roman" w:hAnsi="Times New Roman" w:cs="Times New Roman"/>
          <w:color w:val="auto"/>
          <w:sz w:val="28"/>
          <w:szCs w:val="28"/>
        </w:rPr>
      </w:pPr>
      <w:bookmarkStart w:id="50" w:name="tổng-hợp-kết-quả-giao-dịch"/>
      <w:r w:rsidRPr="004F2919">
        <w:rPr>
          <w:rFonts w:ascii="Times New Roman" w:hAnsi="Times New Roman" w:cs="Times New Roman"/>
          <w:color w:val="auto"/>
          <w:sz w:val="28"/>
          <w:szCs w:val="28"/>
        </w:rPr>
        <w:t>1. Tổng hợp kết quả giao dịch</w:t>
      </w:r>
    </w:p>
    <w:tbl>
      <w:tblPr>
        <w:tblStyle w:val="Table"/>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2368"/>
        <w:gridCol w:w="1701"/>
        <w:gridCol w:w="1041"/>
        <w:gridCol w:w="1065"/>
        <w:gridCol w:w="1047"/>
        <w:gridCol w:w="1240"/>
      </w:tblGrid>
      <w:tr w:rsidR="004F2919" w:rsidRPr="004F2919" w14:paraId="571ABA8E" w14:textId="77777777" w:rsidTr="009C2B68">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14:paraId="791DD236" w14:textId="77777777" w:rsidR="009C2B68" w:rsidRPr="004F2919" w:rsidRDefault="009C2B68" w:rsidP="00595A90">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2368" w:type="dxa"/>
            <w:vAlign w:val="center"/>
          </w:tcPr>
          <w:p w14:paraId="08166CEA" w14:textId="77777777" w:rsidR="009C2B68" w:rsidRPr="004F2919" w:rsidRDefault="009C2B68" w:rsidP="00595A90">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Chỉ tiêu</w:t>
            </w:r>
          </w:p>
        </w:tc>
        <w:tc>
          <w:tcPr>
            <w:tcW w:w="1701" w:type="dxa"/>
            <w:vAlign w:val="center"/>
          </w:tcPr>
          <w:p w14:paraId="5F5CF3E5" w14:textId="77777777" w:rsidR="009C2B68" w:rsidRPr="004F2919" w:rsidRDefault="009C2B68" w:rsidP="00595A90">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Đơn vị tính</w:t>
            </w:r>
          </w:p>
        </w:tc>
        <w:tc>
          <w:tcPr>
            <w:tcW w:w="0" w:type="auto"/>
            <w:vAlign w:val="center"/>
          </w:tcPr>
          <w:p w14:paraId="0C057C73" w14:textId="77777777" w:rsidR="009C2B68" w:rsidRPr="004F2919" w:rsidRDefault="009C2B68" w:rsidP="00595A90">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Kỳ báo cáo</w:t>
            </w:r>
          </w:p>
        </w:tc>
        <w:tc>
          <w:tcPr>
            <w:tcW w:w="0" w:type="auto"/>
            <w:vAlign w:val="center"/>
          </w:tcPr>
          <w:p w14:paraId="4983FC9A" w14:textId="77777777" w:rsidR="009C2B68" w:rsidRPr="004F2919" w:rsidRDefault="009C2B68" w:rsidP="00595A90">
            <w:pPr>
              <w:jc w:val="center"/>
              <w:rPr>
                <w:rFonts w:ascii="Times New Roman" w:eastAsia="Times New Roman" w:hAnsi="Times New Roman" w:cs="Times New Roman"/>
                <w:b/>
                <w:bCs/>
                <w:sz w:val="28"/>
                <w:szCs w:val="28"/>
              </w:rPr>
            </w:pPr>
            <w:r w:rsidRPr="004F2919">
              <w:rPr>
                <w:rFonts w:ascii="Times New Roman" w:eastAsia="Times New Roman" w:hAnsi="Times New Roman" w:cs="Times New Roman"/>
                <w:b/>
                <w:bCs/>
                <w:sz w:val="28"/>
                <w:szCs w:val="28"/>
              </w:rPr>
              <w:t>Kỳ trước</w:t>
            </w:r>
          </w:p>
        </w:tc>
        <w:tc>
          <w:tcPr>
            <w:tcW w:w="1047" w:type="dxa"/>
            <w:vAlign w:val="center"/>
          </w:tcPr>
          <w:p w14:paraId="677E7BF5" w14:textId="77777777" w:rsidR="009C2B68" w:rsidRPr="004F2919" w:rsidRDefault="009C2B68" w:rsidP="00595A90">
            <w:pPr>
              <w:jc w:val="center"/>
              <w:rPr>
                <w:rFonts w:ascii="Times New Roman" w:eastAsia="Times New Roman" w:hAnsi="Times New Roman" w:cs="Times New Roman"/>
                <w:b/>
                <w:bCs/>
                <w:sz w:val="28"/>
                <w:szCs w:val="28"/>
              </w:rPr>
            </w:pPr>
            <w:r w:rsidRPr="004F2919">
              <w:rPr>
                <w:rFonts w:ascii="Times New Roman" w:eastAsia="Times New Roman" w:hAnsi="Times New Roman" w:cs="Times New Roman"/>
                <w:b/>
                <w:bCs/>
                <w:sz w:val="28"/>
                <w:szCs w:val="28"/>
              </w:rPr>
              <w:t>Tăng/</w:t>
            </w:r>
          </w:p>
          <w:p w14:paraId="7A6641F0" w14:textId="77777777" w:rsidR="009C2B68" w:rsidRPr="004F2919" w:rsidRDefault="009C2B68" w:rsidP="00595A90">
            <w:pPr>
              <w:jc w:val="center"/>
              <w:rPr>
                <w:rFonts w:ascii="Times New Roman" w:eastAsia="Times New Roman" w:hAnsi="Times New Roman" w:cs="Times New Roman"/>
                <w:b/>
                <w:bCs/>
                <w:sz w:val="28"/>
                <w:szCs w:val="28"/>
              </w:rPr>
            </w:pPr>
            <w:r w:rsidRPr="004F2919">
              <w:rPr>
                <w:rFonts w:ascii="Times New Roman" w:eastAsia="Times New Roman" w:hAnsi="Times New Roman" w:cs="Times New Roman"/>
                <w:b/>
                <w:bCs/>
                <w:sz w:val="28"/>
                <w:szCs w:val="28"/>
              </w:rPr>
              <w:t>giảm (%)</w:t>
            </w:r>
          </w:p>
        </w:tc>
        <w:tc>
          <w:tcPr>
            <w:tcW w:w="1240" w:type="dxa"/>
            <w:vAlign w:val="center"/>
          </w:tcPr>
          <w:p w14:paraId="3FFC8F85" w14:textId="77777777" w:rsidR="009C2B68" w:rsidRPr="004F2919" w:rsidRDefault="009C2B68" w:rsidP="00595A90">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Lũy kế từ đầu năm</w:t>
            </w:r>
          </w:p>
        </w:tc>
      </w:tr>
      <w:tr w:rsidR="004F2919" w:rsidRPr="004F2919" w14:paraId="7083D2B2" w14:textId="77777777" w:rsidTr="009C2B68">
        <w:tc>
          <w:tcPr>
            <w:tcW w:w="0" w:type="auto"/>
            <w:vAlign w:val="center"/>
          </w:tcPr>
          <w:p w14:paraId="3773C03D" w14:textId="77777777" w:rsidR="009C2B68" w:rsidRPr="004F2919" w:rsidRDefault="009C2B68" w:rsidP="00595A90">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2368" w:type="dxa"/>
            <w:vAlign w:val="center"/>
          </w:tcPr>
          <w:p w14:paraId="6EA2B827"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số hợp đồng giao dịch</w:t>
            </w:r>
          </w:p>
        </w:tc>
        <w:tc>
          <w:tcPr>
            <w:tcW w:w="1701" w:type="dxa"/>
            <w:vAlign w:val="center"/>
          </w:tcPr>
          <w:p w14:paraId="737FA1C2"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Hợp đồng</w:t>
            </w:r>
          </w:p>
        </w:tc>
        <w:tc>
          <w:tcPr>
            <w:tcW w:w="0" w:type="auto"/>
            <w:vAlign w:val="center"/>
          </w:tcPr>
          <w:p w14:paraId="026D7768"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0" w:type="auto"/>
          </w:tcPr>
          <w:p w14:paraId="3C8A81DC"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047" w:type="dxa"/>
          </w:tcPr>
          <w:p w14:paraId="28A4ADCA"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240" w:type="dxa"/>
            <w:vAlign w:val="center"/>
          </w:tcPr>
          <w:p w14:paraId="50ABF932"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7F4A9332" w14:textId="77777777" w:rsidTr="009C2B68">
        <w:tc>
          <w:tcPr>
            <w:tcW w:w="0" w:type="auto"/>
            <w:vAlign w:val="center"/>
          </w:tcPr>
          <w:p w14:paraId="0C36E736" w14:textId="77777777" w:rsidR="009C2B68" w:rsidRPr="004F2919" w:rsidRDefault="009C2B68" w:rsidP="00595A90">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2368" w:type="dxa"/>
            <w:vAlign w:val="center"/>
          </w:tcPr>
          <w:p w14:paraId="3150AF80"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khối lượng giao dịch</w:t>
            </w:r>
          </w:p>
        </w:tc>
        <w:tc>
          <w:tcPr>
            <w:tcW w:w="1701" w:type="dxa"/>
            <w:vAlign w:val="center"/>
          </w:tcPr>
          <w:p w14:paraId="7F6993C5"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Lot/Tấn/Đơn vị hàng hóa</w:t>
            </w:r>
          </w:p>
        </w:tc>
        <w:tc>
          <w:tcPr>
            <w:tcW w:w="0" w:type="auto"/>
            <w:vAlign w:val="center"/>
          </w:tcPr>
          <w:p w14:paraId="1056D758"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0" w:type="auto"/>
          </w:tcPr>
          <w:p w14:paraId="6E8FF84C"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047" w:type="dxa"/>
          </w:tcPr>
          <w:p w14:paraId="243577B1"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240" w:type="dxa"/>
            <w:vAlign w:val="center"/>
          </w:tcPr>
          <w:p w14:paraId="323D9359"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060C66E0" w14:textId="77777777" w:rsidTr="009C2B68">
        <w:tc>
          <w:tcPr>
            <w:tcW w:w="0" w:type="auto"/>
            <w:vAlign w:val="center"/>
          </w:tcPr>
          <w:p w14:paraId="6AFDEB82" w14:textId="77777777" w:rsidR="009C2B68" w:rsidRPr="004F2919" w:rsidRDefault="009C2B68" w:rsidP="00595A90">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2368" w:type="dxa"/>
            <w:vAlign w:val="center"/>
          </w:tcPr>
          <w:p w14:paraId="2A40CE4B"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giá trị giao dịch</w:t>
            </w:r>
          </w:p>
        </w:tc>
        <w:tc>
          <w:tcPr>
            <w:tcW w:w="1701" w:type="dxa"/>
            <w:vAlign w:val="center"/>
          </w:tcPr>
          <w:p w14:paraId="1336D4A9"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Đồng Việt Nam</w:t>
            </w:r>
          </w:p>
        </w:tc>
        <w:tc>
          <w:tcPr>
            <w:tcW w:w="0" w:type="auto"/>
            <w:vAlign w:val="center"/>
          </w:tcPr>
          <w:p w14:paraId="398920D3"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0" w:type="auto"/>
          </w:tcPr>
          <w:p w14:paraId="5CBD18CA"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047" w:type="dxa"/>
          </w:tcPr>
          <w:p w14:paraId="5D6CEAED"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240" w:type="dxa"/>
            <w:vAlign w:val="center"/>
          </w:tcPr>
          <w:p w14:paraId="367D755E"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4D30DC92" w14:textId="77777777" w:rsidTr="009C2B68">
        <w:tc>
          <w:tcPr>
            <w:tcW w:w="0" w:type="auto"/>
            <w:vAlign w:val="center"/>
          </w:tcPr>
          <w:p w14:paraId="24D35D0B" w14:textId="77777777" w:rsidR="009C2B68" w:rsidRPr="004F2919" w:rsidRDefault="009C2B68" w:rsidP="00595A90">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2368" w:type="dxa"/>
            <w:vAlign w:val="center"/>
          </w:tcPr>
          <w:p w14:paraId="5BA53547" w14:textId="77777777" w:rsidR="009C2B68" w:rsidRPr="004F2919" w:rsidRDefault="009C2B68" w:rsidP="00595A90">
            <w:pPr>
              <w:spacing w:before="120" w:after="0" w:line="264" w:lineRule="auto"/>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Số lượng thành viên giao dịch</w:t>
            </w:r>
          </w:p>
        </w:tc>
        <w:tc>
          <w:tcPr>
            <w:tcW w:w="1701" w:type="dxa"/>
            <w:vAlign w:val="center"/>
          </w:tcPr>
          <w:p w14:paraId="6BF9CD2A" w14:textId="77777777" w:rsidR="009C2B68" w:rsidRPr="004F2919" w:rsidRDefault="009C2B68" w:rsidP="00595A90">
            <w:pPr>
              <w:spacing w:before="120" w:after="0" w:line="264" w:lineRule="auto"/>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Thành viên</w:t>
            </w:r>
          </w:p>
        </w:tc>
        <w:tc>
          <w:tcPr>
            <w:tcW w:w="0" w:type="auto"/>
            <w:vAlign w:val="center"/>
          </w:tcPr>
          <w:p w14:paraId="6940C56F"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0" w:type="auto"/>
          </w:tcPr>
          <w:p w14:paraId="74E312DB"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047" w:type="dxa"/>
          </w:tcPr>
          <w:p w14:paraId="46574C1A"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240" w:type="dxa"/>
            <w:vAlign w:val="center"/>
          </w:tcPr>
          <w:p w14:paraId="1E0F54B1"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54131D0E" w14:textId="77777777" w:rsidTr="009C2B68">
        <w:tc>
          <w:tcPr>
            <w:tcW w:w="0" w:type="auto"/>
            <w:vAlign w:val="center"/>
          </w:tcPr>
          <w:p w14:paraId="668AB7CF" w14:textId="77777777" w:rsidR="009C2B68" w:rsidRPr="004F2919" w:rsidRDefault="009C2B68" w:rsidP="00595A90">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2368" w:type="dxa"/>
            <w:vAlign w:val="center"/>
          </w:tcPr>
          <w:p w14:paraId="72BA7A2E" w14:textId="77777777" w:rsidR="009C2B68" w:rsidRPr="004F2919" w:rsidRDefault="009C2B68" w:rsidP="00595A90">
            <w:pPr>
              <w:spacing w:before="120" w:after="0" w:line="264" w:lineRule="auto"/>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Vị thế mở</w:t>
            </w:r>
          </w:p>
        </w:tc>
        <w:tc>
          <w:tcPr>
            <w:tcW w:w="1701" w:type="dxa"/>
            <w:vAlign w:val="center"/>
          </w:tcPr>
          <w:p w14:paraId="76EE2BD2" w14:textId="77777777" w:rsidR="009C2B68" w:rsidRPr="004F2919" w:rsidRDefault="009C2B68" w:rsidP="00595A90">
            <w:pPr>
              <w:spacing w:before="120" w:after="0" w:line="264" w:lineRule="auto"/>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Hợp đồng</w:t>
            </w:r>
          </w:p>
        </w:tc>
        <w:tc>
          <w:tcPr>
            <w:tcW w:w="0" w:type="auto"/>
            <w:vAlign w:val="center"/>
          </w:tcPr>
          <w:p w14:paraId="2A1413E5"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0" w:type="auto"/>
          </w:tcPr>
          <w:p w14:paraId="5F4C14BA"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047" w:type="dxa"/>
          </w:tcPr>
          <w:p w14:paraId="04C409ED"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240" w:type="dxa"/>
            <w:vAlign w:val="center"/>
          </w:tcPr>
          <w:p w14:paraId="6FBD8137"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6662270A" w14:textId="77777777" w:rsidTr="009C2B68">
        <w:tc>
          <w:tcPr>
            <w:tcW w:w="0" w:type="auto"/>
            <w:vAlign w:val="center"/>
          </w:tcPr>
          <w:p w14:paraId="7C4E8882" w14:textId="77777777" w:rsidR="009C2B68" w:rsidRPr="004F2919" w:rsidRDefault="009C2B68" w:rsidP="00595A90">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6</w:t>
            </w:r>
          </w:p>
        </w:tc>
        <w:tc>
          <w:tcPr>
            <w:tcW w:w="2368" w:type="dxa"/>
            <w:vAlign w:val="center"/>
          </w:tcPr>
          <w:p w14:paraId="6BD7EF0A"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số giao dịch phát sinh</w:t>
            </w:r>
          </w:p>
        </w:tc>
        <w:tc>
          <w:tcPr>
            <w:tcW w:w="1701" w:type="dxa"/>
            <w:vAlign w:val="center"/>
          </w:tcPr>
          <w:p w14:paraId="55FA50BC"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Giao dịch</w:t>
            </w:r>
          </w:p>
        </w:tc>
        <w:tc>
          <w:tcPr>
            <w:tcW w:w="0" w:type="auto"/>
            <w:vAlign w:val="center"/>
          </w:tcPr>
          <w:p w14:paraId="7EF8311B"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0" w:type="auto"/>
          </w:tcPr>
          <w:p w14:paraId="1280DFD5"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047" w:type="dxa"/>
          </w:tcPr>
          <w:p w14:paraId="7517AE24"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240" w:type="dxa"/>
            <w:vAlign w:val="center"/>
          </w:tcPr>
          <w:p w14:paraId="28808B06"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469E5F43" w14:textId="77777777" w:rsidTr="009C2B68">
        <w:tc>
          <w:tcPr>
            <w:tcW w:w="0" w:type="auto"/>
            <w:vAlign w:val="center"/>
          </w:tcPr>
          <w:p w14:paraId="5E809DDF" w14:textId="77777777" w:rsidR="009C2B68" w:rsidRPr="004F2919" w:rsidRDefault="009C2B68" w:rsidP="00595A90">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7</w:t>
            </w:r>
          </w:p>
        </w:tc>
        <w:tc>
          <w:tcPr>
            <w:tcW w:w="2368" w:type="dxa"/>
            <w:vAlign w:val="center"/>
          </w:tcPr>
          <w:p w14:paraId="07355BCB" w14:textId="77777777" w:rsidR="009C2B68" w:rsidRPr="004F2919" w:rsidRDefault="009C2B68" w:rsidP="00595A90">
            <w:pPr>
              <w:spacing w:before="120" w:after="0" w:line="264" w:lineRule="auto"/>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Số lượng giao dịch bị hủy</w:t>
            </w:r>
          </w:p>
        </w:tc>
        <w:tc>
          <w:tcPr>
            <w:tcW w:w="1701" w:type="dxa"/>
            <w:vAlign w:val="center"/>
          </w:tcPr>
          <w:p w14:paraId="250F1DD1" w14:textId="77777777" w:rsidR="009C2B68" w:rsidRPr="004F2919" w:rsidRDefault="009C2B68" w:rsidP="00595A90">
            <w:pPr>
              <w:spacing w:before="120" w:after="0" w:line="264" w:lineRule="auto"/>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Giao dịch</w:t>
            </w:r>
          </w:p>
        </w:tc>
        <w:tc>
          <w:tcPr>
            <w:tcW w:w="0" w:type="auto"/>
            <w:vAlign w:val="center"/>
          </w:tcPr>
          <w:p w14:paraId="4FF78EB3"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0" w:type="auto"/>
          </w:tcPr>
          <w:p w14:paraId="672A5692"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047" w:type="dxa"/>
          </w:tcPr>
          <w:p w14:paraId="5E480E4E"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240" w:type="dxa"/>
            <w:vAlign w:val="center"/>
          </w:tcPr>
          <w:p w14:paraId="0D59BC6D"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1DE835D0" w14:textId="77777777" w:rsidTr="009C2B68">
        <w:tc>
          <w:tcPr>
            <w:tcW w:w="0" w:type="auto"/>
            <w:vAlign w:val="center"/>
          </w:tcPr>
          <w:p w14:paraId="44B979FC" w14:textId="77777777" w:rsidR="009C2B68" w:rsidRPr="004F2919" w:rsidRDefault="009C2B68" w:rsidP="00595A90">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8</w:t>
            </w:r>
          </w:p>
        </w:tc>
        <w:tc>
          <w:tcPr>
            <w:tcW w:w="2368" w:type="dxa"/>
            <w:vAlign w:val="center"/>
          </w:tcPr>
          <w:p w14:paraId="1A89A0ED" w14:textId="77777777" w:rsidR="009C2B68" w:rsidRPr="004F2919" w:rsidRDefault="009C2B68" w:rsidP="00595A90">
            <w:pPr>
              <w:spacing w:before="120" w:after="0" w:line="264" w:lineRule="auto"/>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Số lượng giao dịch bị sửa</w:t>
            </w:r>
          </w:p>
        </w:tc>
        <w:tc>
          <w:tcPr>
            <w:tcW w:w="1701" w:type="dxa"/>
            <w:vAlign w:val="center"/>
          </w:tcPr>
          <w:p w14:paraId="2CEF588D" w14:textId="77777777" w:rsidR="009C2B68" w:rsidRPr="004F2919" w:rsidRDefault="009C2B68" w:rsidP="00595A90">
            <w:pPr>
              <w:spacing w:before="120" w:after="0" w:line="264" w:lineRule="auto"/>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t>Giao dịch</w:t>
            </w:r>
          </w:p>
        </w:tc>
        <w:tc>
          <w:tcPr>
            <w:tcW w:w="0" w:type="auto"/>
            <w:vAlign w:val="center"/>
          </w:tcPr>
          <w:p w14:paraId="7524D264"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0" w:type="auto"/>
          </w:tcPr>
          <w:p w14:paraId="20A836DF"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047" w:type="dxa"/>
          </w:tcPr>
          <w:p w14:paraId="704DDC41"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240" w:type="dxa"/>
            <w:vAlign w:val="center"/>
          </w:tcPr>
          <w:p w14:paraId="7607A23F"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7BEA8168" w14:textId="77777777" w:rsidTr="009C2B68">
        <w:tc>
          <w:tcPr>
            <w:tcW w:w="0" w:type="auto"/>
            <w:vAlign w:val="center"/>
          </w:tcPr>
          <w:p w14:paraId="706527D4" w14:textId="77777777" w:rsidR="009C2B68" w:rsidRPr="004F2919" w:rsidRDefault="009C2B68" w:rsidP="00595A90">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9</w:t>
            </w:r>
          </w:p>
        </w:tc>
        <w:tc>
          <w:tcPr>
            <w:tcW w:w="2368" w:type="dxa"/>
            <w:vAlign w:val="center"/>
          </w:tcPr>
          <w:p w14:paraId="73B5E3DA"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số hợp đồng mở cuối kỳ</w:t>
            </w:r>
          </w:p>
        </w:tc>
        <w:tc>
          <w:tcPr>
            <w:tcW w:w="1701" w:type="dxa"/>
            <w:vAlign w:val="center"/>
          </w:tcPr>
          <w:p w14:paraId="23F31B82"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Hợp đồng</w:t>
            </w:r>
          </w:p>
        </w:tc>
        <w:tc>
          <w:tcPr>
            <w:tcW w:w="0" w:type="auto"/>
            <w:vAlign w:val="center"/>
          </w:tcPr>
          <w:p w14:paraId="407300B3"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0" w:type="auto"/>
          </w:tcPr>
          <w:p w14:paraId="16EEAEE4"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047" w:type="dxa"/>
          </w:tcPr>
          <w:p w14:paraId="5DB82ED4"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1240" w:type="dxa"/>
            <w:vAlign w:val="center"/>
          </w:tcPr>
          <w:p w14:paraId="7DE95839"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bl>
    <w:p w14:paraId="6E7378FA" w14:textId="77777777" w:rsidR="009C2B68" w:rsidRPr="004F2919" w:rsidRDefault="009C2B68" w:rsidP="009C2B68">
      <w:pPr>
        <w:pStyle w:val="Heading2"/>
        <w:spacing w:before="120" w:line="264" w:lineRule="auto"/>
        <w:rPr>
          <w:rFonts w:ascii="Times New Roman" w:hAnsi="Times New Roman" w:cs="Times New Roman"/>
          <w:color w:val="auto"/>
          <w:sz w:val="28"/>
          <w:szCs w:val="28"/>
        </w:rPr>
      </w:pPr>
      <w:bookmarkStart w:id="51" w:name="kết-quả-giao-dịch-theo-nhóm-hàng-hóa"/>
      <w:bookmarkEnd w:id="50"/>
      <w:r w:rsidRPr="004F2919">
        <w:rPr>
          <w:rFonts w:ascii="Times New Roman" w:hAnsi="Times New Roman" w:cs="Times New Roman"/>
          <w:color w:val="auto"/>
          <w:sz w:val="28"/>
          <w:szCs w:val="28"/>
        </w:rPr>
        <w:t>2. Kết quả giao dịch theo nhóm hàng hóa</w:t>
      </w:r>
    </w:p>
    <w:tbl>
      <w:tblPr>
        <w:tblStyle w:val="Table"/>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807"/>
        <w:gridCol w:w="2122"/>
        <w:gridCol w:w="2928"/>
        <w:gridCol w:w="3326"/>
      </w:tblGrid>
      <w:tr w:rsidR="004F2919" w:rsidRPr="004F2919" w14:paraId="33DE4822" w14:textId="77777777" w:rsidTr="00595A90">
        <w:trPr>
          <w:cnfStyle w:val="100000000000" w:firstRow="1" w:lastRow="0" w:firstColumn="0" w:lastColumn="0" w:oddVBand="0" w:evenVBand="0" w:oddHBand="0" w:evenHBand="0" w:firstRowFirstColumn="0" w:firstRowLastColumn="0" w:lastRowFirstColumn="0" w:lastRowLastColumn="0"/>
          <w:tblHeader/>
        </w:trPr>
        <w:tc>
          <w:tcPr>
            <w:tcW w:w="844" w:type="dxa"/>
          </w:tcPr>
          <w:p w14:paraId="5EF4F4F2" w14:textId="77777777" w:rsidR="009C2B68" w:rsidRPr="004F2919" w:rsidRDefault="009C2B68" w:rsidP="00595A90">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2241" w:type="dxa"/>
          </w:tcPr>
          <w:p w14:paraId="7665D7EE" w14:textId="77777777" w:rsidR="009C2B68" w:rsidRPr="004F2919" w:rsidRDefault="009C2B68" w:rsidP="00595A90">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Nhóm hàng hóa</w:t>
            </w:r>
          </w:p>
        </w:tc>
        <w:tc>
          <w:tcPr>
            <w:tcW w:w="3098" w:type="dxa"/>
          </w:tcPr>
          <w:p w14:paraId="3C19B481" w14:textId="77777777" w:rsidR="009C2B68" w:rsidRPr="004F2919" w:rsidRDefault="009C2B68" w:rsidP="00595A90">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Khối lượng giao dịch</w:t>
            </w:r>
          </w:p>
        </w:tc>
        <w:tc>
          <w:tcPr>
            <w:tcW w:w="3521" w:type="dxa"/>
          </w:tcPr>
          <w:p w14:paraId="412E9A32" w14:textId="77777777" w:rsidR="009C2B68" w:rsidRPr="004F2919" w:rsidRDefault="009C2B68" w:rsidP="00595A90">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Giá trị giao dịch (đồng)</w:t>
            </w:r>
          </w:p>
        </w:tc>
      </w:tr>
      <w:tr w:rsidR="004F2919" w:rsidRPr="004F2919" w14:paraId="1C30AB46" w14:textId="77777777" w:rsidTr="00595A90">
        <w:tc>
          <w:tcPr>
            <w:tcW w:w="844" w:type="dxa"/>
          </w:tcPr>
          <w:p w14:paraId="7181FD44" w14:textId="77777777" w:rsidR="009C2B68" w:rsidRPr="004F2919" w:rsidRDefault="009C2B68" w:rsidP="00595A90">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2241" w:type="dxa"/>
          </w:tcPr>
          <w:p w14:paraId="22DE0D65"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Nông sản</w:t>
            </w:r>
          </w:p>
        </w:tc>
        <w:tc>
          <w:tcPr>
            <w:tcW w:w="3098" w:type="dxa"/>
          </w:tcPr>
          <w:p w14:paraId="3BB4A08D"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3521" w:type="dxa"/>
          </w:tcPr>
          <w:p w14:paraId="1B80184B"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76A2E717" w14:textId="77777777" w:rsidTr="00595A90">
        <w:tc>
          <w:tcPr>
            <w:tcW w:w="844" w:type="dxa"/>
          </w:tcPr>
          <w:p w14:paraId="12274E7C" w14:textId="77777777" w:rsidR="009C2B68" w:rsidRPr="004F2919" w:rsidRDefault="009C2B68" w:rsidP="00595A90">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2241" w:type="dxa"/>
          </w:tcPr>
          <w:p w14:paraId="08FAAB6A"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Kim loại</w:t>
            </w:r>
          </w:p>
        </w:tc>
        <w:tc>
          <w:tcPr>
            <w:tcW w:w="3098" w:type="dxa"/>
          </w:tcPr>
          <w:p w14:paraId="138EB61C"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3521" w:type="dxa"/>
          </w:tcPr>
          <w:p w14:paraId="64ED1747"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41B63C21" w14:textId="77777777" w:rsidTr="00595A90">
        <w:tc>
          <w:tcPr>
            <w:tcW w:w="844" w:type="dxa"/>
          </w:tcPr>
          <w:p w14:paraId="62885790" w14:textId="77777777" w:rsidR="009C2B68" w:rsidRPr="004F2919" w:rsidRDefault="009C2B68" w:rsidP="00595A90">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2241" w:type="dxa"/>
          </w:tcPr>
          <w:p w14:paraId="2394130B"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Năng lượng</w:t>
            </w:r>
          </w:p>
        </w:tc>
        <w:tc>
          <w:tcPr>
            <w:tcW w:w="3098" w:type="dxa"/>
          </w:tcPr>
          <w:p w14:paraId="02AB5DC6"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3521" w:type="dxa"/>
          </w:tcPr>
          <w:p w14:paraId="03392111"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373294DE" w14:textId="77777777" w:rsidTr="00595A90">
        <w:tc>
          <w:tcPr>
            <w:tcW w:w="844" w:type="dxa"/>
          </w:tcPr>
          <w:p w14:paraId="072D9C3F" w14:textId="77777777" w:rsidR="009C2B68" w:rsidRPr="004F2919" w:rsidRDefault="009C2B68" w:rsidP="00595A90">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2241" w:type="dxa"/>
          </w:tcPr>
          <w:p w14:paraId="7BCFDC0C"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Nguyên liệu công nghiệp</w:t>
            </w:r>
          </w:p>
        </w:tc>
        <w:tc>
          <w:tcPr>
            <w:tcW w:w="3098" w:type="dxa"/>
          </w:tcPr>
          <w:p w14:paraId="7039BD48"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3521" w:type="dxa"/>
          </w:tcPr>
          <w:p w14:paraId="721F55FC"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74ACE9F5" w14:textId="77777777" w:rsidTr="00595A90">
        <w:tc>
          <w:tcPr>
            <w:tcW w:w="844" w:type="dxa"/>
          </w:tcPr>
          <w:p w14:paraId="2A85C6EA" w14:textId="77777777" w:rsidR="009C2B68" w:rsidRPr="004F2919" w:rsidRDefault="009C2B68" w:rsidP="00595A90">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2241" w:type="dxa"/>
          </w:tcPr>
          <w:p w14:paraId="692CD6AC"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tc>
        <w:tc>
          <w:tcPr>
            <w:tcW w:w="3098" w:type="dxa"/>
          </w:tcPr>
          <w:p w14:paraId="78347240"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3521" w:type="dxa"/>
          </w:tcPr>
          <w:p w14:paraId="0F10056D"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5ACF2B5E" w14:textId="77777777" w:rsidTr="00595A90">
        <w:tc>
          <w:tcPr>
            <w:tcW w:w="3085" w:type="dxa"/>
            <w:gridSpan w:val="2"/>
          </w:tcPr>
          <w:p w14:paraId="28984129"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cộng</w:t>
            </w:r>
          </w:p>
        </w:tc>
        <w:tc>
          <w:tcPr>
            <w:tcW w:w="3098" w:type="dxa"/>
          </w:tcPr>
          <w:p w14:paraId="74087DC2"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3521" w:type="dxa"/>
          </w:tcPr>
          <w:p w14:paraId="04CD80B4"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bl>
    <w:p w14:paraId="58BF94E8" w14:textId="77777777" w:rsidR="009C2B68" w:rsidRPr="004F2919" w:rsidRDefault="009C2B68" w:rsidP="009C2B68">
      <w:pPr>
        <w:pStyle w:val="Heading1"/>
        <w:spacing w:before="120" w:line="264" w:lineRule="auto"/>
        <w:rPr>
          <w:rFonts w:ascii="Times New Roman" w:hAnsi="Times New Roman" w:cs="Times New Roman"/>
          <w:color w:val="auto"/>
        </w:rPr>
      </w:pPr>
      <w:bookmarkStart w:id="52" w:name="iii.-tình-hình-thành-viên"/>
      <w:bookmarkEnd w:id="49"/>
      <w:bookmarkEnd w:id="51"/>
      <w:r w:rsidRPr="004F2919">
        <w:rPr>
          <w:rFonts w:ascii="Times New Roman" w:hAnsi="Times New Roman" w:cs="Times New Roman"/>
          <w:color w:val="auto"/>
        </w:rPr>
        <w:lastRenderedPageBreak/>
        <w:t>III. TÌNH HÌNH THÀNH VIÊN</w:t>
      </w:r>
    </w:p>
    <w:p w14:paraId="48C0675D" w14:textId="77777777" w:rsidR="009C2B68" w:rsidRPr="004F2919" w:rsidRDefault="009C2B68" w:rsidP="009C2B68">
      <w:pPr>
        <w:pStyle w:val="Heading2"/>
        <w:spacing w:before="120" w:line="264" w:lineRule="auto"/>
        <w:rPr>
          <w:rFonts w:ascii="Times New Roman" w:hAnsi="Times New Roman" w:cs="Times New Roman"/>
          <w:color w:val="auto"/>
          <w:sz w:val="28"/>
          <w:szCs w:val="28"/>
        </w:rPr>
      </w:pPr>
      <w:bookmarkStart w:id="53" w:name="tổng-hợp-thành-viên"/>
      <w:r w:rsidRPr="004F2919">
        <w:rPr>
          <w:rFonts w:ascii="Times New Roman" w:hAnsi="Times New Roman" w:cs="Times New Roman"/>
          <w:color w:val="auto"/>
          <w:sz w:val="28"/>
          <w:szCs w:val="28"/>
        </w:rPr>
        <w:t>1. Tổng hợp thành viên</w:t>
      </w:r>
    </w:p>
    <w:tbl>
      <w:tblPr>
        <w:tblStyle w:val="Table"/>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6904"/>
        <w:gridCol w:w="1559"/>
      </w:tblGrid>
      <w:tr w:rsidR="004F2919" w:rsidRPr="004F2919" w14:paraId="7839C6FC" w14:textId="77777777" w:rsidTr="00825839">
        <w:trPr>
          <w:cnfStyle w:val="100000000000" w:firstRow="1" w:lastRow="0" w:firstColumn="0" w:lastColumn="0" w:oddVBand="0" w:evenVBand="0" w:oddHBand="0" w:evenHBand="0" w:firstRowFirstColumn="0" w:firstRowLastColumn="0" w:lastRowFirstColumn="0" w:lastRowLastColumn="0"/>
          <w:tblHeader/>
        </w:trPr>
        <w:tc>
          <w:tcPr>
            <w:tcW w:w="0" w:type="auto"/>
          </w:tcPr>
          <w:p w14:paraId="184A47E2" w14:textId="77777777" w:rsidR="009C2B68" w:rsidRPr="004F2919" w:rsidRDefault="009C2B68" w:rsidP="00825839">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6904" w:type="dxa"/>
          </w:tcPr>
          <w:p w14:paraId="74B46E8F" w14:textId="77777777" w:rsidR="009C2B68" w:rsidRPr="004F2919" w:rsidRDefault="009C2B68" w:rsidP="00825839">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Chỉ tiêu</w:t>
            </w:r>
          </w:p>
        </w:tc>
        <w:tc>
          <w:tcPr>
            <w:tcW w:w="1559" w:type="dxa"/>
          </w:tcPr>
          <w:p w14:paraId="49024C66" w14:textId="77777777" w:rsidR="009C2B68" w:rsidRPr="004F2919" w:rsidRDefault="009C2B68" w:rsidP="00825839">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Số lượng</w:t>
            </w:r>
          </w:p>
        </w:tc>
      </w:tr>
      <w:tr w:rsidR="004F2919" w:rsidRPr="004F2919" w14:paraId="72CEFA49" w14:textId="77777777" w:rsidTr="00825839">
        <w:tc>
          <w:tcPr>
            <w:tcW w:w="0" w:type="auto"/>
          </w:tcPr>
          <w:p w14:paraId="5B939AE5"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6904" w:type="dxa"/>
          </w:tcPr>
          <w:p w14:paraId="48AA2C04"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số thành viên hiện có</w:t>
            </w:r>
          </w:p>
        </w:tc>
        <w:tc>
          <w:tcPr>
            <w:tcW w:w="1559" w:type="dxa"/>
          </w:tcPr>
          <w:p w14:paraId="436773B7"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19647D12" w14:textId="77777777" w:rsidTr="00825839">
        <w:tc>
          <w:tcPr>
            <w:tcW w:w="0" w:type="auto"/>
          </w:tcPr>
          <w:p w14:paraId="0964B550"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6904" w:type="dxa"/>
          </w:tcPr>
          <w:p w14:paraId="778C7C06"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Thành viên kinh doanh</w:t>
            </w:r>
          </w:p>
        </w:tc>
        <w:tc>
          <w:tcPr>
            <w:tcW w:w="1559" w:type="dxa"/>
          </w:tcPr>
          <w:p w14:paraId="637EFAB2"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46170316" w14:textId="77777777" w:rsidTr="00825839">
        <w:tc>
          <w:tcPr>
            <w:tcW w:w="0" w:type="auto"/>
          </w:tcPr>
          <w:p w14:paraId="3F1EDF6D"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6904" w:type="dxa"/>
          </w:tcPr>
          <w:p w14:paraId="1E6E21CE"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Thành viên môi giới</w:t>
            </w:r>
          </w:p>
        </w:tc>
        <w:tc>
          <w:tcPr>
            <w:tcW w:w="1559" w:type="dxa"/>
          </w:tcPr>
          <w:p w14:paraId="0213A113"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24334F54" w14:textId="77777777" w:rsidTr="00825839">
        <w:tc>
          <w:tcPr>
            <w:tcW w:w="0" w:type="auto"/>
          </w:tcPr>
          <w:p w14:paraId="7BDE2AC6"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6904" w:type="dxa"/>
          </w:tcPr>
          <w:p w14:paraId="151BDF39"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Thành viên lưu ký, giao nhận hàng hóa</w:t>
            </w:r>
          </w:p>
        </w:tc>
        <w:tc>
          <w:tcPr>
            <w:tcW w:w="1559" w:type="dxa"/>
          </w:tcPr>
          <w:p w14:paraId="694F59C2"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bl>
    <w:p w14:paraId="5F7719E9" w14:textId="77777777" w:rsidR="009C2B68" w:rsidRPr="004F2919" w:rsidRDefault="009C2B68" w:rsidP="009C2B68">
      <w:pPr>
        <w:pStyle w:val="Heading2"/>
        <w:spacing w:before="120" w:line="264" w:lineRule="auto"/>
        <w:rPr>
          <w:rFonts w:ascii="Times New Roman" w:hAnsi="Times New Roman" w:cs="Times New Roman"/>
          <w:color w:val="auto"/>
          <w:sz w:val="28"/>
          <w:szCs w:val="28"/>
        </w:rPr>
      </w:pPr>
      <w:bookmarkStart w:id="54" w:name="biến-động-thành-viên-trong-kỳ"/>
      <w:bookmarkEnd w:id="53"/>
      <w:r w:rsidRPr="004F2919">
        <w:rPr>
          <w:rFonts w:ascii="Times New Roman" w:hAnsi="Times New Roman" w:cs="Times New Roman"/>
          <w:color w:val="auto"/>
          <w:sz w:val="28"/>
          <w:szCs w:val="28"/>
        </w:rPr>
        <w:t>2. Biến động thành viên trong kỳ</w:t>
      </w:r>
    </w:p>
    <w:tbl>
      <w:tblPr>
        <w:tblStyle w:val="Table"/>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6907"/>
        <w:gridCol w:w="1556"/>
      </w:tblGrid>
      <w:tr w:rsidR="004F2919" w:rsidRPr="004F2919" w14:paraId="5D8AA85E" w14:textId="77777777" w:rsidTr="00825839">
        <w:trPr>
          <w:cnfStyle w:val="100000000000" w:firstRow="1" w:lastRow="0" w:firstColumn="0" w:lastColumn="0" w:oddVBand="0" w:evenVBand="0" w:oddHBand="0" w:evenHBand="0" w:firstRowFirstColumn="0" w:firstRowLastColumn="0" w:lastRowFirstColumn="0" w:lastRowLastColumn="0"/>
          <w:tblHeader/>
        </w:trPr>
        <w:tc>
          <w:tcPr>
            <w:tcW w:w="0" w:type="auto"/>
          </w:tcPr>
          <w:p w14:paraId="7729FC06" w14:textId="77777777" w:rsidR="009C2B68" w:rsidRPr="004F2919" w:rsidRDefault="009C2B68" w:rsidP="00825839">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6936" w:type="dxa"/>
          </w:tcPr>
          <w:p w14:paraId="20B6601A" w14:textId="77777777" w:rsidR="009C2B68" w:rsidRPr="004F2919" w:rsidRDefault="009C2B68" w:rsidP="00825839">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Nội dung</w:t>
            </w:r>
          </w:p>
        </w:tc>
        <w:tc>
          <w:tcPr>
            <w:tcW w:w="1559" w:type="dxa"/>
          </w:tcPr>
          <w:p w14:paraId="0F918AE8" w14:textId="77777777" w:rsidR="009C2B68" w:rsidRPr="004F2919" w:rsidRDefault="009C2B68" w:rsidP="00825839">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Số lượng</w:t>
            </w:r>
          </w:p>
        </w:tc>
      </w:tr>
      <w:tr w:rsidR="004F2919" w:rsidRPr="004F2919" w14:paraId="181CF10A" w14:textId="77777777" w:rsidTr="00825839">
        <w:tc>
          <w:tcPr>
            <w:tcW w:w="0" w:type="auto"/>
          </w:tcPr>
          <w:p w14:paraId="2B69FFEE"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6936" w:type="dxa"/>
          </w:tcPr>
          <w:p w14:paraId="1C8C28E0"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Thành viên mới</w:t>
            </w:r>
          </w:p>
        </w:tc>
        <w:tc>
          <w:tcPr>
            <w:tcW w:w="1559" w:type="dxa"/>
          </w:tcPr>
          <w:p w14:paraId="4808E3EE"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35263202" w14:textId="77777777" w:rsidTr="00825839">
        <w:tc>
          <w:tcPr>
            <w:tcW w:w="0" w:type="auto"/>
          </w:tcPr>
          <w:p w14:paraId="2957BC5D"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6936" w:type="dxa"/>
          </w:tcPr>
          <w:p w14:paraId="25E20A50"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Thành viên bị đình chỉ</w:t>
            </w:r>
          </w:p>
        </w:tc>
        <w:tc>
          <w:tcPr>
            <w:tcW w:w="1559" w:type="dxa"/>
          </w:tcPr>
          <w:p w14:paraId="6BB26053"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39F46DF4" w14:textId="77777777" w:rsidTr="00825839">
        <w:tc>
          <w:tcPr>
            <w:tcW w:w="0" w:type="auto"/>
          </w:tcPr>
          <w:p w14:paraId="15595943"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6936" w:type="dxa"/>
          </w:tcPr>
          <w:p w14:paraId="1FC20D59"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Thành viên chấm dứt tư cách</w:t>
            </w:r>
          </w:p>
        </w:tc>
        <w:tc>
          <w:tcPr>
            <w:tcW w:w="1559" w:type="dxa"/>
          </w:tcPr>
          <w:p w14:paraId="7286D709"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2EC0A320" w14:textId="77777777" w:rsidTr="00825839">
        <w:tc>
          <w:tcPr>
            <w:tcW w:w="0" w:type="auto"/>
          </w:tcPr>
          <w:p w14:paraId="712B02E1"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6936" w:type="dxa"/>
          </w:tcPr>
          <w:p w14:paraId="1A1A5865"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Thành viên được khôi phục hoạt động</w:t>
            </w:r>
          </w:p>
        </w:tc>
        <w:tc>
          <w:tcPr>
            <w:tcW w:w="1559" w:type="dxa"/>
          </w:tcPr>
          <w:p w14:paraId="7FBDC878"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bl>
    <w:p w14:paraId="2F3EBC19" w14:textId="77777777" w:rsidR="009C2B68" w:rsidRPr="004F2919" w:rsidRDefault="009C2B68" w:rsidP="009C2B68">
      <w:pPr>
        <w:pStyle w:val="Heading1"/>
        <w:spacing w:before="120" w:line="264" w:lineRule="auto"/>
        <w:rPr>
          <w:rFonts w:ascii="Times New Roman" w:hAnsi="Times New Roman" w:cs="Times New Roman"/>
          <w:color w:val="auto"/>
        </w:rPr>
      </w:pPr>
      <w:bookmarkStart w:id="55" w:name="iv.-tình-hình-hàng-hóa-niêm-yết"/>
      <w:bookmarkEnd w:id="52"/>
      <w:bookmarkEnd w:id="54"/>
      <w:r w:rsidRPr="004F2919">
        <w:rPr>
          <w:rFonts w:ascii="Times New Roman" w:hAnsi="Times New Roman" w:cs="Times New Roman"/>
          <w:color w:val="auto"/>
        </w:rPr>
        <w:t>IV. TÌNH HÌNH HÀNG HÓA NIÊM YẾT</w:t>
      </w:r>
    </w:p>
    <w:tbl>
      <w:tblPr>
        <w:tblStyle w:val="Table"/>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2793"/>
        <w:gridCol w:w="3260"/>
        <w:gridCol w:w="2410"/>
      </w:tblGrid>
      <w:tr w:rsidR="004F2919" w:rsidRPr="004F2919" w14:paraId="27C68B98" w14:textId="77777777" w:rsidTr="00825839">
        <w:trPr>
          <w:cnfStyle w:val="100000000000" w:firstRow="1" w:lastRow="0" w:firstColumn="0" w:lastColumn="0" w:oddVBand="0" w:evenVBand="0" w:oddHBand="0" w:evenHBand="0" w:firstRowFirstColumn="0" w:firstRowLastColumn="0" w:lastRowFirstColumn="0" w:lastRowLastColumn="0"/>
          <w:tblHeader/>
        </w:trPr>
        <w:tc>
          <w:tcPr>
            <w:tcW w:w="0" w:type="auto"/>
          </w:tcPr>
          <w:p w14:paraId="14C2CAC6" w14:textId="77777777" w:rsidR="009C2B68" w:rsidRPr="004F2919" w:rsidRDefault="009C2B68" w:rsidP="00825839">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2793" w:type="dxa"/>
          </w:tcPr>
          <w:p w14:paraId="0FE9D08B" w14:textId="77777777" w:rsidR="009C2B68" w:rsidRPr="004F2919" w:rsidRDefault="009C2B68" w:rsidP="00825839">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Tên hàng hóa</w:t>
            </w:r>
          </w:p>
        </w:tc>
        <w:tc>
          <w:tcPr>
            <w:tcW w:w="3260" w:type="dxa"/>
          </w:tcPr>
          <w:p w14:paraId="17F22A55" w14:textId="77777777" w:rsidR="009C2B68" w:rsidRPr="004F2919" w:rsidRDefault="009C2B68" w:rsidP="00825839">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Tình trạng niêm yết</w:t>
            </w:r>
          </w:p>
        </w:tc>
        <w:tc>
          <w:tcPr>
            <w:tcW w:w="2410" w:type="dxa"/>
          </w:tcPr>
          <w:p w14:paraId="404EBD72" w14:textId="77777777" w:rsidR="009C2B68" w:rsidRPr="004F2919" w:rsidRDefault="009C2B68" w:rsidP="00825839">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Ghi chú</w:t>
            </w:r>
          </w:p>
        </w:tc>
      </w:tr>
      <w:tr w:rsidR="004F2919" w:rsidRPr="004F2919" w14:paraId="39B279FE" w14:textId="77777777" w:rsidTr="00825839">
        <w:tc>
          <w:tcPr>
            <w:tcW w:w="0" w:type="auto"/>
          </w:tcPr>
          <w:p w14:paraId="06E5FD25"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2793" w:type="dxa"/>
          </w:tcPr>
          <w:p w14:paraId="402D2D63"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3260" w:type="dxa"/>
          </w:tcPr>
          <w:p w14:paraId="20330A9B"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2410" w:type="dxa"/>
          </w:tcPr>
          <w:p w14:paraId="612A9567"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2C4FAE76" w14:textId="77777777" w:rsidTr="00825839">
        <w:tc>
          <w:tcPr>
            <w:tcW w:w="0" w:type="auto"/>
          </w:tcPr>
          <w:p w14:paraId="0EFEDC7E"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2793" w:type="dxa"/>
          </w:tcPr>
          <w:p w14:paraId="625D91BB"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3260" w:type="dxa"/>
          </w:tcPr>
          <w:p w14:paraId="3AACA979"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c>
          <w:tcPr>
            <w:tcW w:w="2410" w:type="dxa"/>
          </w:tcPr>
          <w:p w14:paraId="0CEE4813"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bl>
    <w:p w14:paraId="07E4A921" w14:textId="77777777" w:rsidR="009C2B68" w:rsidRPr="004F2919" w:rsidRDefault="009C2B68" w:rsidP="00825839">
      <w:pPr>
        <w:pStyle w:val="BodyText"/>
        <w:spacing w:before="120" w:after="0" w:line="264" w:lineRule="auto"/>
        <w:jc w:val="both"/>
        <w:rPr>
          <w:rFonts w:ascii="Times New Roman" w:hAnsi="Times New Roman" w:cs="Times New Roman"/>
          <w:i/>
          <w:sz w:val="28"/>
          <w:szCs w:val="28"/>
        </w:rPr>
      </w:pPr>
      <w:r w:rsidRPr="004F2919">
        <w:rPr>
          <w:rFonts w:ascii="Times New Roman" w:hAnsi="Times New Roman" w:cs="Times New Roman"/>
          <w:i/>
          <w:sz w:val="28"/>
          <w:szCs w:val="28"/>
        </w:rPr>
        <w:t>Mô tả chi tiết (Niêm yết mới; Hủy niêm yết; Điều chỉnh thông số hợp đồng trong kỳ…)</w:t>
      </w:r>
    </w:p>
    <w:p w14:paraId="6A391CAB" w14:textId="77777777" w:rsidR="009C2B68" w:rsidRPr="004F2919" w:rsidRDefault="009C2B68" w:rsidP="009C2B68">
      <w:pPr>
        <w:pStyle w:val="Heading1"/>
        <w:spacing w:before="120" w:line="264" w:lineRule="auto"/>
        <w:rPr>
          <w:rFonts w:ascii="Times New Roman" w:hAnsi="Times New Roman" w:cs="Times New Roman"/>
          <w:color w:val="auto"/>
        </w:rPr>
      </w:pPr>
      <w:bookmarkStart w:id="56" w:name="Xd2a66db4d6c2481b8c3469ebb1239c42f00d380"/>
      <w:bookmarkEnd w:id="55"/>
      <w:r w:rsidRPr="004F2919">
        <w:rPr>
          <w:rFonts w:ascii="Times New Roman" w:hAnsi="Times New Roman" w:cs="Times New Roman"/>
          <w:color w:val="auto"/>
        </w:rPr>
        <w:t>V. TÌNH HÌNH GIÁM SÁT GIAO DỊCH VÀ QUẢN LÝ RỦI RO</w:t>
      </w:r>
    </w:p>
    <w:tbl>
      <w:tblPr>
        <w:tblStyle w:val="Table"/>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5628"/>
        <w:gridCol w:w="2835"/>
      </w:tblGrid>
      <w:tr w:rsidR="004F2919" w:rsidRPr="004F2919" w14:paraId="49282984" w14:textId="77777777" w:rsidTr="00825839">
        <w:trPr>
          <w:cnfStyle w:val="100000000000" w:firstRow="1" w:lastRow="0" w:firstColumn="0" w:lastColumn="0" w:oddVBand="0" w:evenVBand="0" w:oddHBand="0" w:evenHBand="0" w:firstRowFirstColumn="0" w:firstRowLastColumn="0" w:lastRowFirstColumn="0" w:lastRowLastColumn="0"/>
          <w:tblHeader/>
        </w:trPr>
        <w:tc>
          <w:tcPr>
            <w:tcW w:w="0" w:type="auto"/>
          </w:tcPr>
          <w:p w14:paraId="2C0DC97A" w14:textId="77777777" w:rsidR="009C2B68" w:rsidRPr="004F2919" w:rsidRDefault="009C2B68" w:rsidP="00825839">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5628" w:type="dxa"/>
          </w:tcPr>
          <w:p w14:paraId="27F722BE" w14:textId="77777777" w:rsidR="009C2B68" w:rsidRPr="004F2919" w:rsidRDefault="009C2B68" w:rsidP="00595A90">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Nội dung</w:t>
            </w:r>
          </w:p>
        </w:tc>
        <w:tc>
          <w:tcPr>
            <w:tcW w:w="2835" w:type="dxa"/>
          </w:tcPr>
          <w:p w14:paraId="4EFC8932" w14:textId="77777777" w:rsidR="009C2B68" w:rsidRPr="004F2919" w:rsidRDefault="009C2B68" w:rsidP="00595A90">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Số lượng vụ việc</w:t>
            </w:r>
          </w:p>
        </w:tc>
      </w:tr>
      <w:tr w:rsidR="004F2919" w:rsidRPr="004F2919" w14:paraId="094BE237" w14:textId="77777777" w:rsidTr="00825839">
        <w:tc>
          <w:tcPr>
            <w:tcW w:w="0" w:type="auto"/>
          </w:tcPr>
          <w:p w14:paraId="24CD8B71"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5628" w:type="dxa"/>
          </w:tcPr>
          <w:p w14:paraId="7C6B2365"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Giao dịch bất thường được phát hiện</w:t>
            </w:r>
          </w:p>
        </w:tc>
        <w:tc>
          <w:tcPr>
            <w:tcW w:w="2835" w:type="dxa"/>
          </w:tcPr>
          <w:p w14:paraId="3539E67C"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685199A8" w14:textId="77777777" w:rsidTr="00825839">
        <w:tc>
          <w:tcPr>
            <w:tcW w:w="0" w:type="auto"/>
          </w:tcPr>
          <w:p w14:paraId="3F32102D"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5628" w:type="dxa"/>
          </w:tcPr>
          <w:p w14:paraId="7EA37106"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Cảnh báo giao dịch</w:t>
            </w:r>
          </w:p>
        </w:tc>
        <w:tc>
          <w:tcPr>
            <w:tcW w:w="2835" w:type="dxa"/>
          </w:tcPr>
          <w:p w14:paraId="5F33FBD9"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6AEFC728" w14:textId="77777777" w:rsidTr="00825839">
        <w:tc>
          <w:tcPr>
            <w:tcW w:w="0" w:type="auto"/>
          </w:tcPr>
          <w:p w14:paraId="1D80BC77"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5628" w:type="dxa"/>
          </w:tcPr>
          <w:p w14:paraId="6ECAF36D"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Vi phạm giới hạn vị thế</w:t>
            </w:r>
          </w:p>
        </w:tc>
        <w:tc>
          <w:tcPr>
            <w:tcW w:w="2835" w:type="dxa"/>
          </w:tcPr>
          <w:p w14:paraId="7AE98066"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194C5758" w14:textId="77777777" w:rsidTr="00825839">
        <w:tc>
          <w:tcPr>
            <w:tcW w:w="0" w:type="auto"/>
          </w:tcPr>
          <w:p w14:paraId="0BB83E59"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5628" w:type="dxa"/>
          </w:tcPr>
          <w:p w14:paraId="363C96B4"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Vi phạm quy chế giao dịch</w:t>
            </w:r>
          </w:p>
        </w:tc>
        <w:tc>
          <w:tcPr>
            <w:tcW w:w="2835" w:type="dxa"/>
          </w:tcPr>
          <w:p w14:paraId="4D6E3DF9"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129551D3" w14:textId="77777777" w:rsidTr="00825839">
        <w:tc>
          <w:tcPr>
            <w:tcW w:w="0" w:type="auto"/>
          </w:tcPr>
          <w:p w14:paraId="20BF954D"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5628" w:type="dxa"/>
          </w:tcPr>
          <w:p w14:paraId="70CF65A4"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Thành viên bị xử lý</w:t>
            </w:r>
          </w:p>
        </w:tc>
        <w:tc>
          <w:tcPr>
            <w:tcW w:w="2835" w:type="dxa"/>
          </w:tcPr>
          <w:p w14:paraId="5F7B2708"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bl>
    <w:p w14:paraId="0570BF0F" w14:textId="77777777" w:rsidR="009C2B68" w:rsidRPr="004F2919" w:rsidRDefault="009C2B68" w:rsidP="009C2B68">
      <w:pPr>
        <w:pStyle w:val="BodyText"/>
        <w:spacing w:before="120" w:after="0" w:line="264" w:lineRule="auto"/>
        <w:rPr>
          <w:rFonts w:ascii="Times New Roman" w:hAnsi="Times New Roman" w:cs="Times New Roman"/>
          <w:i/>
          <w:sz w:val="28"/>
          <w:szCs w:val="28"/>
        </w:rPr>
      </w:pPr>
      <w:r w:rsidRPr="004F2919">
        <w:rPr>
          <w:rFonts w:ascii="Times New Roman" w:hAnsi="Times New Roman" w:cs="Times New Roman"/>
          <w:i/>
          <w:sz w:val="28"/>
          <w:szCs w:val="28"/>
        </w:rPr>
        <w:t>Mô tả các vụ việc nổi bật (nếu có):</w:t>
      </w:r>
    </w:p>
    <w:p w14:paraId="515E46CA" w14:textId="77777777" w:rsidR="009C2B68" w:rsidRPr="004F2919" w:rsidRDefault="009C2B68" w:rsidP="009C2B68">
      <w:pPr>
        <w:pStyle w:val="BodyTex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28CE90E5" w14:textId="77777777" w:rsidR="009C2B68" w:rsidRPr="004F2919" w:rsidRDefault="009C2B68" w:rsidP="009C2B68">
      <w:pPr>
        <w:pStyle w:val="BodyTex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17996F0B" w14:textId="77777777" w:rsidR="009C2B68" w:rsidRPr="004F2919" w:rsidRDefault="009C2B68" w:rsidP="009C2B68">
      <w:pPr>
        <w:pStyle w:val="Heading1"/>
        <w:spacing w:before="120" w:line="264" w:lineRule="auto"/>
        <w:rPr>
          <w:rFonts w:ascii="Times New Roman" w:hAnsi="Times New Roman" w:cs="Times New Roman"/>
          <w:color w:val="auto"/>
        </w:rPr>
      </w:pPr>
      <w:bookmarkStart w:id="57" w:name="vi.-tình-hình-giao-nhận-hàng-hóa"/>
      <w:bookmarkEnd w:id="56"/>
      <w:r w:rsidRPr="004F2919">
        <w:rPr>
          <w:rFonts w:ascii="Times New Roman" w:hAnsi="Times New Roman" w:cs="Times New Roman"/>
          <w:color w:val="auto"/>
        </w:rPr>
        <w:lastRenderedPageBreak/>
        <w:t>VI. TÌNH HÌNH GIAO NHẬN HÀNG HÓA</w:t>
      </w:r>
    </w:p>
    <w:tbl>
      <w:tblPr>
        <w:tblStyle w:val="Table"/>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5628"/>
        <w:gridCol w:w="2835"/>
      </w:tblGrid>
      <w:tr w:rsidR="004F2919" w:rsidRPr="004F2919" w14:paraId="259E3D10" w14:textId="77777777" w:rsidTr="00825839">
        <w:trPr>
          <w:cnfStyle w:val="100000000000" w:firstRow="1" w:lastRow="0" w:firstColumn="0" w:lastColumn="0" w:oddVBand="0" w:evenVBand="0" w:oddHBand="0" w:evenHBand="0" w:firstRowFirstColumn="0" w:firstRowLastColumn="0" w:lastRowFirstColumn="0" w:lastRowLastColumn="0"/>
          <w:tblHeader/>
        </w:trPr>
        <w:tc>
          <w:tcPr>
            <w:tcW w:w="0" w:type="auto"/>
          </w:tcPr>
          <w:p w14:paraId="7445C844" w14:textId="77777777" w:rsidR="009C2B68" w:rsidRPr="004F2919" w:rsidRDefault="009C2B68" w:rsidP="00825839">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5628" w:type="dxa"/>
          </w:tcPr>
          <w:p w14:paraId="3420DFA6" w14:textId="77777777" w:rsidR="009C2B68" w:rsidRPr="004F2919" w:rsidRDefault="009C2B68" w:rsidP="00825839">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Chỉ tiêu</w:t>
            </w:r>
          </w:p>
        </w:tc>
        <w:tc>
          <w:tcPr>
            <w:tcW w:w="2835" w:type="dxa"/>
          </w:tcPr>
          <w:p w14:paraId="6C30C263" w14:textId="77777777" w:rsidR="009C2B68" w:rsidRPr="004F2919" w:rsidRDefault="009C2B68" w:rsidP="00825839">
            <w:pPr>
              <w:pStyle w:val="Compact"/>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Kết quả</w:t>
            </w:r>
          </w:p>
        </w:tc>
      </w:tr>
      <w:tr w:rsidR="004F2919" w:rsidRPr="004F2919" w14:paraId="117E87B6" w14:textId="77777777" w:rsidTr="00825839">
        <w:tc>
          <w:tcPr>
            <w:tcW w:w="0" w:type="auto"/>
          </w:tcPr>
          <w:p w14:paraId="42995445"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5628" w:type="dxa"/>
          </w:tcPr>
          <w:p w14:paraId="0F42C385"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Số hợp đồng thực hiện giao nhận</w:t>
            </w:r>
          </w:p>
        </w:tc>
        <w:tc>
          <w:tcPr>
            <w:tcW w:w="2835" w:type="dxa"/>
          </w:tcPr>
          <w:p w14:paraId="0F5380BD"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79A99105" w14:textId="77777777" w:rsidTr="00825839">
        <w:tc>
          <w:tcPr>
            <w:tcW w:w="0" w:type="auto"/>
          </w:tcPr>
          <w:p w14:paraId="3E291BAC"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5628" w:type="dxa"/>
          </w:tcPr>
          <w:p w14:paraId="4A17650F"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Khối lượng giao nhận</w:t>
            </w:r>
          </w:p>
        </w:tc>
        <w:tc>
          <w:tcPr>
            <w:tcW w:w="2835" w:type="dxa"/>
          </w:tcPr>
          <w:p w14:paraId="7E8CC68A"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7CDDCBF3" w14:textId="77777777" w:rsidTr="00825839">
        <w:tc>
          <w:tcPr>
            <w:tcW w:w="0" w:type="auto"/>
          </w:tcPr>
          <w:p w14:paraId="792D5470"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5628" w:type="dxa"/>
          </w:tcPr>
          <w:p w14:paraId="5B0D54FB"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Giá trị giao nhận</w:t>
            </w:r>
          </w:p>
        </w:tc>
        <w:tc>
          <w:tcPr>
            <w:tcW w:w="2835" w:type="dxa"/>
          </w:tcPr>
          <w:p w14:paraId="29820A9C"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247A87FE" w14:textId="77777777" w:rsidTr="00825839">
        <w:tc>
          <w:tcPr>
            <w:tcW w:w="0" w:type="auto"/>
          </w:tcPr>
          <w:p w14:paraId="63E61BD7"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5628" w:type="dxa"/>
          </w:tcPr>
          <w:p w14:paraId="0DC6FCF9"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Số vụ việc phát sinh tranh chấp giao nhận</w:t>
            </w:r>
          </w:p>
        </w:tc>
        <w:tc>
          <w:tcPr>
            <w:tcW w:w="2835" w:type="dxa"/>
          </w:tcPr>
          <w:p w14:paraId="25E38538"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bl>
    <w:p w14:paraId="0BBFDC2A" w14:textId="77777777" w:rsidR="009C2B68" w:rsidRPr="004F2919" w:rsidRDefault="009C2B68" w:rsidP="009C2B68">
      <w:pPr>
        <w:pStyle w:val="Heading1"/>
        <w:spacing w:before="120" w:line="264" w:lineRule="auto"/>
        <w:rPr>
          <w:rFonts w:ascii="Times New Roman" w:hAnsi="Times New Roman" w:cs="Times New Roman"/>
          <w:color w:val="auto"/>
        </w:rPr>
      </w:pPr>
      <w:bookmarkStart w:id="58" w:name="X972bde11c061c80e1bb3acb2f39d1a490e42d46"/>
      <w:bookmarkEnd w:id="57"/>
      <w:r w:rsidRPr="004F2919">
        <w:rPr>
          <w:rFonts w:ascii="Times New Roman" w:hAnsi="Times New Roman" w:cs="Times New Roman"/>
          <w:color w:val="auto"/>
        </w:rPr>
        <w:t>VII. TÌNH HÌNH HỆ THỐNG CÔNG NGHỆ THÔNG TIN</w:t>
      </w:r>
    </w:p>
    <w:tbl>
      <w:tblPr>
        <w:tblStyle w:val="Table"/>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5628"/>
        <w:gridCol w:w="2835"/>
      </w:tblGrid>
      <w:tr w:rsidR="004F2919" w:rsidRPr="004F2919" w14:paraId="3E91F080" w14:textId="77777777" w:rsidTr="00825839">
        <w:trPr>
          <w:cnfStyle w:val="100000000000" w:firstRow="1" w:lastRow="0" w:firstColumn="0" w:lastColumn="0" w:oddVBand="0" w:evenVBand="0" w:oddHBand="0" w:evenHBand="0" w:firstRowFirstColumn="0" w:firstRowLastColumn="0" w:lastRowFirstColumn="0" w:lastRowLastColumn="0"/>
          <w:tblHeader/>
        </w:trPr>
        <w:tc>
          <w:tcPr>
            <w:tcW w:w="0" w:type="auto"/>
          </w:tcPr>
          <w:p w14:paraId="5A6DF645" w14:textId="77777777" w:rsidR="009C2B68" w:rsidRPr="004F2919" w:rsidRDefault="009C2B68" w:rsidP="00595A90">
            <w:pPr>
              <w:pStyle w:val="Compact"/>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STT</w:t>
            </w:r>
          </w:p>
        </w:tc>
        <w:tc>
          <w:tcPr>
            <w:tcW w:w="5628" w:type="dxa"/>
          </w:tcPr>
          <w:p w14:paraId="478DAC0D" w14:textId="77777777" w:rsidR="009C2B68" w:rsidRPr="004F2919" w:rsidRDefault="009C2B68" w:rsidP="00595A90">
            <w:pPr>
              <w:pStyle w:val="Compact"/>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Nội dung</w:t>
            </w:r>
          </w:p>
        </w:tc>
        <w:tc>
          <w:tcPr>
            <w:tcW w:w="2835" w:type="dxa"/>
          </w:tcPr>
          <w:p w14:paraId="210E59A6" w14:textId="77777777" w:rsidR="009C2B68" w:rsidRPr="004F2919" w:rsidRDefault="009C2B68" w:rsidP="00595A90">
            <w:pPr>
              <w:pStyle w:val="Compact"/>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Kết quả</w:t>
            </w:r>
          </w:p>
        </w:tc>
      </w:tr>
      <w:tr w:rsidR="004F2919" w:rsidRPr="004F2919" w14:paraId="51D278FC" w14:textId="77777777" w:rsidTr="00825839">
        <w:tc>
          <w:tcPr>
            <w:tcW w:w="0" w:type="auto"/>
          </w:tcPr>
          <w:p w14:paraId="7FC42501"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5628" w:type="dxa"/>
          </w:tcPr>
          <w:p w14:paraId="22CC94A5"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Số sự cố kỹ thuật phát sinh</w:t>
            </w:r>
          </w:p>
        </w:tc>
        <w:tc>
          <w:tcPr>
            <w:tcW w:w="2835" w:type="dxa"/>
          </w:tcPr>
          <w:p w14:paraId="1D6F4C65"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571F5F61" w14:textId="77777777" w:rsidTr="00825839">
        <w:tc>
          <w:tcPr>
            <w:tcW w:w="0" w:type="auto"/>
          </w:tcPr>
          <w:p w14:paraId="12784187"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5628" w:type="dxa"/>
          </w:tcPr>
          <w:p w14:paraId="2A7693B0"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Thời gian gián đoạn giao dịch (nếu có)</w:t>
            </w:r>
          </w:p>
        </w:tc>
        <w:tc>
          <w:tcPr>
            <w:tcW w:w="2835" w:type="dxa"/>
          </w:tcPr>
          <w:p w14:paraId="220C90E5"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r w:rsidR="004F2919" w:rsidRPr="004F2919" w14:paraId="02B18926" w14:textId="77777777" w:rsidTr="00825839">
        <w:tc>
          <w:tcPr>
            <w:tcW w:w="0" w:type="auto"/>
          </w:tcPr>
          <w:p w14:paraId="699B034C" w14:textId="77777777" w:rsidR="009C2B68" w:rsidRPr="004F2919" w:rsidRDefault="009C2B68" w:rsidP="00825839">
            <w:pPr>
              <w:pStyle w:val="Compact"/>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5628" w:type="dxa"/>
          </w:tcPr>
          <w:p w14:paraId="7ADA6C7F" w14:textId="77777777" w:rsidR="009C2B68" w:rsidRPr="004F2919" w:rsidRDefault="009C2B68" w:rsidP="00595A90">
            <w:pPr>
              <w:pStyle w:val="Compac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Số lần bảo trì hệ thống</w:t>
            </w:r>
          </w:p>
        </w:tc>
        <w:tc>
          <w:tcPr>
            <w:tcW w:w="2835" w:type="dxa"/>
          </w:tcPr>
          <w:p w14:paraId="288147F0" w14:textId="77777777" w:rsidR="009C2B68" w:rsidRPr="004F2919" w:rsidRDefault="009C2B68" w:rsidP="00595A90">
            <w:pPr>
              <w:pStyle w:val="Compact"/>
              <w:spacing w:before="120" w:after="0" w:line="264" w:lineRule="auto"/>
              <w:rPr>
                <w:rFonts w:ascii="Times New Roman" w:hAnsi="Times New Roman" w:cs="Times New Roman"/>
                <w:sz w:val="28"/>
                <w:szCs w:val="28"/>
              </w:rPr>
            </w:pPr>
          </w:p>
        </w:tc>
      </w:tr>
    </w:tbl>
    <w:p w14:paraId="6FE72ACD" w14:textId="77777777" w:rsidR="009C2B68" w:rsidRPr="004F2919" w:rsidRDefault="009C2B68" w:rsidP="009C2B68">
      <w:pPr>
        <w:pStyle w:val="BodyTex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Mô tả các sự cố ảnh hưởng đến hoạt động giao dịch (nếu có):</w:t>
      </w:r>
    </w:p>
    <w:p w14:paraId="1261FCEE" w14:textId="77777777" w:rsidR="009C2B68" w:rsidRPr="004F2919" w:rsidRDefault="009C2B68" w:rsidP="009C2B68">
      <w:pPr>
        <w:pStyle w:val="BodyTex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5430E3A4" w14:textId="77777777" w:rsidR="009C2B68" w:rsidRPr="004F2919" w:rsidRDefault="009C2B68" w:rsidP="009C2B68">
      <w:pPr>
        <w:pStyle w:val="BodyTex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7299F8B8" w14:textId="77777777" w:rsidR="009C2B68" w:rsidRPr="004F2919" w:rsidRDefault="009C2B68" w:rsidP="009C2B68">
      <w:pPr>
        <w:pStyle w:val="Heading1"/>
        <w:spacing w:before="120" w:line="264" w:lineRule="auto"/>
        <w:rPr>
          <w:rFonts w:ascii="Times New Roman" w:hAnsi="Times New Roman" w:cs="Times New Roman"/>
          <w:color w:val="auto"/>
        </w:rPr>
      </w:pPr>
      <w:bookmarkStart w:id="59" w:name="viii.-đánh-giá-chung"/>
      <w:bookmarkEnd w:id="58"/>
      <w:r w:rsidRPr="004F2919">
        <w:rPr>
          <w:rFonts w:ascii="Times New Roman" w:hAnsi="Times New Roman" w:cs="Times New Roman"/>
          <w:color w:val="auto"/>
        </w:rPr>
        <w:t>VIII. ĐÁNH GIÁ CHUNG</w:t>
      </w:r>
    </w:p>
    <w:p w14:paraId="17E7AB80" w14:textId="77777777" w:rsidR="009C2B68" w:rsidRPr="004F2919" w:rsidRDefault="009C2B68" w:rsidP="0093246A">
      <w:pPr>
        <w:numPr>
          <w:ilvl w:val="0"/>
          <w:numId w:val="12"/>
        </w:numPr>
        <w:spacing w:before="120" w:after="0" w:line="264" w:lineRule="auto"/>
        <w:ind w:left="284" w:hanging="284"/>
        <w:rPr>
          <w:rFonts w:ascii="Times New Roman" w:hAnsi="Times New Roman" w:cs="Times New Roman"/>
          <w:sz w:val="28"/>
          <w:szCs w:val="28"/>
        </w:rPr>
      </w:pPr>
      <w:r w:rsidRPr="004F2919">
        <w:rPr>
          <w:rFonts w:ascii="Times New Roman" w:hAnsi="Times New Roman" w:cs="Times New Roman"/>
          <w:sz w:val="28"/>
          <w:szCs w:val="28"/>
        </w:rPr>
        <w:t>Kết quả hoạt động trong kỳ.</w:t>
      </w:r>
    </w:p>
    <w:p w14:paraId="2DAAFC55" w14:textId="77777777" w:rsidR="009C2B68" w:rsidRPr="004F2919" w:rsidRDefault="009C2B68" w:rsidP="0093246A">
      <w:pPr>
        <w:numPr>
          <w:ilvl w:val="0"/>
          <w:numId w:val="12"/>
        </w:numPr>
        <w:spacing w:before="120" w:after="0" w:line="264" w:lineRule="auto"/>
        <w:ind w:left="284" w:hanging="284"/>
        <w:rPr>
          <w:rFonts w:ascii="Times New Roman" w:hAnsi="Times New Roman" w:cs="Times New Roman"/>
          <w:sz w:val="28"/>
          <w:szCs w:val="28"/>
        </w:rPr>
      </w:pPr>
      <w:r w:rsidRPr="004F2919">
        <w:rPr>
          <w:rFonts w:ascii="Times New Roman" w:hAnsi="Times New Roman" w:cs="Times New Roman"/>
          <w:sz w:val="28"/>
          <w:szCs w:val="28"/>
        </w:rPr>
        <w:t>Khó khăn, vướng mắc.</w:t>
      </w:r>
    </w:p>
    <w:p w14:paraId="139F1083" w14:textId="77777777" w:rsidR="009C2B68" w:rsidRPr="004F2919" w:rsidRDefault="009C2B68" w:rsidP="0093246A">
      <w:pPr>
        <w:numPr>
          <w:ilvl w:val="0"/>
          <w:numId w:val="12"/>
        </w:numPr>
        <w:spacing w:before="120" w:after="0" w:line="264" w:lineRule="auto"/>
        <w:ind w:left="284" w:hanging="284"/>
        <w:rPr>
          <w:rFonts w:ascii="Times New Roman" w:hAnsi="Times New Roman" w:cs="Times New Roman"/>
          <w:sz w:val="28"/>
          <w:szCs w:val="28"/>
        </w:rPr>
      </w:pPr>
      <w:r w:rsidRPr="004F2919">
        <w:rPr>
          <w:rFonts w:ascii="Times New Roman" w:hAnsi="Times New Roman" w:cs="Times New Roman"/>
          <w:sz w:val="28"/>
          <w:szCs w:val="28"/>
        </w:rPr>
        <w:t>Nguyên nhân.</w:t>
      </w:r>
    </w:p>
    <w:p w14:paraId="58493DF1" w14:textId="77777777" w:rsidR="009C2B68" w:rsidRPr="004F2919" w:rsidRDefault="009C2B68" w:rsidP="009C2B68">
      <w:pPr>
        <w:pStyle w:val="Heading1"/>
        <w:spacing w:before="120" w:line="264" w:lineRule="auto"/>
        <w:rPr>
          <w:rFonts w:ascii="Times New Roman" w:hAnsi="Times New Roman" w:cs="Times New Roman"/>
          <w:color w:val="auto"/>
        </w:rPr>
      </w:pPr>
      <w:bookmarkStart w:id="60" w:name="ix.-kiến-nghị-đề-xuất"/>
      <w:bookmarkEnd w:id="59"/>
      <w:r w:rsidRPr="004F2919">
        <w:rPr>
          <w:rFonts w:ascii="Times New Roman" w:hAnsi="Times New Roman" w:cs="Times New Roman"/>
          <w:color w:val="auto"/>
        </w:rPr>
        <w:t>IX. KIẾN NGHỊ, ĐỀ XUẤT</w:t>
      </w:r>
    </w:p>
    <w:p w14:paraId="0CDA23EA" w14:textId="77777777" w:rsidR="009C2B68" w:rsidRPr="004F2919" w:rsidRDefault="009C2B68" w:rsidP="0093246A">
      <w:pPr>
        <w:numPr>
          <w:ilvl w:val="0"/>
          <w:numId w:val="12"/>
        </w:numPr>
        <w:spacing w:before="120" w:after="0" w:line="264" w:lineRule="auto"/>
        <w:ind w:left="284" w:hanging="284"/>
        <w:rPr>
          <w:rFonts w:ascii="Times New Roman" w:hAnsi="Times New Roman" w:cs="Times New Roman"/>
          <w:sz w:val="28"/>
          <w:szCs w:val="28"/>
        </w:rPr>
      </w:pPr>
      <w:r w:rsidRPr="004F2919">
        <w:rPr>
          <w:rFonts w:ascii="Times New Roman" w:hAnsi="Times New Roman" w:cs="Times New Roman"/>
          <w:sz w:val="28"/>
          <w:szCs w:val="28"/>
        </w:rPr>
        <w:t>Kiến nghị đối với Bộ Công Thương.</w:t>
      </w:r>
    </w:p>
    <w:p w14:paraId="27A087EC" w14:textId="77777777" w:rsidR="009C2B68" w:rsidRPr="004F2919" w:rsidRDefault="009C2B68" w:rsidP="0093246A">
      <w:pPr>
        <w:numPr>
          <w:ilvl w:val="0"/>
          <w:numId w:val="12"/>
        </w:numPr>
        <w:spacing w:before="120" w:after="0" w:line="264" w:lineRule="auto"/>
        <w:ind w:left="284" w:hanging="284"/>
        <w:rPr>
          <w:rFonts w:ascii="Times New Roman" w:hAnsi="Times New Roman" w:cs="Times New Roman"/>
          <w:sz w:val="28"/>
          <w:szCs w:val="28"/>
        </w:rPr>
      </w:pPr>
      <w:r w:rsidRPr="004F2919">
        <w:rPr>
          <w:rFonts w:ascii="Times New Roman" w:hAnsi="Times New Roman" w:cs="Times New Roman"/>
          <w:sz w:val="28"/>
          <w:szCs w:val="28"/>
        </w:rPr>
        <w:t>Kiến nghị đối với các cơ quan có liên quan.</w:t>
      </w:r>
    </w:p>
    <w:p w14:paraId="548B4040" w14:textId="77777777" w:rsidR="009C2B68" w:rsidRPr="004F2919" w:rsidRDefault="009C2B68" w:rsidP="009C2B68">
      <w:pPr>
        <w:pStyle w:val="FirstParagraph"/>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7D2CB714" w14:textId="77777777" w:rsidR="009C2B68" w:rsidRPr="004F2919" w:rsidRDefault="009C2B68" w:rsidP="009C2B68">
      <w:pPr>
        <w:pStyle w:val="BodyText"/>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bookmarkEnd w:id="60"/>
    <w:p w14:paraId="64103005" w14:textId="77777777" w:rsidR="00A80432" w:rsidRPr="004F2919" w:rsidRDefault="00A80432" w:rsidP="00A80432">
      <w:pPr>
        <w:pStyle w:val="Body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7"/>
        <w:gridCol w:w="5235"/>
      </w:tblGrid>
      <w:tr w:rsidR="00A80432" w:rsidRPr="004F2919" w14:paraId="1359057B" w14:textId="77777777" w:rsidTr="00A07EBB">
        <w:tc>
          <w:tcPr>
            <w:tcW w:w="3837" w:type="dxa"/>
          </w:tcPr>
          <w:p w14:paraId="5C0F0B4D" w14:textId="77777777" w:rsidR="00A80432" w:rsidRPr="004F2919" w:rsidRDefault="00A80432" w:rsidP="00A07EBB">
            <w:pPr>
              <w:rPr>
                <w:rFonts w:ascii="Times New Roman" w:hAnsi="Times New Roman" w:cs="Times New Roman"/>
                <w:sz w:val="28"/>
                <w:szCs w:val="28"/>
              </w:rPr>
            </w:pPr>
          </w:p>
        </w:tc>
        <w:tc>
          <w:tcPr>
            <w:tcW w:w="5235" w:type="dxa"/>
          </w:tcPr>
          <w:p w14:paraId="483180DC" w14:textId="77777777" w:rsidR="00A80432" w:rsidRPr="004F2919" w:rsidRDefault="00A80432" w:rsidP="00A07EBB">
            <w:pPr>
              <w:pStyle w:val="FirstParagraph"/>
              <w:spacing w:before="0" w:after="0"/>
              <w:jc w:val="center"/>
              <w:rPr>
                <w:rFonts w:ascii="Times New Roman" w:hAnsi="Times New Roman" w:cs="Times New Roman"/>
                <w:i/>
                <w:sz w:val="28"/>
                <w:szCs w:val="28"/>
              </w:rPr>
            </w:pPr>
            <w:r w:rsidRPr="004F2919">
              <w:rPr>
                <w:rFonts w:ascii="Times New Roman" w:hAnsi="Times New Roman" w:cs="Times New Roman"/>
                <w:i/>
                <w:sz w:val="28"/>
                <w:szCs w:val="28"/>
              </w:rPr>
              <w:t>…, ngày … tháng … năm …</w:t>
            </w:r>
          </w:p>
          <w:p w14:paraId="2E294360" w14:textId="77777777" w:rsidR="00A80432" w:rsidRPr="004F2919" w:rsidRDefault="00A80432" w:rsidP="00A07EBB">
            <w:pPr>
              <w:pStyle w:val="BodyText"/>
              <w:spacing w:after="0"/>
              <w:jc w:val="center"/>
              <w:rPr>
                <w:rFonts w:ascii="Times New Roman" w:hAnsi="Times New Roman" w:cs="Times New Roman"/>
                <w:b/>
                <w:sz w:val="28"/>
                <w:szCs w:val="28"/>
              </w:rPr>
            </w:pPr>
            <w:r w:rsidRPr="004F2919">
              <w:rPr>
                <w:rFonts w:ascii="Times New Roman" w:hAnsi="Times New Roman" w:cs="Times New Roman"/>
                <w:b/>
                <w:sz w:val="28"/>
                <w:szCs w:val="28"/>
              </w:rPr>
              <w:t>ĐẠI DIỆN THEO PHÁP LUẬT</w:t>
            </w:r>
          </w:p>
          <w:p w14:paraId="000A9059" w14:textId="77777777" w:rsidR="00A80432" w:rsidRPr="004F2919" w:rsidRDefault="00A80432" w:rsidP="00A07EBB">
            <w:pPr>
              <w:pStyle w:val="BodyText"/>
              <w:spacing w:after="0"/>
              <w:jc w:val="center"/>
              <w:rPr>
                <w:rFonts w:ascii="Times New Roman" w:hAnsi="Times New Roman" w:cs="Times New Roman"/>
                <w:sz w:val="28"/>
                <w:szCs w:val="28"/>
              </w:rPr>
            </w:pPr>
            <w:r w:rsidRPr="004F2919">
              <w:rPr>
                <w:rFonts w:ascii="Times New Roman" w:hAnsi="Times New Roman" w:cs="Times New Roman"/>
                <w:sz w:val="28"/>
                <w:szCs w:val="28"/>
              </w:rPr>
              <w:t>(Ký, ghi rõ họ tên, chức vụ và đóng dấu)</w:t>
            </w:r>
          </w:p>
          <w:p w14:paraId="30504AF9" w14:textId="77777777" w:rsidR="00A80432" w:rsidRPr="004F2919" w:rsidRDefault="00A80432" w:rsidP="00A07EBB">
            <w:pPr>
              <w:rPr>
                <w:rFonts w:ascii="Times New Roman" w:hAnsi="Times New Roman" w:cs="Times New Roman"/>
                <w:sz w:val="28"/>
                <w:szCs w:val="28"/>
              </w:rPr>
            </w:pPr>
          </w:p>
        </w:tc>
      </w:tr>
    </w:tbl>
    <w:p w14:paraId="59340AB0" w14:textId="77777777" w:rsidR="00A80432" w:rsidRPr="004F2919" w:rsidRDefault="00A80432" w:rsidP="00A80432">
      <w:pPr>
        <w:pStyle w:val="BodyText"/>
      </w:pPr>
    </w:p>
    <w:p w14:paraId="3C8AD4F5" w14:textId="77777777" w:rsidR="00A80432" w:rsidRPr="004F2919" w:rsidRDefault="00A80432" w:rsidP="00A80432">
      <w:pPr>
        <w:rPr>
          <w:rFonts w:ascii="Times New Roman" w:eastAsia="Times New Roman" w:hAnsi="Times New Roman" w:cs="Times New Roman"/>
          <w:b/>
          <w:sz w:val="28"/>
          <w:szCs w:val="28"/>
        </w:rPr>
      </w:pPr>
      <w:r w:rsidRPr="004F2919">
        <w:rPr>
          <w:rFonts w:ascii="Times New Roman" w:eastAsia="Times New Roman" w:hAnsi="Times New Roman" w:cs="Times New Roman"/>
          <w:b/>
          <w:sz w:val="28"/>
          <w:szCs w:val="28"/>
        </w:rPr>
        <w:br w:type="page"/>
      </w:r>
    </w:p>
    <w:p w14:paraId="35189EBC" w14:textId="0138AB31" w:rsidR="00A80432" w:rsidRPr="004F2919" w:rsidRDefault="00825839" w:rsidP="00A80432">
      <w:pPr>
        <w:spacing w:before="100" w:beforeAutospacing="1" w:after="100" w:afterAutospacing="1"/>
        <w:ind w:left="7200"/>
        <w:rPr>
          <w:rFonts w:ascii="Times New Roman" w:eastAsia="Times New Roman" w:hAnsi="Times New Roman" w:cs="Times New Roman"/>
          <w:b/>
          <w:sz w:val="28"/>
          <w:szCs w:val="28"/>
        </w:rPr>
      </w:pPr>
      <w:r w:rsidRPr="004F2919">
        <w:rPr>
          <w:rFonts w:ascii="Times New Roman" w:eastAsia="Times New Roman" w:hAnsi="Times New Roman" w:cs="Times New Roman"/>
          <w:b/>
          <w:sz w:val="28"/>
          <w:szCs w:val="28"/>
        </w:rPr>
        <w:lastRenderedPageBreak/>
        <w:t>Mẫu số 3b</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811"/>
      </w:tblGrid>
      <w:tr w:rsidR="004F2919" w:rsidRPr="004F2919" w14:paraId="3F5B2B10" w14:textId="77777777" w:rsidTr="00595A90">
        <w:tc>
          <w:tcPr>
            <w:tcW w:w="3256" w:type="dxa"/>
          </w:tcPr>
          <w:p w14:paraId="5E1360D7" w14:textId="77777777" w:rsidR="00825839" w:rsidRPr="004F2919" w:rsidRDefault="00825839" w:rsidP="00595A90">
            <w:pPr>
              <w:jc w:val="center"/>
              <w:rPr>
                <w:rFonts w:ascii="Times New Roman" w:hAnsi="Times New Roman" w:cs="Times New Roman"/>
                <w:b/>
                <w:sz w:val="26"/>
                <w:szCs w:val="26"/>
              </w:rPr>
            </w:pPr>
            <w:r w:rsidRPr="004F2919">
              <w:rPr>
                <w:rFonts w:ascii="Times New Roman" w:hAnsi="Times New Roman" w:cs="Times New Roman"/>
                <w:b/>
                <w:sz w:val="26"/>
                <w:szCs w:val="26"/>
              </w:rPr>
              <w:t>TÊN DOANH NGHIỆP</w:t>
            </w:r>
          </w:p>
          <w:p w14:paraId="28771311" w14:textId="77777777" w:rsidR="00825839" w:rsidRPr="004F2919" w:rsidRDefault="00825839" w:rsidP="00595A90">
            <w:pPr>
              <w:jc w:val="center"/>
              <w:rPr>
                <w:rFonts w:ascii="Times New Roman" w:hAnsi="Times New Roman" w:cs="Times New Roman"/>
                <w:b/>
                <w:sz w:val="26"/>
                <w:szCs w:val="26"/>
              </w:rPr>
            </w:pPr>
            <w:r w:rsidRPr="004F2919">
              <w:rPr>
                <w:rFonts w:ascii="Times New Roman" w:hAnsi="Times New Roman" w:cs="Times New Roman"/>
                <w:b/>
                <w:noProof/>
                <w:sz w:val="26"/>
                <w:szCs w:val="26"/>
              </w:rPr>
              <mc:AlternateContent>
                <mc:Choice Requires="wps">
                  <w:drawing>
                    <wp:anchor distT="0" distB="0" distL="114300" distR="114300" simplePos="0" relativeHeight="251667456" behindDoc="0" locked="0" layoutInCell="1" allowOverlap="1" wp14:anchorId="278FEC97" wp14:editId="57742649">
                      <wp:simplePos x="0" y="0"/>
                      <wp:positionH relativeFrom="column">
                        <wp:posOffset>527685</wp:posOffset>
                      </wp:positionH>
                      <wp:positionV relativeFrom="paragraph">
                        <wp:posOffset>92075</wp:posOffset>
                      </wp:positionV>
                      <wp:extent cx="8763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8763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16E31E"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1.55pt,7.25pt" to="110.5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" strokecolor="black [3040]"/>
                  </w:pict>
                </mc:Fallback>
              </mc:AlternateContent>
            </w:r>
          </w:p>
          <w:p w14:paraId="7B23296C" w14:textId="77777777" w:rsidR="00825839" w:rsidRPr="004F2919" w:rsidRDefault="00825839" w:rsidP="00595A90">
            <w:pPr>
              <w:pStyle w:val="BodyText"/>
              <w:jc w:val="center"/>
              <w:rPr>
                <w:rFonts w:ascii="Times New Roman" w:hAnsi="Times New Roman" w:cs="Times New Roman"/>
                <w:sz w:val="26"/>
                <w:szCs w:val="26"/>
              </w:rPr>
            </w:pPr>
            <w:r w:rsidRPr="004F2919">
              <w:rPr>
                <w:rFonts w:ascii="Times New Roman" w:hAnsi="Times New Roman" w:cs="Times New Roman"/>
                <w:sz w:val="26"/>
                <w:szCs w:val="26"/>
              </w:rPr>
              <w:t>Số: ………/BC-……</w:t>
            </w:r>
          </w:p>
          <w:p w14:paraId="0EF9018F" w14:textId="77777777" w:rsidR="00825839" w:rsidRPr="004F2919" w:rsidRDefault="00825839" w:rsidP="00595A90">
            <w:pPr>
              <w:jc w:val="center"/>
              <w:rPr>
                <w:rFonts w:ascii="Times New Roman" w:eastAsia="Times New Roman" w:hAnsi="Times New Roman" w:cs="Times New Roman"/>
                <w:b/>
                <w:sz w:val="26"/>
                <w:szCs w:val="26"/>
              </w:rPr>
            </w:pPr>
          </w:p>
        </w:tc>
        <w:tc>
          <w:tcPr>
            <w:tcW w:w="5811" w:type="dxa"/>
          </w:tcPr>
          <w:p w14:paraId="01BD7F07" w14:textId="77777777" w:rsidR="00825839" w:rsidRPr="004F2919" w:rsidRDefault="00825839" w:rsidP="00595A90">
            <w:pPr>
              <w:jc w:val="center"/>
              <w:rPr>
                <w:rFonts w:ascii="Times New Roman" w:hAnsi="Times New Roman" w:cs="Times New Roman"/>
                <w:b/>
                <w:sz w:val="26"/>
                <w:szCs w:val="26"/>
              </w:rPr>
            </w:pPr>
            <w:r w:rsidRPr="004F2919">
              <w:rPr>
                <w:rFonts w:ascii="Times New Roman" w:hAnsi="Times New Roman" w:cs="Times New Roman"/>
                <w:b/>
                <w:sz w:val="26"/>
                <w:szCs w:val="26"/>
              </w:rPr>
              <w:t>CỘNG HÒA XÃ HỘI CHỦ NGHĨA VIỆT NAM</w:t>
            </w:r>
          </w:p>
          <w:p w14:paraId="5DBEEC3C" w14:textId="77777777" w:rsidR="00825839" w:rsidRPr="004F2919" w:rsidRDefault="00825839" w:rsidP="00595A90">
            <w:pPr>
              <w:jc w:val="center"/>
              <w:rPr>
                <w:rFonts w:ascii="Times New Roman" w:hAnsi="Times New Roman" w:cs="Times New Roman"/>
                <w:b/>
                <w:sz w:val="26"/>
                <w:szCs w:val="26"/>
              </w:rPr>
            </w:pPr>
            <w:r w:rsidRPr="004F2919">
              <w:rPr>
                <w:rFonts w:ascii="Times New Roman" w:hAnsi="Times New Roman" w:cs="Times New Roman"/>
                <w:b/>
                <w:sz w:val="26"/>
                <w:szCs w:val="26"/>
              </w:rPr>
              <w:t>Độc lập - Tự do - Hạnh phúc</w:t>
            </w:r>
          </w:p>
          <w:p w14:paraId="00799896" w14:textId="77777777" w:rsidR="00825839" w:rsidRPr="004F2919" w:rsidRDefault="00825839" w:rsidP="00595A90">
            <w:pPr>
              <w:jc w:val="center"/>
              <w:rPr>
                <w:rFonts w:ascii="Times New Roman" w:hAnsi="Times New Roman" w:cs="Times New Roman"/>
                <w:sz w:val="26"/>
                <w:szCs w:val="26"/>
              </w:rPr>
            </w:pPr>
            <w:r w:rsidRPr="004F2919">
              <w:rPr>
                <w:rFonts w:ascii="Times New Roman" w:hAnsi="Times New Roman" w:cs="Times New Roman"/>
                <w:b/>
                <w:noProof/>
                <w:sz w:val="26"/>
                <w:szCs w:val="26"/>
              </w:rPr>
              <mc:AlternateContent>
                <mc:Choice Requires="wps">
                  <w:drawing>
                    <wp:anchor distT="0" distB="0" distL="114300" distR="114300" simplePos="0" relativeHeight="251668480" behindDoc="0" locked="0" layoutInCell="1" allowOverlap="1" wp14:anchorId="1DED98A9" wp14:editId="3F065294">
                      <wp:simplePos x="0" y="0"/>
                      <wp:positionH relativeFrom="column">
                        <wp:posOffset>784225</wp:posOffset>
                      </wp:positionH>
                      <wp:positionV relativeFrom="paragraph">
                        <wp:posOffset>102235</wp:posOffset>
                      </wp:positionV>
                      <wp:extent cx="19240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9240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C8E2D1E" id="Straight Connector 6"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75pt,8.05pt" to="213.2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" strokecolor="black [3040]"/>
                  </w:pict>
                </mc:Fallback>
              </mc:AlternateContent>
            </w:r>
          </w:p>
          <w:p w14:paraId="53DF745A" w14:textId="77777777" w:rsidR="00825839" w:rsidRPr="004F2919" w:rsidRDefault="00825839" w:rsidP="00595A90">
            <w:pPr>
              <w:pStyle w:val="BodyText"/>
              <w:jc w:val="center"/>
              <w:rPr>
                <w:rFonts w:ascii="Times New Roman" w:hAnsi="Times New Roman" w:cs="Times New Roman"/>
                <w:i/>
                <w:sz w:val="26"/>
                <w:szCs w:val="26"/>
              </w:rPr>
            </w:pPr>
            <w:r w:rsidRPr="004F2919">
              <w:rPr>
                <w:rFonts w:ascii="Times New Roman" w:hAnsi="Times New Roman" w:cs="Times New Roman"/>
                <w:i/>
                <w:sz w:val="26"/>
                <w:szCs w:val="26"/>
              </w:rPr>
              <w:t>………, ngày …… tháng …… năm ……</w:t>
            </w:r>
          </w:p>
          <w:p w14:paraId="3E7F93F0" w14:textId="77777777" w:rsidR="00825839" w:rsidRPr="004F2919" w:rsidRDefault="00825839" w:rsidP="00595A90">
            <w:pPr>
              <w:jc w:val="center"/>
              <w:rPr>
                <w:rFonts w:ascii="Times New Roman" w:eastAsia="Times New Roman" w:hAnsi="Times New Roman" w:cs="Times New Roman"/>
                <w:b/>
                <w:sz w:val="26"/>
                <w:szCs w:val="26"/>
              </w:rPr>
            </w:pPr>
          </w:p>
        </w:tc>
      </w:tr>
    </w:tbl>
    <w:p w14:paraId="4973AEFF" w14:textId="77777777" w:rsidR="00036A8F" w:rsidRPr="004F2919" w:rsidRDefault="00A80432" w:rsidP="00A80432">
      <w:pPr>
        <w:spacing w:after="0"/>
        <w:jc w:val="center"/>
        <w:rPr>
          <w:rFonts w:ascii="Times New Roman" w:eastAsia="Times New Roman" w:hAnsi="Times New Roman" w:cs="Times New Roman"/>
          <w:b/>
          <w:sz w:val="28"/>
          <w:szCs w:val="28"/>
        </w:rPr>
      </w:pPr>
      <w:r w:rsidRPr="004F2919">
        <w:rPr>
          <w:rFonts w:ascii="Times New Roman" w:eastAsia="Times New Roman" w:hAnsi="Times New Roman" w:cs="Times New Roman"/>
          <w:b/>
          <w:sz w:val="28"/>
          <w:szCs w:val="28"/>
        </w:rPr>
        <w:t xml:space="preserve">BÁO CÁO </w:t>
      </w:r>
    </w:p>
    <w:p w14:paraId="4D7B7C09" w14:textId="57433C78" w:rsidR="00A80432" w:rsidRPr="004F2919" w:rsidRDefault="00A80432" w:rsidP="00A80432">
      <w:pPr>
        <w:spacing w:after="0"/>
        <w:jc w:val="center"/>
        <w:rPr>
          <w:rFonts w:ascii="Times New Roman" w:eastAsia="Times New Roman" w:hAnsi="Times New Roman" w:cs="Times New Roman"/>
          <w:b/>
          <w:sz w:val="28"/>
          <w:szCs w:val="28"/>
        </w:rPr>
      </w:pPr>
      <w:r w:rsidRPr="004F2919">
        <w:rPr>
          <w:rFonts w:ascii="Times New Roman" w:eastAsia="Times New Roman" w:hAnsi="Times New Roman" w:cs="Times New Roman"/>
          <w:b/>
          <w:sz w:val="28"/>
          <w:szCs w:val="28"/>
        </w:rPr>
        <w:t>HOẠT ĐỘNG TRUNG TÂM THANH TOÁN BÙ TRỪ</w:t>
      </w:r>
    </w:p>
    <w:p w14:paraId="048F45B4" w14:textId="77777777" w:rsidR="00036A8F" w:rsidRPr="004F2919" w:rsidRDefault="00036A8F" w:rsidP="00036A8F">
      <w:pPr>
        <w:pStyle w:val="BodyText"/>
        <w:jc w:val="center"/>
      </w:pPr>
    </w:p>
    <w:p w14:paraId="44C640EB" w14:textId="71EE6254" w:rsidR="00825839" w:rsidRPr="004F2919" w:rsidRDefault="00825839" w:rsidP="00036A8F">
      <w:pPr>
        <w:pStyle w:val="BodyText"/>
        <w:tabs>
          <w:tab w:val="left" w:pos="284"/>
          <w:tab w:val="left" w:pos="426"/>
        </w:tabs>
        <w:jc w:val="center"/>
        <w:rPr>
          <w:rFonts w:ascii="Times New Roman" w:hAnsi="Times New Roman" w:cs="Times New Roman"/>
          <w:sz w:val="28"/>
          <w:szCs w:val="28"/>
        </w:rPr>
      </w:pPr>
      <w:r w:rsidRPr="004F2919">
        <w:rPr>
          <w:rFonts w:ascii="Times New Roman" w:hAnsi="Times New Roman" w:cs="Times New Roman"/>
          <w:sz w:val="28"/>
          <w:szCs w:val="28"/>
        </w:rPr>
        <w:t>Kính gửi: Bộ Công Thương (Cục Quản lý và Phát triển thị trường trong nước)</w:t>
      </w:r>
    </w:p>
    <w:p w14:paraId="613F313E" w14:textId="77777777" w:rsidR="005973D9" w:rsidRPr="004F2919" w:rsidRDefault="005973D9" w:rsidP="00036A8F">
      <w:pPr>
        <w:pStyle w:val="BodyText"/>
        <w:tabs>
          <w:tab w:val="left" w:pos="284"/>
          <w:tab w:val="left" w:pos="426"/>
        </w:tabs>
        <w:jc w:val="center"/>
        <w:rPr>
          <w:rFonts w:ascii="Times New Roman" w:hAnsi="Times New Roman" w:cs="Times New Roman"/>
          <w:sz w:val="28"/>
          <w:szCs w:val="28"/>
        </w:rPr>
      </w:pPr>
    </w:p>
    <w:p w14:paraId="04B5442D" w14:textId="77777777" w:rsidR="00825839" w:rsidRPr="004F2919" w:rsidRDefault="00825839" w:rsidP="00036A8F">
      <w:pPr>
        <w:pStyle w:val="Heading1"/>
        <w:tabs>
          <w:tab w:val="left" w:pos="284"/>
          <w:tab w:val="left" w:pos="426"/>
        </w:tabs>
        <w:spacing w:before="120" w:line="264" w:lineRule="auto"/>
        <w:rPr>
          <w:rFonts w:ascii="Times New Roman" w:hAnsi="Times New Roman" w:cs="Times New Roman"/>
          <w:color w:val="auto"/>
        </w:rPr>
      </w:pPr>
      <w:r w:rsidRPr="004F2919">
        <w:rPr>
          <w:rFonts w:ascii="Times New Roman" w:hAnsi="Times New Roman" w:cs="Times New Roman"/>
          <w:color w:val="auto"/>
        </w:rPr>
        <w:t>I. THÔNG TIN CHUNG</w:t>
      </w:r>
    </w:p>
    <w:p w14:paraId="5EA93C26" w14:textId="623EDABA" w:rsidR="00036A8F" w:rsidRPr="004F2919" w:rsidRDefault="00036A8F" w:rsidP="00036A8F">
      <w:pPr>
        <w:pStyle w:val="Compact"/>
        <w:tabs>
          <w:tab w:val="left" w:pos="284"/>
          <w:tab w:val="left" w:pos="426"/>
        </w:tabs>
        <w:spacing w:before="120" w:after="0" w:line="264" w:lineRule="auto"/>
        <w:rPr>
          <w:rFonts w:ascii="Times New Roman" w:hAnsi="Times New Roman" w:cs="Times New Roman"/>
          <w:sz w:val="28"/>
          <w:szCs w:val="28"/>
        </w:rPr>
      </w:pPr>
      <w:bookmarkStart w:id="61" w:name="ii.-tình-hình-thanh-toán-bù-trừ"/>
      <w:r w:rsidRPr="004F2919">
        <w:rPr>
          <w:rFonts w:ascii="Times New Roman" w:hAnsi="Times New Roman" w:cs="Times New Roman"/>
          <w:sz w:val="28"/>
          <w:szCs w:val="28"/>
        </w:rPr>
        <w:t xml:space="preserve">- Tên Trung tâm thanh toán bù trừ: </w:t>
      </w:r>
    </w:p>
    <w:p w14:paraId="1D755A45" w14:textId="77777777" w:rsidR="00036A8F" w:rsidRPr="004F2919" w:rsidRDefault="00036A8F"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Mã số doanh nghiệp:</w:t>
      </w:r>
    </w:p>
    <w:p w14:paraId="3A14CD8D" w14:textId="77777777" w:rsidR="00036A8F" w:rsidRPr="004F2919" w:rsidRDefault="00036A8F"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Giấy chứng nhận đăng ký doanh nghiệp số: .......... do .......... cấp ngày ..........</w:t>
      </w:r>
    </w:p>
    <w:p w14:paraId="4B1E74D0" w14:textId="77777777" w:rsidR="00036A8F" w:rsidRPr="004F2919" w:rsidRDefault="00036A8F"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Địa chỉ trụ sở chính:</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xml:space="preserve"> </w:t>
      </w:r>
    </w:p>
    <w:p w14:paraId="6A741A30" w14:textId="77777777" w:rsidR="00036A8F" w:rsidRPr="004F2919" w:rsidRDefault="00036A8F"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Điện thoại:</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p>
    <w:p w14:paraId="031DA059" w14:textId="77777777" w:rsidR="00036A8F" w:rsidRPr="004F2919" w:rsidRDefault="00036A8F"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Email:</w:t>
      </w:r>
      <w:r w:rsidRPr="004F2919">
        <w:rPr>
          <w:rFonts w:ascii="Times New Roman" w:hAnsi="Times New Roman" w:cs="Times New Roman"/>
          <w:sz w:val="28"/>
          <w:szCs w:val="28"/>
        </w:rPr>
        <w:tab/>
        <w:t xml:space="preserve"> </w:t>
      </w:r>
      <w:r w:rsidRPr="004F2919">
        <w:rPr>
          <w:rFonts w:ascii="Times New Roman" w:hAnsi="Times New Roman" w:cs="Times New Roman"/>
          <w:sz w:val="28"/>
          <w:szCs w:val="28"/>
        </w:rPr>
        <w:tab/>
      </w:r>
      <w:r w:rsidRPr="004F2919">
        <w:rPr>
          <w:rFonts w:ascii="Times New Roman" w:hAnsi="Times New Roman" w:cs="Times New Roman"/>
          <w:sz w:val="28"/>
          <w:szCs w:val="28"/>
        </w:rPr>
        <w:tab/>
        <w:t xml:space="preserve"> Website (nếu có):</w:t>
      </w:r>
    </w:p>
    <w:p w14:paraId="229D21F1" w14:textId="77777777" w:rsidR="00036A8F" w:rsidRPr="004F2919" w:rsidRDefault="00036A8F" w:rsidP="00036A8F">
      <w:pPr>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2. Người đại diện theo pháp luật:</w:t>
      </w:r>
    </w:p>
    <w:p w14:paraId="012BE975" w14:textId="77777777" w:rsidR="00036A8F" w:rsidRPr="004F2919" w:rsidRDefault="00036A8F"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Họ và tên: </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Chức vụ:</w:t>
      </w:r>
    </w:p>
    <w:p w14:paraId="0CA7DBE3" w14:textId="77777777" w:rsidR="00036A8F" w:rsidRPr="004F2919" w:rsidRDefault="00036A8F"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Điện thoại:</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Email:</w:t>
      </w:r>
    </w:p>
    <w:p w14:paraId="1EAB57A7" w14:textId="77777777" w:rsidR="00036A8F" w:rsidRPr="004F2919" w:rsidRDefault="00036A8F" w:rsidP="00036A8F">
      <w:pPr>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3. Người lập báo cáo:</w:t>
      </w:r>
    </w:p>
    <w:p w14:paraId="2E4E6BE3" w14:textId="77777777" w:rsidR="00036A8F" w:rsidRPr="004F2919" w:rsidRDefault="00036A8F"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Họ và tên:</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Chức vụ:</w:t>
      </w:r>
    </w:p>
    <w:p w14:paraId="118DA6DE" w14:textId="77777777" w:rsidR="00036A8F" w:rsidRPr="004F2919" w:rsidRDefault="00036A8F"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Điện thoại:</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Email:</w:t>
      </w:r>
    </w:p>
    <w:p w14:paraId="024741BF" w14:textId="77777777" w:rsidR="00036A8F" w:rsidRPr="004F2919" w:rsidRDefault="00036A8F" w:rsidP="00036A8F">
      <w:pPr>
        <w:pStyle w:val="BodyTex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4. Kỳ báo cáo: □ Ngày □ Tuần □ Tháng □ Quý □ 06 tháng □ Năm</w:t>
      </w:r>
    </w:p>
    <w:p w14:paraId="02B1E2DE" w14:textId="77777777" w:rsidR="00036A8F" w:rsidRPr="004F2919" w:rsidRDefault="00036A8F" w:rsidP="00036A8F">
      <w:pPr>
        <w:pStyle w:val="BodyTex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Từ ngày …../…../….. đến ngày …../…../…..</w:t>
      </w:r>
    </w:p>
    <w:p w14:paraId="14443CCA" w14:textId="77777777" w:rsidR="00825839" w:rsidRPr="004F2919" w:rsidRDefault="00825839" w:rsidP="00036A8F">
      <w:pPr>
        <w:pStyle w:val="Heading1"/>
        <w:tabs>
          <w:tab w:val="left" w:pos="284"/>
          <w:tab w:val="left" w:pos="426"/>
        </w:tabs>
        <w:spacing w:before="120" w:line="264" w:lineRule="auto"/>
        <w:rPr>
          <w:rFonts w:ascii="Times New Roman" w:hAnsi="Times New Roman" w:cs="Times New Roman"/>
          <w:color w:val="auto"/>
        </w:rPr>
      </w:pPr>
      <w:r w:rsidRPr="004F2919">
        <w:rPr>
          <w:rFonts w:ascii="Times New Roman" w:hAnsi="Times New Roman" w:cs="Times New Roman"/>
          <w:color w:val="auto"/>
        </w:rPr>
        <w:t>II. TÌNH HÌNH THANH TOÁN BÙ TRỪ</w:t>
      </w:r>
    </w:p>
    <w:p w14:paraId="18DCD6D8" w14:textId="77777777" w:rsidR="00825839" w:rsidRPr="004F2919" w:rsidRDefault="00825839" w:rsidP="00036A8F">
      <w:pPr>
        <w:pStyle w:val="Heading2"/>
        <w:tabs>
          <w:tab w:val="left" w:pos="284"/>
          <w:tab w:val="left" w:pos="426"/>
        </w:tabs>
        <w:spacing w:before="120" w:line="264" w:lineRule="auto"/>
        <w:rPr>
          <w:rFonts w:ascii="Times New Roman" w:hAnsi="Times New Roman" w:cs="Times New Roman"/>
          <w:color w:val="auto"/>
          <w:sz w:val="28"/>
          <w:szCs w:val="28"/>
        </w:rPr>
      </w:pPr>
      <w:bookmarkStart w:id="62" w:name="tổng-hợp-kết-quả-thanh-toán-bù-trừ"/>
      <w:r w:rsidRPr="004F2919">
        <w:rPr>
          <w:rFonts w:ascii="Times New Roman" w:hAnsi="Times New Roman" w:cs="Times New Roman"/>
          <w:color w:val="auto"/>
          <w:sz w:val="28"/>
          <w:szCs w:val="28"/>
        </w:rPr>
        <w:t>1. Tổng hợp kết quả thanh toán bù trừ</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3673"/>
        <w:gridCol w:w="1380"/>
        <w:gridCol w:w="1285"/>
        <w:gridCol w:w="1978"/>
      </w:tblGrid>
      <w:tr w:rsidR="004F2919" w:rsidRPr="004F2919" w14:paraId="76617700" w14:textId="77777777" w:rsidTr="00036A8F">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14:paraId="6B2ADE8E"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0" w:type="auto"/>
            <w:vAlign w:val="center"/>
          </w:tcPr>
          <w:p w14:paraId="66A8CF5E"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Chỉ tiêu</w:t>
            </w:r>
          </w:p>
        </w:tc>
        <w:tc>
          <w:tcPr>
            <w:tcW w:w="0" w:type="auto"/>
            <w:vAlign w:val="center"/>
          </w:tcPr>
          <w:p w14:paraId="752824A2"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Đơn vị tính</w:t>
            </w:r>
          </w:p>
        </w:tc>
        <w:tc>
          <w:tcPr>
            <w:tcW w:w="0" w:type="auto"/>
            <w:vAlign w:val="center"/>
          </w:tcPr>
          <w:p w14:paraId="201252BD"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Kỳ báo cáo</w:t>
            </w:r>
          </w:p>
        </w:tc>
        <w:tc>
          <w:tcPr>
            <w:tcW w:w="0" w:type="auto"/>
            <w:vAlign w:val="center"/>
          </w:tcPr>
          <w:p w14:paraId="79FCE81C"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Lũy kế từ đầu năm</w:t>
            </w:r>
          </w:p>
        </w:tc>
      </w:tr>
      <w:tr w:rsidR="004F2919" w:rsidRPr="004F2919" w14:paraId="777071B8" w14:textId="77777777" w:rsidTr="00036A8F">
        <w:tc>
          <w:tcPr>
            <w:tcW w:w="0" w:type="auto"/>
            <w:vAlign w:val="center"/>
          </w:tcPr>
          <w:p w14:paraId="141F2C85"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0" w:type="auto"/>
            <w:vAlign w:val="center"/>
          </w:tcPr>
          <w:p w14:paraId="0AFBA4FD"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số giao dịch được thanh toán bù trừ</w:t>
            </w:r>
          </w:p>
        </w:tc>
        <w:tc>
          <w:tcPr>
            <w:tcW w:w="0" w:type="auto"/>
            <w:vAlign w:val="center"/>
          </w:tcPr>
          <w:p w14:paraId="72F53A00"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Giao dịch</w:t>
            </w:r>
          </w:p>
        </w:tc>
        <w:tc>
          <w:tcPr>
            <w:tcW w:w="0" w:type="auto"/>
            <w:vAlign w:val="center"/>
          </w:tcPr>
          <w:p w14:paraId="44BF05C4"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c>
          <w:tcPr>
            <w:tcW w:w="0" w:type="auto"/>
            <w:vAlign w:val="center"/>
          </w:tcPr>
          <w:p w14:paraId="6F4CFC1A"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071B78EE" w14:textId="77777777" w:rsidTr="00036A8F">
        <w:tc>
          <w:tcPr>
            <w:tcW w:w="0" w:type="auto"/>
            <w:vAlign w:val="center"/>
          </w:tcPr>
          <w:p w14:paraId="2FC79ED9"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lastRenderedPageBreak/>
              <w:t>2</w:t>
            </w:r>
          </w:p>
        </w:tc>
        <w:tc>
          <w:tcPr>
            <w:tcW w:w="0" w:type="auto"/>
            <w:vAlign w:val="center"/>
          </w:tcPr>
          <w:p w14:paraId="1825C02E"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số hợp đồng được thanh toán bù trừ</w:t>
            </w:r>
          </w:p>
        </w:tc>
        <w:tc>
          <w:tcPr>
            <w:tcW w:w="0" w:type="auto"/>
            <w:vAlign w:val="center"/>
          </w:tcPr>
          <w:p w14:paraId="7B4A53EA"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Hợp đồng</w:t>
            </w:r>
          </w:p>
        </w:tc>
        <w:tc>
          <w:tcPr>
            <w:tcW w:w="0" w:type="auto"/>
            <w:vAlign w:val="center"/>
          </w:tcPr>
          <w:p w14:paraId="6D82227A"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c>
          <w:tcPr>
            <w:tcW w:w="0" w:type="auto"/>
            <w:vAlign w:val="center"/>
          </w:tcPr>
          <w:p w14:paraId="3471A6DF"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6E0BCA17" w14:textId="77777777" w:rsidTr="00036A8F">
        <w:tc>
          <w:tcPr>
            <w:tcW w:w="0" w:type="auto"/>
            <w:vAlign w:val="center"/>
          </w:tcPr>
          <w:p w14:paraId="43FAF39D"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0" w:type="auto"/>
            <w:vAlign w:val="center"/>
          </w:tcPr>
          <w:p w14:paraId="0D60ADDF"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giá trị thanh toán bù trừ</w:t>
            </w:r>
          </w:p>
        </w:tc>
        <w:tc>
          <w:tcPr>
            <w:tcW w:w="0" w:type="auto"/>
            <w:vAlign w:val="center"/>
          </w:tcPr>
          <w:p w14:paraId="50FB03B3"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Đồng</w:t>
            </w:r>
          </w:p>
        </w:tc>
        <w:tc>
          <w:tcPr>
            <w:tcW w:w="0" w:type="auto"/>
            <w:vAlign w:val="center"/>
          </w:tcPr>
          <w:p w14:paraId="48C9D300"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c>
          <w:tcPr>
            <w:tcW w:w="0" w:type="auto"/>
            <w:vAlign w:val="center"/>
          </w:tcPr>
          <w:p w14:paraId="01B09333"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1F30B3DB" w14:textId="77777777" w:rsidTr="00036A8F">
        <w:tc>
          <w:tcPr>
            <w:tcW w:w="0" w:type="auto"/>
            <w:vAlign w:val="center"/>
          </w:tcPr>
          <w:p w14:paraId="5554C7E5"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0" w:type="auto"/>
            <w:vAlign w:val="center"/>
          </w:tcPr>
          <w:p w14:paraId="3085908E"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số vị thế mở cuối kỳ</w:t>
            </w:r>
          </w:p>
        </w:tc>
        <w:tc>
          <w:tcPr>
            <w:tcW w:w="0" w:type="auto"/>
            <w:vAlign w:val="center"/>
          </w:tcPr>
          <w:p w14:paraId="0F0774CD"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Hợp đồng</w:t>
            </w:r>
          </w:p>
        </w:tc>
        <w:tc>
          <w:tcPr>
            <w:tcW w:w="0" w:type="auto"/>
            <w:vAlign w:val="center"/>
          </w:tcPr>
          <w:p w14:paraId="2C188E74"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c>
          <w:tcPr>
            <w:tcW w:w="0" w:type="auto"/>
            <w:vAlign w:val="center"/>
          </w:tcPr>
          <w:p w14:paraId="451DB189"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742B604A" w14:textId="77777777" w:rsidTr="00036A8F">
        <w:tc>
          <w:tcPr>
            <w:tcW w:w="0" w:type="auto"/>
            <w:vAlign w:val="center"/>
          </w:tcPr>
          <w:p w14:paraId="2A709F4B"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0" w:type="auto"/>
            <w:vAlign w:val="center"/>
          </w:tcPr>
          <w:p w14:paraId="3D9BC5B5"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số thành viên được phục vụ</w:t>
            </w:r>
          </w:p>
        </w:tc>
        <w:tc>
          <w:tcPr>
            <w:tcW w:w="0" w:type="auto"/>
            <w:vAlign w:val="center"/>
          </w:tcPr>
          <w:p w14:paraId="1BFC72D8"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Thành viên</w:t>
            </w:r>
          </w:p>
        </w:tc>
        <w:tc>
          <w:tcPr>
            <w:tcW w:w="0" w:type="auto"/>
            <w:vAlign w:val="center"/>
          </w:tcPr>
          <w:p w14:paraId="3ECE83E3"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c>
          <w:tcPr>
            <w:tcW w:w="0" w:type="auto"/>
            <w:vAlign w:val="center"/>
          </w:tcPr>
          <w:p w14:paraId="13A676E1"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bl>
    <w:p w14:paraId="609F0A88" w14:textId="77777777" w:rsidR="00825839" w:rsidRPr="004F2919" w:rsidRDefault="00825839" w:rsidP="00036A8F">
      <w:pPr>
        <w:pStyle w:val="Heading1"/>
        <w:tabs>
          <w:tab w:val="left" w:pos="284"/>
          <w:tab w:val="left" w:pos="426"/>
        </w:tabs>
        <w:spacing w:before="120" w:line="264" w:lineRule="auto"/>
        <w:rPr>
          <w:rFonts w:ascii="Times New Roman" w:hAnsi="Times New Roman" w:cs="Times New Roman"/>
          <w:color w:val="auto"/>
        </w:rPr>
      </w:pPr>
      <w:bookmarkStart w:id="63" w:name="iii.-tình-hình-ký-quỹ"/>
      <w:bookmarkEnd w:id="61"/>
      <w:bookmarkEnd w:id="62"/>
      <w:r w:rsidRPr="004F2919">
        <w:rPr>
          <w:rFonts w:ascii="Times New Roman" w:hAnsi="Times New Roman" w:cs="Times New Roman"/>
          <w:color w:val="auto"/>
        </w:rPr>
        <w:t>III. TÌNH HÌNH KÝ QUỸ</w:t>
      </w:r>
    </w:p>
    <w:p w14:paraId="5063DFDE" w14:textId="77777777" w:rsidR="00825839" w:rsidRPr="004F2919" w:rsidRDefault="00825839" w:rsidP="00036A8F">
      <w:pPr>
        <w:pStyle w:val="Heading2"/>
        <w:tabs>
          <w:tab w:val="left" w:pos="284"/>
          <w:tab w:val="left" w:pos="426"/>
        </w:tabs>
        <w:spacing w:before="120" w:line="264" w:lineRule="auto"/>
        <w:rPr>
          <w:rFonts w:ascii="Times New Roman" w:hAnsi="Times New Roman" w:cs="Times New Roman"/>
          <w:color w:val="auto"/>
          <w:sz w:val="28"/>
          <w:szCs w:val="28"/>
        </w:rPr>
      </w:pPr>
      <w:bookmarkStart w:id="64" w:name="tổng-hợp-ký-quỹ"/>
      <w:r w:rsidRPr="004F2919">
        <w:rPr>
          <w:rFonts w:ascii="Times New Roman" w:hAnsi="Times New Roman" w:cs="Times New Roman"/>
          <w:color w:val="auto"/>
          <w:sz w:val="28"/>
          <w:szCs w:val="28"/>
        </w:rPr>
        <w:t>1. Tổng hợp ký quỹ</w:t>
      </w:r>
    </w:p>
    <w:tbl>
      <w:tblPr>
        <w:tblStyle w:val="Table"/>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6479"/>
        <w:gridCol w:w="1865"/>
      </w:tblGrid>
      <w:tr w:rsidR="004F2919" w:rsidRPr="004F2919" w14:paraId="073DBA0D" w14:textId="77777777" w:rsidTr="00036A8F">
        <w:trPr>
          <w:cnfStyle w:val="100000000000" w:firstRow="1" w:lastRow="0" w:firstColumn="0" w:lastColumn="0" w:oddVBand="0" w:evenVBand="0" w:oddHBand="0" w:evenHBand="0" w:firstRowFirstColumn="0" w:firstRowLastColumn="0" w:lastRowFirstColumn="0" w:lastRowLastColumn="0"/>
          <w:tblHeader/>
        </w:trPr>
        <w:tc>
          <w:tcPr>
            <w:tcW w:w="0" w:type="auto"/>
          </w:tcPr>
          <w:p w14:paraId="22902709"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6479" w:type="dxa"/>
          </w:tcPr>
          <w:p w14:paraId="0F364084"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Chỉ tiêu</w:t>
            </w:r>
          </w:p>
        </w:tc>
        <w:tc>
          <w:tcPr>
            <w:tcW w:w="0" w:type="auto"/>
          </w:tcPr>
          <w:p w14:paraId="2F55BCEE"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Giá trị (đồng)</w:t>
            </w:r>
          </w:p>
        </w:tc>
      </w:tr>
      <w:tr w:rsidR="004F2919" w:rsidRPr="004F2919" w14:paraId="20207BF9" w14:textId="77777777" w:rsidTr="00036A8F">
        <w:tc>
          <w:tcPr>
            <w:tcW w:w="0" w:type="auto"/>
          </w:tcPr>
          <w:p w14:paraId="6617320D"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6479" w:type="dxa"/>
          </w:tcPr>
          <w:p w14:paraId="22E818CE"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giá trị ký quỹ ban đầu</w:t>
            </w:r>
          </w:p>
        </w:tc>
        <w:tc>
          <w:tcPr>
            <w:tcW w:w="0" w:type="auto"/>
          </w:tcPr>
          <w:p w14:paraId="3D0C68E2"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1DAA22E6" w14:textId="77777777" w:rsidTr="00036A8F">
        <w:tc>
          <w:tcPr>
            <w:tcW w:w="0" w:type="auto"/>
          </w:tcPr>
          <w:p w14:paraId="1940B914"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6479" w:type="dxa"/>
          </w:tcPr>
          <w:p w14:paraId="630901E4"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giá trị ký quỹ duy trì</w:t>
            </w:r>
          </w:p>
        </w:tc>
        <w:tc>
          <w:tcPr>
            <w:tcW w:w="0" w:type="auto"/>
          </w:tcPr>
          <w:p w14:paraId="6B9A688F"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3394A01D" w14:textId="77777777" w:rsidTr="00036A8F">
        <w:tc>
          <w:tcPr>
            <w:tcW w:w="0" w:type="auto"/>
          </w:tcPr>
          <w:p w14:paraId="2309893A"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6479" w:type="dxa"/>
          </w:tcPr>
          <w:p w14:paraId="3FE24E56"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giá trị ký quỹ thực tế</w:t>
            </w:r>
          </w:p>
        </w:tc>
        <w:tc>
          <w:tcPr>
            <w:tcW w:w="0" w:type="auto"/>
          </w:tcPr>
          <w:p w14:paraId="67E41208"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613362C1" w14:textId="77777777" w:rsidTr="00036A8F">
        <w:tc>
          <w:tcPr>
            <w:tcW w:w="0" w:type="auto"/>
          </w:tcPr>
          <w:p w14:paraId="67CF3EE4"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6479" w:type="dxa"/>
          </w:tcPr>
          <w:p w14:paraId="14ACA02D"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Giá trị ký quỹ bổ sung trong kỳ</w:t>
            </w:r>
          </w:p>
        </w:tc>
        <w:tc>
          <w:tcPr>
            <w:tcW w:w="0" w:type="auto"/>
          </w:tcPr>
          <w:p w14:paraId="3D898EAD"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bl>
    <w:p w14:paraId="0B607323" w14:textId="77777777" w:rsidR="00825839" w:rsidRPr="004F2919" w:rsidRDefault="00825839" w:rsidP="00036A8F">
      <w:pPr>
        <w:pStyle w:val="Heading2"/>
        <w:tabs>
          <w:tab w:val="left" w:pos="284"/>
          <w:tab w:val="left" w:pos="426"/>
        </w:tabs>
        <w:spacing w:before="120" w:line="264" w:lineRule="auto"/>
        <w:rPr>
          <w:rFonts w:ascii="Times New Roman" w:hAnsi="Times New Roman" w:cs="Times New Roman"/>
          <w:color w:val="auto"/>
          <w:sz w:val="28"/>
          <w:szCs w:val="28"/>
        </w:rPr>
      </w:pPr>
      <w:bookmarkStart w:id="65" w:name="biến-động-ký-quỹ"/>
      <w:bookmarkEnd w:id="64"/>
      <w:r w:rsidRPr="004F2919">
        <w:rPr>
          <w:rFonts w:ascii="Times New Roman" w:hAnsi="Times New Roman" w:cs="Times New Roman"/>
          <w:color w:val="auto"/>
          <w:sz w:val="28"/>
          <w:szCs w:val="28"/>
        </w:rPr>
        <w:t>2. Biến động ký quỹ</w:t>
      </w:r>
    </w:p>
    <w:tbl>
      <w:tblPr>
        <w:tblStyle w:val="Table"/>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6479"/>
        <w:gridCol w:w="1842"/>
      </w:tblGrid>
      <w:tr w:rsidR="004F2919" w:rsidRPr="004F2919" w14:paraId="29F52F5E" w14:textId="77777777" w:rsidTr="00036A8F">
        <w:trPr>
          <w:cnfStyle w:val="100000000000" w:firstRow="1" w:lastRow="0" w:firstColumn="0" w:lastColumn="0" w:oddVBand="0" w:evenVBand="0" w:oddHBand="0" w:evenHBand="0" w:firstRowFirstColumn="0" w:firstRowLastColumn="0" w:lastRowFirstColumn="0" w:lastRowLastColumn="0"/>
          <w:tblHeader/>
        </w:trPr>
        <w:tc>
          <w:tcPr>
            <w:tcW w:w="0" w:type="auto"/>
          </w:tcPr>
          <w:p w14:paraId="0E2DC435"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6479" w:type="dxa"/>
          </w:tcPr>
          <w:p w14:paraId="0CCCEB77"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Chỉ tiêu</w:t>
            </w:r>
          </w:p>
        </w:tc>
        <w:tc>
          <w:tcPr>
            <w:tcW w:w="1842" w:type="dxa"/>
          </w:tcPr>
          <w:p w14:paraId="2C71EF47"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Số lượng</w:t>
            </w:r>
          </w:p>
        </w:tc>
      </w:tr>
      <w:tr w:rsidR="004F2919" w:rsidRPr="004F2919" w14:paraId="2B56C920" w14:textId="77777777" w:rsidTr="00036A8F">
        <w:tc>
          <w:tcPr>
            <w:tcW w:w="0" w:type="auto"/>
          </w:tcPr>
          <w:p w14:paraId="3E26E1F2"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6479" w:type="dxa"/>
          </w:tcPr>
          <w:p w14:paraId="74B6CE9D"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Số trường hợp yêu cầu bổ sung ký quỹ</w:t>
            </w:r>
          </w:p>
        </w:tc>
        <w:tc>
          <w:tcPr>
            <w:tcW w:w="1842" w:type="dxa"/>
          </w:tcPr>
          <w:p w14:paraId="242144BD"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328E9C13" w14:textId="77777777" w:rsidTr="00036A8F">
        <w:tc>
          <w:tcPr>
            <w:tcW w:w="0" w:type="auto"/>
          </w:tcPr>
          <w:p w14:paraId="3B6E8886"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6479" w:type="dxa"/>
          </w:tcPr>
          <w:p w14:paraId="1A78437D"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Số trường hợp hoàn trả ký quỹ</w:t>
            </w:r>
          </w:p>
        </w:tc>
        <w:tc>
          <w:tcPr>
            <w:tcW w:w="1842" w:type="dxa"/>
          </w:tcPr>
          <w:p w14:paraId="12C1DED7"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5861E400" w14:textId="77777777" w:rsidTr="00036A8F">
        <w:tc>
          <w:tcPr>
            <w:tcW w:w="0" w:type="auto"/>
          </w:tcPr>
          <w:p w14:paraId="240640B2"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6479" w:type="dxa"/>
          </w:tcPr>
          <w:p w14:paraId="1EECC48F"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Số trường hợp vi phạm nghĩa vụ ký quỹ</w:t>
            </w:r>
          </w:p>
        </w:tc>
        <w:tc>
          <w:tcPr>
            <w:tcW w:w="1842" w:type="dxa"/>
          </w:tcPr>
          <w:p w14:paraId="7C3D57E5"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bl>
    <w:p w14:paraId="1FCD454B" w14:textId="77777777" w:rsidR="00825839" w:rsidRPr="004F2919" w:rsidRDefault="00825839" w:rsidP="00036A8F">
      <w:pPr>
        <w:pStyle w:val="Heading1"/>
        <w:tabs>
          <w:tab w:val="left" w:pos="284"/>
          <w:tab w:val="left" w:pos="426"/>
        </w:tabs>
        <w:spacing w:before="120" w:line="264" w:lineRule="auto"/>
        <w:rPr>
          <w:rFonts w:ascii="Times New Roman" w:hAnsi="Times New Roman" w:cs="Times New Roman"/>
          <w:color w:val="auto"/>
        </w:rPr>
      </w:pPr>
      <w:bookmarkStart w:id="66" w:name="iv.-tình-hình-quản-lý-vị-thế"/>
      <w:bookmarkEnd w:id="63"/>
      <w:bookmarkEnd w:id="65"/>
      <w:r w:rsidRPr="004F2919">
        <w:rPr>
          <w:rFonts w:ascii="Times New Roman" w:hAnsi="Times New Roman" w:cs="Times New Roman"/>
          <w:color w:val="auto"/>
        </w:rPr>
        <w:t>IV. TÌNH HÌNH QUẢN LÝ VỊ THẾ</w:t>
      </w:r>
    </w:p>
    <w:tbl>
      <w:tblPr>
        <w:tblStyle w:val="Table"/>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6479"/>
        <w:gridCol w:w="1842"/>
      </w:tblGrid>
      <w:tr w:rsidR="004F2919" w:rsidRPr="004F2919" w14:paraId="19405FB9" w14:textId="77777777" w:rsidTr="00036A8F">
        <w:trPr>
          <w:cnfStyle w:val="100000000000" w:firstRow="1" w:lastRow="0" w:firstColumn="0" w:lastColumn="0" w:oddVBand="0" w:evenVBand="0" w:oddHBand="0" w:evenHBand="0" w:firstRowFirstColumn="0" w:firstRowLastColumn="0" w:lastRowFirstColumn="0" w:lastRowLastColumn="0"/>
          <w:tblHeader/>
        </w:trPr>
        <w:tc>
          <w:tcPr>
            <w:tcW w:w="0" w:type="auto"/>
          </w:tcPr>
          <w:p w14:paraId="20E814C1"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6479" w:type="dxa"/>
          </w:tcPr>
          <w:p w14:paraId="02710709"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Chỉ tiêu</w:t>
            </w:r>
          </w:p>
        </w:tc>
        <w:tc>
          <w:tcPr>
            <w:tcW w:w="1842" w:type="dxa"/>
          </w:tcPr>
          <w:p w14:paraId="45278C5B"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Kết quả</w:t>
            </w:r>
          </w:p>
        </w:tc>
      </w:tr>
      <w:tr w:rsidR="004F2919" w:rsidRPr="004F2919" w14:paraId="1112294D" w14:textId="77777777" w:rsidTr="00036A8F">
        <w:tc>
          <w:tcPr>
            <w:tcW w:w="0" w:type="auto"/>
          </w:tcPr>
          <w:p w14:paraId="55A4EC76"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6479" w:type="dxa"/>
          </w:tcPr>
          <w:p w14:paraId="331043CF"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số vị thế mua mở</w:t>
            </w:r>
          </w:p>
        </w:tc>
        <w:tc>
          <w:tcPr>
            <w:tcW w:w="1842" w:type="dxa"/>
          </w:tcPr>
          <w:p w14:paraId="120626FB"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094CD79C" w14:textId="77777777" w:rsidTr="00036A8F">
        <w:tc>
          <w:tcPr>
            <w:tcW w:w="0" w:type="auto"/>
          </w:tcPr>
          <w:p w14:paraId="00C738B5"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6479" w:type="dxa"/>
          </w:tcPr>
          <w:p w14:paraId="75D72109"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số vị thế bán mở</w:t>
            </w:r>
          </w:p>
        </w:tc>
        <w:tc>
          <w:tcPr>
            <w:tcW w:w="1842" w:type="dxa"/>
          </w:tcPr>
          <w:p w14:paraId="591B59B2"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1458AAD4" w14:textId="77777777" w:rsidTr="00036A8F">
        <w:tc>
          <w:tcPr>
            <w:tcW w:w="0" w:type="auto"/>
          </w:tcPr>
          <w:p w14:paraId="63F83C42"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6479" w:type="dxa"/>
          </w:tcPr>
          <w:p w14:paraId="452C9FD8"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Tổng số vị thế mở toàn thị trường</w:t>
            </w:r>
          </w:p>
        </w:tc>
        <w:tc>
          <w:tcPr>
            <w:tcW w:w="1842" w:type="dxa"/>
          </w:tcPr>
          <w:p w14:paraId="5BFD0293"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1C8FFB12" w14:textId="77777777" w:rsidTr="00036A8F">
        <w:tc>
          <w:tcPr>
            <w:tcW w:w="0" w:type="auto"/>
          </w:tcPr>
          <w:p w14:paraId="289E504C"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6479" w:type="dxa"/>
          </w:tcPr>
          <w:p w14:paraId="5C7B3FCF"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Số trường hợp vượt giới hạn vị thế</w:t>
            </w:r>
          </w:p>
        </w:tc>
        <w:tc>
          <w:tcPr>
            <w:tcW w:w="1842" w:type="dxa"/>
          </w:tcPr>
          <w:p w14:paraId="7F4BDDFC"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bl>
    <w:p w14:paraId="36B1914D" w14:textId="77777777" w:rsidR="00825839" w:rsidRPr="004F2919" w:rsidRDefault="00825839" w:rsidP="00036A8F">
      <w:pPr>
        <w:pStyle w:val="Heading1"/>
        <w:tabs>
          <w:tab w:val="left" w:pos="284"/>
          <w:tab w:val="left" w:pos="426"/>
        </w:tabs>
        <w:spacing w:before="120" w:line="264" w:lineRule="auto"/>
        <w:rPr>
          <w:rFonts w:ascii="Times New Roman" w:hAnsi="Times New Roman" w:cs="Times New Roman"/>
          <w:color w:val="auto"/>
        </w:rPr>
      </w:pPr>
      <w:bookmarkStart w:id="67" w:name="v.-tình-hình-quản-lý-rủi-ro"/>
      <w:bookmarkEnd w:id="66"/>
      <w:r w:rsidRPr="004F2919">
        <w:rPr>
          <w:rFonts w:ascii="Times New Roman" w:hAnsi="Times New Roman" w:cs="Times New Roman"/>
          <w:color w:val="auto"/>
        </w:rPr>
        <w:t>V. TÌNH HÌNH QUẢN LÝ RỦI RO</w:t>
      </w:r>
    </w:p>
    <w:tbl>
      <w:tblPr>
        <w:tblStyle w:val="Table"/>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6479"/>
        <w:gridCol w:w="1842"/>
      </w:tblGrid>
      <w:tr w:rsidR="004F2919" w:rsidRPr="004F2919" w14:paraId="71456573" w14:textId="77777777" w:rsidTr="00036A8F">
        <w:trPr>
          <w:cnfStyle w:val="100000000000" w:firstRow="1" w:lastRow="0" w:firstColumn="0" w:lastColumn="0" w:oddVBand="0" w:evenVBand="0" w:oddHBand="0" w:evenHBand="0" w:firstRowFirstColumn="0" w:firstRowLastColumn="0" w:lastRowFirstColumn="0" w:lastRowLastColumn="0"/>
          <w:tblHeader/>
        </w:trPr>
        <w:tc>
          <w:tcPr>
            <w:tcW w:w="0" w:type="auto"/>
          </w:tcPr>
          <w:p w14:paraId="551FF563"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6479" w:type="dxa"/>
          </w:tcPr>
          <w:p w14:paraId="4615BC91"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Nội dung</w:t>
            </w:r>
          </w:p>
        </w:tc>
        <w:tc>
          <w:tcPr>
            <w:tcW w:w="1842" w:type="dxa"/>
          </w:tcPr>
          <w:p w14:paraId="4AEFEC34"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Số lượng</w:t>
            </w:r>
          </w:p>
        </w:tc>
      </w:tr>
      <w:tr w:rsidR="004F2919" w:rsidRPr="004F2919" w14:paraId="109EEE82" w14:textId="77777777" w:rsidTr="00036A8F">
        <w:tc>
          <w:tcPr>
            <w:tcW w:w="0" w:type="auto"/>
          </w:tcPr>
          <w:p w14:paraId="0E51CF76"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6479" w:type="dxa"/>
          </w:tcPr>
          <w:p w14:paraId="73909DE2"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Cảnh báo rủi ro phát sinh</w:t>
            </w:r>
          </w:p>
        </w:tc>
        <w:tc>
          <w:tcPr>
            <w:tcW w:w="1842" w:type="dxa"/>
          </w:tcPr>
          <w:p w14:paraId="0E05D3E7"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743EAF72" w14:textId="77777777" w:rsidTr="00036A8F">
        <w:tc>
          <w:tcPr>
            <w:tcW w:w="0" w:type="auto"/>
          </w:tcPr>
          <w:p w14:paraId="3C309D6F"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6479" w:type="dxa"/>
          </w:tcPr>
          <w:p w14:paraId="30148B9C"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Yêu cầu bổ sung ký quỹ</w:t>
            </w:r>
          </w:p>
        </w:tc>
        <w:tc>
          <w:tcPr>
            <w:tcW w:w="1842" w:type="dxa"/>
          </w:tcPr>
          <w:p w14:paraId="1F3CA2CF"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665D8A69" w14:textId="77777777" w:rsidTr="00036A8F">
        <w:tc>
          <w:tcPr>
            <w:tcW w:w="0" w:type="auto"/>
          </w:tcPr>
          <w:p w14:paraId="23DD96DC"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lastRenderedPageBreak/>
              <w:t>3</w:t>
            </w:r>
          </w:p>
        </w:tc>
        <w:tc>
          <w:tcPr>
            <w:tcW w:w="6479" w:type="dxa"/>
          </w:tcPr>
          <w:p w14:paraId="06F145E0"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Vi phạm nghĩa vụ thanh toán</w:t>
            </w:r>
          </w:p>
        </w:tc>
        <w:tc>
          <w:tcPr>
            <w:tcW w:w="1842" w:type="dxa"/>
          </w:tcPr>
          <w:p w14:paraId="71124E94"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4B1A7E1A" w14:textId="77777777" w:rsidTr="00036A8F">
        <w:tc>
          <w:tcPr>
            <w:tcW w:w="0" w:type="auto"/>
          </w:tcPr>
          <w:p w14:paraId="2D93C7B8"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6479" w:type="dxa"/>
          </w:tcPr>
          <w:p w14:paraId="1961B510"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Trường hợp mất khả năng thanh toán</w:t>
            </w:r>
          </w:p>
        </w:tc>
        <w:tc>
          <w:tcPr>
            <w:tcW w:w="1842" w:type="dxa"/>
          </w:tcPr>
          <w:p w14:paraId="546BEAC6"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19B0E302" w14:textId="77777777" w:rsidTr="00036A8F">
        <w:tc>
          <w:tcPr>
            <w:tcW w:w="0" w:type="auto"/>
          </w:tcPr>
          <w:p w14:paraId="526492EC"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6479" w:type="dxa"/>
          </w:tcPr>
          <w:p w14:paraId="77653BA7"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Trường hợp áp dụng biện pháp xử lý rủi ro</w:t>
            </w:r>
          </w:p>
        </w:tc>
        <w:tc>
          <w:tcPr>
            <w:tcW w:w="1842" w:type="dxa"/>
          </w:tcPr>
          <w:p w14:paraId="01AE604C"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bl>
    <w:p w14:paraId="32017B54" w14:textId="77777777" w:rsidR="00825839" w:rsidRPr="004F2919" w:rsidRDefault="00825839" w:rsidP="00036A8F">
      <w:pPr>
        <w:pStyle w:val="Heading2"/>
        <w:tabs>
          <w:tab w:val="left" w:pos="284"/>
          <w:tab w:val="left" w:pos="426"/>
        </w:tabs>
        <w:spacing w:before="120" w:line="264" w:lineRule="auto"/>
        <w:rPr>
          <w:rFonts w:ascii="Times New Roman" w:hAnsi="Times New Roman" w:cs="Times New Roman"/>
          <w:color w:val="auto"/>
          <w:sz w:val="28"/>
          <w:szCs w:val="28"/>
        </w:rPr>
      </w:pPr>
      <w:bookmarkStart w:id="68" w:name="mô-tả-các-vụ-việc-nổi-bật-nếu-có"/>
      <w:r w:rsidRPr="004F2919">
        <w:rPr>
          <w:rFonts w:ascii="Times New Roman" w:hAnsi="Times New Roman" w:cs="Times New Roman"/>
          <w:color w:val="auto"/>
          <w:sz w:val="28"/>
          <w:szCs w:val="28"/>
        </w:rPr>
        <w:t>Mô tả các vụ việc nổi bật (nếu có)</w:t>
      </w:r>
    </w:p>
    <w:p w14:paraId="7DE50773" w14:textId="77777777" w:rsidR="00825839" w:rsidRPr="004F2919" w:rsidRDefault="00825839" w:rsidP="00036A8F">
      <w:pPr>
        <w:pStyle w:val="FirstParagraph"/>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565BC0FC" w14:textId="77777777" w:rsidR="00825839" w:rsidRPr="004F2919" w:rsidRDefault="00825839" w:rsidP="00036A8F">
      <w:pPr>
        <w:pStyle w:val="BodyTex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bookmarkEnd w:id="67"/>
    <w:bookmarkEnd w:id="68"/>
    <w:p w14:paraId="4C11DF91" w14:textId="77777777" w:rsidR="00825839" w:rsidRPr="004F2919" w:rsidRDefault="00825839" w:rsidP="00036A8F">
      <w:pPr>
        <w:pStyle w:val="Heading1"/>
        <w:tabs>
          <w:tab w:val="left" w:pos="284"/>
          <w:tab w:val="left" w:pos="426"/>
        </w:tabs>
        <w:spacing w:before="120" w:line="264" w:lineRule="auto"/>
        <w:rPr>
          <w:rFonts w:ascii="Times New Roman" w:hAnsi="Times New Roman" w:cs="Times New Roman"/>
          <w:color w:val="auto"/>
        </w:rPr>
      </w:pPr>
      <w:r w:rsidRPr="004F2919">
        <w:rPr>
          <w:rFonts w:ascii="Times New Roman" w:hAnsi="Times New Roman" w:cs="Times New Roman"/>
          <w:color w:val="auto"/>
        </w:rPr>
        <w:t>VI. TÌNH HÌNH GIAO NHẬN HÀNG HÓA</w:t>
      </w:r>
    </w:p>
    <w:tbl>
      <w:tblPr>
        <w:tblStyle w:val="Table"/>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6337"/>
        <w:gridCol w:w="1984"/>
      </w:tblGrid>
      <w:tr w:rsidR="004F2919" w:rsidRPr="004F2919" w14:paraId="62C69D4E" w14:textId="77777777" w:rsidTr="00036A8F">
        <w:trPr>
          <w:cnfStyle w:val="100000000000" w:firstRow="1" w:lastRow="0" w:firstColumn="0" w:lastColumn="0" w:oddVBand="0" w:evenVBand="0" w:oddHBand="0" w:evenHBand="0" w:firstRowFirstColumn="0" w:firstRowLastColumn="0" w:lastRowFirstColumn="0" w:lastRowLastColumn="0"/>
          <w:tblHeader/>
        </w:trPr>
        <w:tc>
          <w:tcPr>
            <w:tcW w:w="0" w:type="auto"/>
          </w:tcPr>
          <w:p w14:paraId="64BA902B"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6337" w:type="dxa"/>
          </w:tcPr>
          <w:p w14:paraId="6439C14C"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Chỉ tiêu</w:t>
            </w:r>
          </w:p>
        </w:tc>
        <w:tc>
          <w:tcPr>
            <w:tcW w:w="1984" w:type="dxa"/>
          </w:tcPr>
          <w:p w14:paraId="16B96E3B"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Kết quả</w:t>
            </w:r>
          </w:p>
        </w:tc>
      </w:tr>
      <w:tr w:rsidR="004F2919" w:rsidRPr="004F2919" w14:paraId="5C0024D8" w14:textId="77777777" w:rsidTr="00036A8F">
        <w:tc>
          <w:tcPr>
            <w:tcW w:w="0" w:type="auto"/>
          </w:tcPr>
          <w:p w14:paraId="788DAB4C"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6337" w:type="dxa"/>
          </w:tcPr>
          <w:p w14:paraId="6DF18D60"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Số hợp đồng thực hiện giao nhận</w:t>
            </w:r>
          </w:p>
        </w:tc>
        <w:tc>
          <w:tcPr>
            <w:tcW w:w="1984" w:type="dxa"/>
          </w:tcPr>
          <w:p w14:paraId="66C984FF"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29D07BB5" w14:textId="77777777" w:rsidTr="00036A8F">
        <w:tc>
          <w:tcPr>
            <w:tcW w:w="0" w:type="auto"/>
          </w:tcPr>
          <w:p w14:paraId="0C925620"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6337" w:type="dxa"/>
          </w:tcPr>
          <w:p w14:paraId="64FED36D"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Khối lượng hàng hóa giao nhận</w:t>
            </w:r>
          </w:p>
        </w:tc>
        <w:tc>
          <w:tcPr>
            <w:tcW w:w="1984" w:type="dxa"/>
          </w:tcPr>
          <w:p w14:paraId="1F01F995"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3F024DD0" w14:textId="77777777" w:rsidTr="00036A8F">
        <w:tc>
          <w:tcPr>
            <w:tcW w:w="0" w:type="auto"/>
          </w:tcPr>
          <w:p w14:paraId="3E269988"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6337" w:type="dxa"/>
          </w:tcPr>
          <w:p w14:paraId="69DCDAE2"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Giá trị hàng hóa giao nhận</w:t>
            </w:r>
          </w:p>
        </w:tc>
        <w:tc>
          <w:tcPr>
            <w:tcW w:w="1984" w:type="dxa"/>
          </w:tcPr>
          <w:p w14:paraId="58C60031"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15D42455" w14:textId="77777777" w:rsidTr="00036A8F">
        <w:tc>
          <w:tcPr>
            <w:tcW w:w="0" w:type="auto"/>
          </w:tcPr>
          <w:p w14:paraId="5670019F"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6337" w:type="dxa"/>
          </w:tcPr>
          <w:p w14:paraId="21FB2188"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Số trường hợp chậm giao nhận</w:t>
            </w:r>
          </w:p>
        </w:tc>
        <w:tc>
          <w:tcPr>
            <w:tcW w:w="1984" w:type="dxa"/>
          </w:tcPr>
          <w:p w14:paraId="3A42200B"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4EC3E08C" w14:textId="77777777" w:rsidTr="00036A8F">
        <w:tc>
          <w:tcPr>
            <w:tcW w:w="0" w:type="auto"/>
          </w:tcPr>
          <w:p w14:paraId="06829EA9"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6337" w:type="dxa"/>
          </w:tcPr>
          <w:p w14:paraId="5C0D5B56"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Số trường hợp tranh chấp giao nhận</w:t>
            </w:r>
          </w:p>
        </w:tc>
        <w:tc>
          <w:tcPr>
            <w:tcW w:w="1984" w:type="dxa"/>
          </w:tcPr>
          <w:p w14:paraId="0775D6F3"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bl>
    <w:p w14:paraId="12730D6A" w14:textId="77777777" w:rsidR="00825839" w:rsidRPr="004F2919" w:rsidRDefault="00825839" w:rsidP="00036A8F">
      <w:pPr>
        <w:pStyle w:val="Heading1"/>
        <w:tabs>
          <w:tab w:val="left" w:pos="284"/>
          <w:tab w:val="left" w:pos="426"/>
        </w:tabs>
        <w:spacing w:before="120" w:line="264" w:lineRule="auto"/>
        <w:rPr>
          <w:rFonts w:ascii="Times New Roman" w:hAnsi="Times New Roman" w:cs="Times New Roman"/>
          <w:color w:val="auto"/>
        </w:rPr>
      </w:pPr>
      <w:r w:rsidRPr="004F2919">
        <w:rPr>
          <w:rFonts w:ascii="Times New Roman" w:hAnsi="Times New Roman" w:cs="Times New Roman"/>
          <w:color w:val="auto"/>
        </w:rPr>
        <w:t>VII. TÌNH HÌNH HỆ THỐNG CÔNG NGHỆ THÔNG TIN</w:t>
      </w:r>
    </w:p>
    <w:tbl>
      <w:tblPr>
        <w:tblStyle w:val="Table"/>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6337"/>
        <w:gridCol w:w="1984"/>
      </w:tblGrid>
      <w:tr w:rsidR="004F2919" w:rsidRPr="004F2919" w14:paraId="3BF557FB" w14:textId="77777777" w:rsidTr="00036A8F">
        <w:trPr>
          <w:cnfStyle w:val="100000000000" w:firstRow="1" w:lastRow="0" w:firstColumn="0" w:lastColumn="0" w:oddVBand="0" w:evenVBand="0" w:oddHBand="0" w:evenHBand="0" w:firstRowFirstColumn="0" w:firstRowLastColumn="0" w:lastRowFirstColumn="0" w:lastRowLastColumn="0"/>
          <w:tblHeader/>
        </w:trPr>
        <w:tc>
          <w:tcPr>
            <w:tcW w:w="0" w:type="auto"/>
          </w:tcPr>
          <w:p w14:paraId="62D65B58"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6337" w:type="dxa"/>
          </w:tcPr>
          <w:p w14:paraId="547B35E1"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Chỉ tiêu</w:t>
            </w:r>
          </w:p>
        </w:tc>
        <w:tc>
          <w:tcPr>
            <w:tcW w:w="1984" w:type="dxa"/>
          </w:tcPr>
          <w:p w14:paraId="15CEDCB2"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Kết quả</w:t>
            </w:r>
          </w:p>
        </w:tc>
      </w:tr>
      <w:tr w:rsidR="004F2919" w:rsidRPr="004F2919" w14:paraId="52FEE064" w14:textId="77777777" w:rsidTr="00036A8F">
        <w:tc>
          <w:tcPr>
            <w:tcW w:w="0" w:type="auto"/>
          </w:tcPr>
          <w:p w14:paraId="4E3CFE51"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6337" w:type="dxa"/>
          </w:tcPr>
          <w:p w14:paraId="14F543DE"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Số sự cố hệ thống</w:t>
            </w:r>
          </w:p>
        </w:tc>
        <w:tc>
          <w:tcPr>
            <w:tcW w:w="1984" w:type="dxa"/>
          </w:tcPr>
          <w:p w14:paraId="20395858"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7967DB1E" w14:textId="77777777" w:rsidTr="00036A8F">
        <w:tc>
          <w:tcPr>
            <w:tcW w:w="0" w:type="auto"/>
          </w:tcPr>
          <w:p w14:paraId="16F32D8E"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6337" w:type="dxa"/>
          </w:tcPr>
          <w:p w14:paraId="0A27502B"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Thời gian gián đoạn hoạt động (nếu có)</w:t>
            </w:r>
          </w:p>
        </w:tc>
        <w:tc>
          <w:tcPr>
            <w:tcW w:w="1984" w:type="dxa"/>
          </w:tcPr>
          <w:p w14:paraId="213B4236"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0A1035EE" w14:textId="77777777" w:rsidTr="00036A8F">
        <w:tc>
          <w:tcPr>
            <w:tcW w:w="0" w:type="auto"/>
          </w:tcPr>
          <w:p w14:paraId="204E155F"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6337" w:type="dxa"/>
          </w:tcPr>
          <w:p w14:paraId="6E96A092"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Số lần bảo trì hệ thống</w:t>
            </w:r>
          </w:p>
        </w:tc>
        <w:tc>
          <w:tcPr>
            <w:tcW w:w="1984" w:type="dxa"/>
          </w:tcPr>
          <w:p w14:paraId="239AF0AF"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4BE38FD1" w14:textId="77777777" w:rsidTr="00036A8F">
        <w:tc>
          <w:tcPr>
            <w:tcW w:w="0" w:type="auto"/>
          </w:tcPr>
          <w:p w14:paraId="2AF1A276" w14:textId="77777777" w:rsidR="00825839" w:rsidRPr="004F2919" w:rsidRDefault="00825839" w:rsidP="00036A8F">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6337" w:type="dxa"/>
          </w:tcPr>
          <w:p w14:paraId="12F248C9"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Số sự cố an toàn thông tin</w:t>
            </w:r>
          </w:p>
        </w:tc>
        <w:tc>
          <w:tcPr>
            <w:tcW w:w="1984" w:type="dxa"/>
          </w:tcPr>
          <w:p w14:paraId="73DEF82B"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bl>
    <w:p w14:paraId="74112B0D" w14:textId="77777777" w:rsidR="00825839" w:rsidRPr="004F2919" w:rsidRDefault="00825839" w:rsidP="00036A8F">
      <w:pPr>
        <w:pStyle w:val="Heading2"/>
        <w:tabs>
          <w:tab w:val="left" w:pos="284"/>
          <w:tab w:val="left" w:pos="426"/>
        </w:tabs>
        <w:spacing w:before="120" w:line="264" w:lineRule="auto"/>
        <w:rPr>
          <w:rFonts w:ascii="Times New Roman" w:hAnsi="Times New Roman" w:cs="Times New Roman"/>
          <w:color w:val="auto"/>
          <w:sz w:val="28"/>
          <w:szCs w:val="28"/>
        </w:rPr>
      </w:pPr>
      <w:bookmarkStart w:id="69" w:name="X1b52646739a91c84c9219ee7c53eec9b5b5d01c"/>
      <w:r w:rsidRPr="004F2919">
        <w:rPr>
          <w:rFonts w:ascii="Times New Roman" w:hAnsi="Times New Roman" w:cs="Times New Roman"/>
          <w:color w:val="auto"/>
          <w:sz w:val="28"/>
          <w:szCs w:val="28"/>
        </w:rPr>
        <w:t>Mô tả các sự cố ảnh hưởng đến hoạt động thanh toán bù trừ (nếu có)</w:t>
      </w:r>
    </w:p>
    <w:p w14:paraId="51AD81AA" w14:textId="77777777" w:rsidR="00825839" w:rsidRPr="004F2919" w:rsidRDefault="00825839" w:rsidP="00036A8F">
      <w:pPr>
        <w:pStyle w:val="FirstParagraph"/>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08543EFD" w14:textId="77777777" w:rsidR="00825839" w:rsidRPr="004F2919" w:rsidRDefault="00825839" w:rsidP="00036A8F">
      <w:pPr>
        <w:pStyle w:val="BodyTex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7BC61502" w14:textId="77777777" w:rsidR="00825839" w:rsidRPr="004F2919" w:rsidRDefault="00825839" w:rsidP="00036A8F">
      <w:pPr>
        <w:pStyle w:val="Heading1"/>
        <w:tabs>
          <w:tab w:val="left" w:pos="284"/>
          <w:tab w:val="left" w:pos="426"/>
        </w:tabs>
        <w:spacing w:before="120" w:line="264" w:lineRule="auto"/>
        <w:rPr>
          <w:rFonts w:ascii="Times New Roman" w:hAnsi="Times New Roman" w:cs="Times New Roman"/>
          <w:color w:val="auto"/>
        </w:rPr>
      </w:pPr>
      <w:bookmarkStart w:id="70" w:name="viii.-phối-hợp-với-sở-giao-dịch-hàng-hóa"/>
      <w:bookmarkEnd w:id="69"/>
      <w:r w:rsidRPr="004F2919">
        <w:rPr>
          <w:rFonts w:ascii="Times New Roman" w:hAnsi="Times New Roman" w:cs="Times New Roman"/>
          <w:color w:val="auto"/>
        </w:rPr>
        <w:t>VIII. PHỐI HỢP VỚI SỞ GIAO DỊCH HÀNG HÓA</w:t>
      </w:r>
    </w:p>
    <w:tbl>
      <w:tblPr>
        <w:tblStyle w:val="Table"/>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6053"/>
        <w:gridCol w:w="2410"/>
      </w:tblGrid>
      <w:tr w:rsidR="004F2919" w:rsidRPr="004F2919" w14:paraId="5E9814C9" w14:textId="77777777" w:rsidTr="00595A90">
        <w:trPr>
          <w:cnfStyle w:val="100000000000" w:firstRow="1" w:lastRow="0" w:firstColumn="0" w:lastColumn="0" w:oddVBand="0" w:evenVBand="0" w:oddHBand="0" w:evenHBand="0" w:firstRowFirstColumn="0" w:firstRowLastColumn="0" w:lastRowFirstColumn="0" w:lastRowLastColumn="0"/>
          <w:tblHeader/>
        </w:trPr>
        <w:tc>
          <w:tcPr>
            <w:tcW w:w="0" w:type="auto"/>
          </w:tcPr>
          <w:p w14:paraId="7920DD84" w14:textId="77777777" w:rsidR="00825839" w:rsidRPr="004F2919" w:rsidRDefault="00825839" w:rsidP="00595A90">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6053" w:type="dxa"/>
          </w:tcPr>
          <w:p w14:paraId="7CDF1174" w14:textId="77777777" w:rsidR="00825839" w:rsidRPr="004F2919" w:rsidRDefault="00825839" w:rsidP="00595A90">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Nội dung</w:t>
            </w:r>
          </w:p>
        </w:tc>
        <w:tc>
          <w:tcPr>
            <w:tcW w:w="2410" w:type="dxa"/>
          </w:tcPr>
          <w:p w14:paraId="14AD7CC4" w14:textId="77777777" w:rsidR="00825839" w:rsidRPr="004F2919" w:rsidRDefault="00825839" w:rsidP="00595A90">
            <w:pPr>
              <w:pStyle w:val="Compact"/>
              <w:tabs>
                <w:tab w:val="left" w:pos="284"/>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Kết quả thực hiện</w:t>
            </w:r>
          </w:p>
        </w:tc>
      </w:tr>
      <w:tr w:rsidR="004F2919" w:rsidRPr="004F2919" w14:paraId="20AE500C" w14:textId="77777777" w:rsidTr="00595A90">
        <w:tc>
          <w:tcPr>
            <w:tcW w:w="0" w:type="auto"/>
          </w:tcPr>
          <w:p w14:paraId="0B625BF5" w14:textId="77777777" w:rsidR="00825839" w:rsidRPr="004F2919" w:rsidRDefault="00825839" w:rsidP="00595A90">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6053" w:type="dxa"/>
          </w:tcPr>
          <w:p w14:paraId="576E7FEC"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Trao đổi dữ liệu giao dịch</w:t>
            </w:r>
          </w:p>
        </w:tc>
        <w:tc>
          <w:tcPr>
            <w:tcW w:w="2410" w:type="dxa"/>
          </w:tcPr>
          <w:p w14:paraId="452E6A3C"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7230628A" w14:textId="77777777" w:rsidTr="00595A90">
        <w:tc>
          <w:tcPr>
            <w:tcW w:w="0" w:type="auto"/>
          </w:tcPr>
          <w:p w14:paraId="5A41A470" w14:textId="77777777" w:rsidR="00825839" w:rsidRPr="004F2919" w:rsidRDefault="00825839" w:rsidP="00595A90">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6053" w:type="dxa"/>
          </w:tcPr>
          <w:p w14:paraId="234E52DA"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Quản lý ký quỹ</w:t>
            </w:r>
          </w:p>
        </w:tc>
        <w:tc>
          <w:tcPr>
            <w:tcW w:w="2410" w:type="dxa"/>
          </w:tcPr>
          <w:p w14:paraId="0ECD39D5"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2C1799BF" w14:textId="77777777" w:rsidTr="00595A90">
        <w:tc>
          <w:tcPr>
            <w:tcW w:w="0" w:type="auto"/>
          </w:tcPr>
          <w:p w14:paraId="454130E2" w14:textId="77777777" w:rsidR="00825839" w:rsidRPr="004F2919" w:rsidRDefault="00825839" w:rsidP="00595A90">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6053" w:type="dxa"/>
          </w:tcPr>
          <w:p w14:paraId="70FD258A"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Quản lý vị thế</w:t>
            </w:r>
          </w:p>
        </w:tc>
        <w:tc>
          <w:tcPr>
            <w:tcW w:w="2410" w:type="dxa"/>
          </w:tcPr>
          <w:p w14:paraId="3A961E5D"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5BDE6893" w14:textId="77777777" w:rsidTr="00595A90">
        <w:tc>
          <w:tcPr>
            <w:tcW w:w="0" w:type="auto"/>
          </w:tcPr>
          <w:p w14:paraId="20720490" w14:textId="77777777" w:rsidR="00825839" w:rsidRPr="004F2919" w:rsidRDefault="00825839" w:rsidP="00595A90">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6053" w:type="dxa"/>
          </w:tcPr>
          <w:p w14:paraId="5125C96D"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Xử lý sự cố</w:t>
            </w:r>
          </w:p>
        </w:tc>
        <w:tc>
          <w:tcPr>
            <w:tcW w:w="2410" w:type="dxa"/>
          </w:tcPr>
          <w:p w14:paraId="31AD2E85"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r w:rsidR="004F2919" w:rsidRPr="004F2919" w14:paraId="49CBFAF4" w14:textId="77777777" w:rsidTr="00595A90">
        <w:tc>
          <w:tcPr>
            <w:tcW w:w="0" w:type="auto"/>
          </w:tcPr>
          <w:p w14:paraId="7E5EBB72" w14:textId="77777777" w:rsidR="00825839" w:rsidRPr="004F2919" w:rsidRDefault="00825839" w:rsidP="00595A90">
            <w:pPr>
              <w:pStyle w:val="Compact"/>
              <w:tabs>
                <w:tab w:val="left" w:pos="284"/>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lastRenderedPageBreak/>
              <w:t>5</w:t>
            </w:r>
          </w:p>
        </w:tc>
        <w:tc>
          <w:tcPr>
            <w:tcW w:w="6053" w:type="dxa"/>
          </w:tcPr>
          <w:p w14:paraId="134A01C6"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Quản lý rủi ro</w:t>
            </w:r>
          </w:p>
        </w:tc>
        <w:tc>
          <w:tcPr>
            <w:tcW w:w="2410" w:type="dxa"/>
          </w:tcPr>
          <w:p w14:paraId="1932B810" w14:textId="77777777" w:rsidR="00825839" w:rsidRPr="004F2919" w:rsidRDefault="00825839" w:rsidP="00036A8F">
            <w:pPr>
              <w:pStyle w:val="Compact"/>
              <w:tabs>
                <w:tab w:val="left" w:pos="284"/>
                <w:tab w:val="left" w:pos="426"/>
              </w:tabs>
              <w:spacing w:before="120" w:after="0" w:line="264" w:lineRule="auto"/>
              <w:rPr>
                <w:rFonts w:ascii="Times New Roman" w:hAnsi="Times New Roman" w:cs="Times New Roman"/>
                <w:sz w:val="28"/>
                <w:szCs w:val="28"/>
              </w:rPr>
            </w:pPr>
          </w:p>
        </w:tc>
      </w:tr>
    </w:tbl>
    <w:p w14:paraId="61C9FDDF" w14:textId="77777777" w:rsidR="00825839" w:rsidRPr="004F2919" w:rsidRDefault="00825839" w:rsidP="00036A8F">
      <w:pPr>
        <w:pStyle w:val="Heading1"/>
        <w:tabs>
          <w:tab w:val="left" w:pos="284"/>
          <w:tab w:val="left" w:pos="426"/>
        </w:tabs>
        <w:spacing w:before="120" w:line="264" w:lineRule="auto"/>
        <w:rPr>
          <w:rFonts w:ascii="Times New Roman" w:hAnsi="Times New Roman" w:cs="Times New Roman"/>
          <w:color w:val="auto"/>
        </w:rPr>
      </w:pPr>
      <w:bookmarkStart w:id="71" w:name="ix.-đánh-giá-chung"/>
      <w:bookmarkEnd w:id="70"/>
      <w:r w:rsidRPr="004F2919">
        <w:rPr>
          <w:rFonts w:ascii="Times New Roman" w:hAnsi="Times New Roman" w:cs="Times New Roman"/>
          <w:color w:val="auto"/>
        </w:rPr>
        <w:t>IX. ĐÁNH GIÁ CHUNG</w:t>
      </w:r>
    </w:p>
    <w:p w14:paraId="1D1D2C34" w14:textId="36E402EB" w:rsidR="00825839" w:rsidRPr="004F2919" w:rsidRDefault="00825839" w:rsidP="0093246A">
      <w:pPr>
        <w:pStyle w:val="ListParagraph"/>
        <w:numPr>
          <w:ilvl w:val="1"/>
          <w:numId w:val="12"/>
        </w:numPr>
        <w:tabs>
          <w:tab w:val="left" w:pos="284"/>
          <w:tab w:val="left" w:pos="426"/>
        </w:tabs>
        <w:spacing w:before="120" w:after="0" w:line="264" w:lineRule="auto"/>
        <w:ind w:hanging="1440"/>
        <w:rPr>
          <w:rFonts w:ascii="Times New Roman" w:hAnsi="Times New Roman" w:cs="Times New Roman"/>
          <w:sz w:val="28"/>
          <w:szCs w:val="28"/>
        </w:rPr>
      </w:pPr>
      <w:r w:rsidRPr="004F2919">
        <w:rPr>
          <w:rFonts w:ascii="Times New Roman" w:hAnsi="Times New Roman" w:cs="Times New Roman"/>
          <w:sz w:val="28"/>
          <w:szCs w:val="28"/>
        </w:rPr>
        <w:t>Đánh giá tình hình hoạt động trong kỳ.</w:t>
      </w:r>
    </w:p>
    <w:p w14:paraId="033598B7" w14:textId="77777777" w:rsidR="00825839" w:rsidRPr="004F2919" w:rsidRDefault="00825839" w:rsidP="0093246A">
      <w:pPr>
        <w:pStyle w:val="ListParagraph"/>
        <w:numPr>
          <w:ilvl w:val="1"/>
          <w:numId w:val="12"/>
        </w:numPr>
        <w:tabs>
          <w:tab w:val="left" w:pos="284"/>
          <w:tab w:val="left" w:pos="426"/>
        </w:tabs>
        <w:spacing w:before="120" w:after="0" w:line="264" w:lineRule="auto"/>
        <w:ind w:hanging="1440"/>
        <w:rPr>
          <w:rFonts w:ascii="Times New Roman" w:hAnsi="Times New Roman" w:cs="Times New Roman"/>
          <w:sz w:val="28"/>
          <w:szCs w:val="28"/>
        </w:rPr>
      </w:pPr>
      <w:r w:rsidRPr="004F2919">
        <w:rPr>
          <w:rFonts w:ascii="Times New Roman" w:hAnsi="Times New Roman" w:cs="Times New Roman"/>
          <w:sz w:val="28"/>
          <w:szCs w:val="28"/>
        </w:rPr>
        <w:t>Các khó khăn, vướng mắc phát sinh.</w:t>
      </w:r>
    </w:p>
    <w:p w14:paraId="3A306572" w14:textId="77777777" w:rsidR="00825839" w:rsidRPr="004F2919" w:rsidRDefault="00825839" w:rsidP="0093246A">
      <w:pPr>
        <w:pStyle w:val="ListParagraph"/>
        <w:numPr>
          <w:ilvl w:val="1"/>
          <w:numId w:val="12"/>
        </w:numPr>
        <w:tabs>
          <w:tab w:val="left" w:pos="284"/>
          <w:tab w:val="left" w:pos="426"/>
        </w:tabs>
        <w:spacing w:before="120" w:after="0" w:line="264" w:lineRule="auto"/>
        <w:ind w:hanging="1440"/>
        <w:rPr>
          <w:rFonts w:ascii="Times New Roman" w:hAnsi="Times New Roman" w:cs="Times New Roman"/>
          <w:sz w:val="28"/>
          <w:szCs w:val="28"/>
        </w:rPr>
      </w:pPr>
      <w:r w:rsidRPr="004F2919">
        <w:rPr>
          <w:rFonts w:ascii="Times New Roman" w:hAnsi="Times New Roman" w:cs="Times New Roman"/>
          <w:sz w:val="28"/>
          <w:szCs w:val="28"/>
        </w:rPr>
        <w:t>Nguyên nhân.</w:t>
      </w:r>
    </w:p>
    <w:bookmarkEnd w:id="71"/>
    <w:p w14:paraId="29070890" w14:textId="77777777" w:rsidR="00825839" w:rsidRPr="004F2919" w:rsidRDefault="00825839" w:rsidP="00036A8F">
      <w:pPr>
        <w:pStyle w:val="Heading1"/>
        <w:tabs>
          <w:tab w:val="left" w:pos="284"/>
          <w:tab w:val="left" w:pos="426"/>
        </w:tabs>
        <w:spacing w:before="120" w:line="264" w:lineRule="auto"/>
        <w:rPr>
          <w:rFonts w:ascii="Times New Roman" w:hAnsi="Times New Roman" w:cs="Times New Roman"/>
          <w:color w:val="auto"/>
        </w:rPr>
      </w:pPr>
      <w:r w:rsidRPr="004F2919">
        <w:rPr>
          <w:rFonts w:ascii="Times New Roman" w:hAnsi="Times New Roman" w:cs="Times New Roman"/>
          <w:color w:val="auto"/>
        </w:rPr>
        <w:t>X. KIẾN NGHỊ, ĐỀ XUẤT</w:t>
      </w:r>
    </w:p>
    <w:p w14:paraId="0DE0382F" w14:textId="1CC9E8FD" w:rsidR="00825839" w:rsidRPr="004F2919" w:rsidRDefault="00595A90" w:rsidP="00595A90">
      <w:pPr>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xml:space="preserve">1. </w:t>
      </w:r>
      <w:r w:rsidR="00825839" w:rsidRPr="004F2919">
        <w:rPr>
          <w:rFonts w:ascii="Times New Roman" w:hAnsi="Times New Roman" w:cs="Times New Roman"/>
          <w:sz w:val="28"/>
          <w:szCs w:val="28"/>
        </w:rPr>
        <w:t>Kiến nghị đối với Bộ Công Thương.</w:t>
      </w:r>
    </w:p>
    <w:p w14:paraId="6DD81B91" w14:textId="0A7002DE" w:rsidR="00825839" w:rsidRPr="004F2919" w:rsidRDefault="00595A90" w:rsidP="00595A90">
      <w:pPr>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xml:space="preserve">2. </w:t>
      </w:r>
      <w:r w:rsidR="00825839" w:rsidRPr="004F2919">
        <w:rPr>
          <w:rFonts w:ascii="Times New Roman" w:hAnsi="Times New Roman" w:cs="Times New Roman"/>
          <w:sz w:val="28"/>
          <w:szCs w:val="28"/>
        </w:rPr>
        <w:t>Kiến nghị đối với Sở giao dịch hàng hóa và các cơ quan liên quan.</w:t>
      </w:r>
    </w:p>
    <w:p w14:paraId="16A6883C" w14:textId="77777777" w:rsidR="00825839" w:rsidRPr="004F2919" w:rsidRDefault="00825839" w:rsidP="00036A8F">
      <w:pPr>
        <w:pStyle w:val="FirstParagraph"/>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0DC51155" w14:textId="77777777" w:rsidR="00825839" w:rsidRPr="004F2919" w:rsidRDefault="00825839" w:rsidP="00036A8F">
      <w:pPr>
        <w:pStyle w:val="BodyTex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5C36B1CF" w14:textId="475D128F" w:rsidR="00825839" w:rsidRPr="004F2919" w:rsidRDefault="00825839" w:rsidP="00825839"/>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7"/>
        <w:gridCol w:w="5235"/>
      </w:tblGrid>
      <w:tr w:rsidR="00A80432" w:rsidRPr="004F2919" w14:paraId="57BDF300" w14:textId="77777777" w:rsidTr="00A07EBB">
        <w:tc>
          <w:tcPr>
            <w:tcW w:w="3837" w:type="dxa"/>
          </w:tcPr>
          <w:p w14:paraId="200D6F71" w14:textId="77777777" w:rsidR="00A80432" w:rsidRPr="004F2919" w:rsidRDefault="00A80432" w:rsidP="00A07EBB">
            <w:pPr>
              <w:rPr>
                <w:rFonts w:ascii="Times New Roman" w:hAnsi="Times New Roman" w:cs="Times New Roman"/>
                <w:sz w:val="28"/>
                <w:szCs w:val="28"/>
              </w:rPr>
            </w:pPr>
            <w:r w:rsidRPr="004F2919">
              <w:br w:type="page"/>
            </w:r>
          </w:p>
        </w:tc>
        <w:tc>
          <w:tcPr>
            <w:tcW w:w="5235" w:type="dxa"/>
          </w:tcPr>
          <w:p w14:paraId="3E7900EB" w14:textId="77777777" w:rsidR="00A80432" w:rsidRPr="004F2919" w:rsidRDefault="00A80432" w:rsidP="00A07EBB">
            <w:pPr>
              <w:pStyle w:val="FirstParagraph"/>
              <w:spacing w:before="0" w:after="0"/>
              <w:jc w:val="center"/>
              <w:rPr>
                <w:rFonts w:ascii="Times New Roman" w:hAnsi="Times New Roman" w:cs="Times New Roman"/>
                <w:i/>
                <w:sz w:val="28"/>
                <w:szCs w:val="28"/>
              </w:rPr>
            </w:pPr>
            <w:r w:rsidRPr="004F2919">
              <w:rPr>
                <w:rFonts w:ascii="Times New Roman" w:hAnsi="Times New Roman" w:cs="Times New Roman"/>
                <w:i/>
                <w:sz w:val="28"/>
                <w:szCs w:val="28"/>
              </w:rPr>
              <w:t>…, ngày … tháng … năm …</w:t>
            </w:r>
          </w:p>
          <w:p w14:paraId="4324FA0F" w14:textId="77777777" w:rsidR="00A80432" w:rsidRPr="004F2919" w:rsidRDefault="00A80432" w:rsidP="00A07EBB">
            <w:pPr>
              <w:pStyle w:val="BodyText"/>
              <w:spacing w:after="0"/>
              <w:jc w:val="center"/>
              <w:rPr>
                <w:rFonts w:ascii="Times New Roman" w:hAnsi="Times New Roman" w:cs="Times New Roman"/>
                <w:b/>
                <w:sz w:val="28"/>
                <w:szCs w:val="28"/>
              </w:rPr>
            </w:pPr>
            <w:r w:rsidRPr="004F2919">
              <w:rPr>
                <w:rFonts w:ascii="Times New Roman" w:hAnsi="Times New Roman" w:cs="Times New Roman"/>
                <w:b/>
                <w:sz w:val="28"/>
                <w:szCs w:val="28"/>
              </w:rPr>
              <w:t>ĐẠI DIỆN THEO PHÁP LUẬT</w:t>
            </w:r>
          </w:p>
          <w:p w14:paraId="7C99DE3F" w14:textId="77777777" w:rsidR="00A80432" w:rsidRPr="004F2919" w:rsidRDefault="00A80432" w:rsidP="00A07EBB">
            <w:pPr>
              <w:pStyle w:val="BodyText"/>
              <w:spacing w:after="0"/>
              <w:jc w:val="center"/>
              <w:rPr>
                <w:rFonts w:ascii="Times New Roman" w:hAnsi="Times New Roman" w:cs="Times New Roman"/>
                <w:sz w:val="28"/>
                <w:szCs w:val="28"/>
              </w:rPr>
            </w:pPr>
            <w:r w:rsidRPr="004F2919">
              <w:rPr>
                <w:rFonts w:ascii="Times New Roman" w:hAnsi="Times New Roman" w:cs="Times New Roman"/>
                <w:sz w:val="28"/>
                <w:szCs w:val="28"/>
              </w:rPr>
              <w:t>(Ký, ghi rõ họ tên, chức vụ và đóng dấu)</w:t>
            </w:r>
          </w:p>
          <w:p w14:paraId="35F01E0F" w14:textId="77777777" w:rsidR="00A80432" w:rsidRPr="004F2919" w:rsidRDefault="00A80432" w:rsidP="00A07EBB">
            <w:pPr>
              <w:rPr>
                <w:rFonts w:ascii="Times New Roman" w:hAnsi="Times New Roman" w:cs="Times New Roman"/>
                <w:sz w:val="28"/>
                <w:szCs w:val="28"/>
              </w:rPr>
            </w:pPr>
          </w:p>
        </w:tc>
      </w:tr>
    </w:tbl>
    <w:p w14:paraId="2D2020C4" w14:textId="77777777" w:rsidR="00A80432" w:rsidRPr="004F2919" w:rsidRDefault="00A80432" w:rsidP="00A80432">
      <w:pPr>
        <w:pStyle w:val="BodyText"/>
      </w:pPr>
    </w:p>
    <w:p w14:paraId="4495C9E8" w14:textId="77777777" w:rsidR="00A80432" w:rsidRPr="004F2919" w:rsidRDefault="00A80432" w:rsidP="00A80432">
      <w:pPr>
        <w:rPr>
          <w:rFonts w:ascii="Times New Roman" w:eastAsia="Times New Roman" w:hAnsi="Times New Roman" w:cs="Times New Roman"/>
          <w:sz w:val="28"/>
          <w:szCs w:val="28"/>
        </w:rPr>
      </w:pPr>
      <w:r w:rsidRPr="004F2919">
        <w:rPr>
          <w:rFonts w:ascii="Times New Roman" w:eastAsia="Times New Roman" w:hAnsi="Times New Roman" w:cs="Times New Roman"/>
          <w:sz w:val="28"/>
          <w:szCs w:val="28"/>
        </w:rPr>
        <w:br w:type="page"/>
      </w:r>
    </w:p>
    <w:p w14:paraId="416FA6CB" w14:textId="0CB8DBAA" w:rsidR="00A80432" w:rsidRPr="004F2919" w:rsidRDefault="00DC632A" w:rsidP="00A80432">
      <w:pPr>
        <w:spacing w:before="100" w:beforeAutospacing="1" w:after="100" w:afterAutospacing="1"/>
        <w:ind w:left="7200"/>
        <w:rPr>
          <w:rFonts w:ascii="Times New Roman" w:eastAsia="Times New Roman" w:hAnsi="Times New Roman" w:cs="Times New Roman"/>
          <w:b/>
          <w:sz w:val="28"/>
          <w:szCs w:val="28"/>
        </w:rPr>
      </w:pPr>
      <w:r w:rsidRPr="004F2919">
        <w:rPr>
          <w:rFonts w:ascii="Times New Roman" w:eastAsia="Times New Roman" w:hAnsi="Times New Roman" w:cs="Times New Roman"/>
          <w:b/>
          <w:sz w:val="28"/>
          <w:szCs w:val="28"/>
        </w:rPr>
        <w:lastRenderedPageBreak/>
        <w:t>Mẫu số 3c</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811"/>
      </w:tblGrid>
      <w:tr w:rsidR="004F2919" w:rsidRPr="004F2919" w14:paraId="0BA914A9" w14:textId="77777777" w:rsidTr="00363DEF">
        <w:tc>
          <w:tcPr>
            <w:tcW w:w="3256" w:type="dxa"/>
          </w:tcPr>
          <w:p w14:paraId="2A5DF017" w14:textId="77777777" w:rsidR="00DC632A" w:rsidRPr="004F2919" w:rsidRDefault="00DC632A" w:rsidP="00363DEF">
            <w:pPr>
              <w:jc w:val="center"/>
              <w:rPr>
                <w:rFonts w:ascii="Times New Roman" w:hAnsi="Times New Roman" w:cs="Times New Roman"/>
                <w:b/>
                <w:sz w:val="26"/>
                <w:szCs w:val="26"/>
              </w:rPr>
            </w:pPr>
            <w:r w:rsidRPr="004F2919">
              <w:rPr>
                <w:rFonts w:ascii="Times New Roman" w:hAnsi="Times New Roman" w:cs="Times New Roman"/>
                <w:b/>
                <w:sz w:val="26"/>
                <w:szCs w:val="26"/>
              </w:rPr>
              <w:t>TÊN DOANH NGHIỆP</w:t>
            </w:r>
          </w:p>
          <w:p w14:paraId="70D06BB5" w14:textId="77777777" w:rsidR="00DC632A" w:rsidRPr="004F2919" w:rsidRDefault="00DC632A" w:rsidP="00363DEF">
            <w:pPr>
              <w:jc w:val="center"/>
              <w:rPr>
                <w:rFonts w:ascii="Times New Roman" w:hAnsi="Times New Roman" w:cs="Times New Roman"/>
                <w:b/>
                <w:sz w:val="26"/>
                <w:szCs w:val="26"/>
              </w:rPr>
            </w:pPr>
            <w:r w:rsidRPr="004F2919">
              <w:rPr>
                <w:rFonts w:ascii="Times New Roman" w:hAnsi="Times New Roman" w:cs="Times New Roman"/>
                <w:b/>
                <w:noProof/>
                <w:sz w:val="26"/>
                <w:szCs w:val="26"/>
              </w:rPr>
              <mc:AlternateContent>
                <mc:Choice Requires="wps">
                  <w:drawing>
                    <wp:anchor distT="0" distB="0" distL="114300" distR="114300" simplePos="0" relativeHeight="251670528" behindDoc="0" locked="0" layoutInCell="1" allowOverlap="1" wp14:anchorId="708A4A58" wp14:editId="0452FF98">
                      <wp:simplePos x="0" y="0"/>
                      <wp:positionH relativeFrom="column">
                        <wp:posOffset>527685</wp:posOffset>
                      </wp:positionH>
                      <wp:positionV relativeFrom="paragraph">
                        <wp:posOffset>92075</wp:posOffset>
                      </wp:positionV>
                      <wp:extent cx="87630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8763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B10748" id="Straight Connector 7"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1.55pt,7.25pt" to="110.5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" strokecolor="black [3040]"/>
                  </w:pict>
                </mc:Fallback>
              </mc:AlternateContent>
            </w:r>
          </w:p>
          <w:p w14:paraId="06C0F84B" w14:textId="77777777" w:rsidR="00DC632A" w:rsidRPr="004F2919" w:rsidRDefault="00DC632A" w:rsidP="00363DEF">
            <w:pPr>
              <w:pStyle w:val="BodyText"/>
              <w:jc w:val="center"/>
              <w:rPr>
                <w:rFonts w:ascii="Times New Roman" w:hAnsi="Times New Roman" w:cs="Times New Roman"/>
                <w:sz w:val="26"/>
                <w:szCs w:val="26"/>
              </w:rPr>
            </w:pPr>
            <w:r w:rsidRPr="004F2919">
              <w:rPr>
                <w:rFonts w:ascii="Times New Roman" w:hAnsi="Times New Roman" w:cs="Times New Roman"/>
                <w:sz w:val="26"/>
                <w:szCs w:val="26"/>
              </w:rPr>
              <w:t>Số: ………/BC-……</w:t>
            </w:r>
          </w:p>
          <w:p w14:paraId="3401FA56" w14:textId="77777777" w:rsidR="00DC632A" w:rsidRPr="004F2919" w:rsidRDefault="00DC632A" w:rsidP="00363DEF">
            <w:pPr>
              <w:jc w:val="center"/>
              <w:rPr>
                <w:rFonts w:ascii="Times New Roman" w:eastAsia="Times New Roman" w:hAnsi="Times New Roman" w:cs="Times New Roman"/>
                <w:b/>
                <w:sz w:val="26"/>
                <w:szCs w:val="26"/>
              </w:rPr>
            </w:pPr>
          </w:p>
        </w:tc>
        <w:tc>
          <w:tcPr>
            <w:tcW w:w="5811" w:type="dxa"/>
          </w:tcPr>
          <w:p w14:paraId="4AED8BB6" w14:textId="77777777" w:rsidR="00DC632A" w:rsidRPr="004F2919" w:rsidRDefault="00DC632A" w:rsidP="00363DEF">
            <w:pPr>
              <w:jc w:val="center"/>
              <w:rPr>
                <w:rFonts w:ascii="Times New Roman" w:hAnsi="Times New Roman" w:cs="Times New Roman"/>
                <w:b/>
                <w:sz w:val="26"/>
                <w:szCs w:val="26"/>
              </w:rPr>
            </w:pPr>
            <w:r w:rsidRPr="004F2919">
              <w:rPr>
                <w:rFonts w:ascii="Times New Roman" w:hAnsi="Times New Roman" w:cs="Times New Roman"/>
                <w:b/>
                <w:sz w:val="26"/>
                <w:szCs w:val="26"/>
              </w:rPr>
              <w:t>CỘNG HÒA XÃ HỘI CHỦ NGHĨA VIỆT NAM</w:t>
            </w:r>
          </w:p>
          <w:p w14:paraId="16159020" w14:textId="77777777" w:rsidR="00DC632A" w:rsidRPr="004F2919" w:rsidRDefault="00DC632A" w:rsidP="00363DEF">
            <w:pPr>
              <w:jc w:val="center"/>
              <w:rPr>
                <w:rFonts w:ascii="Times New Roman" w:hAnsi="Times New Roman" w:cs="Times New Roman"/>
                <w:b/>
                <w:sz w:val="26"/>
                <w:szCs w:val="26"/>
              </w:rPr>
            </w:pPr>
            <w:r w:rsidRPr="004F2919">
              <w:rPr>
                <w:rFonts w:ascii="Times New Roman" w:hAnsi="Times New Roman" w:cs="Times New Roman"/>
                <w:b/>
                <w:sz w:val="26"/>
                <w:szCs w:val="26"/>
              </w:rPr>
              <w:t>Độc lập - Tự do - Hạnh phúc</w:t>
            </w:r>
          </w:p>
          <w:p w14:paraId="5446C848" w14:textId="77777777" w:rsidR="00DC632A" w:rsidRPr="004F2919" w:rsidRDefault="00DC632A" w:rsidP="00363DEF">
            <w:pPr>
              <w:jc w:val="center"/>
              <w:rPr>
                <w:rFonts w:ascii="Times New Roman" w:hAnsi="Times New Roman" w:cs="Times New Roman"/>
                <w:sz w:val="26"/>
                <w:szCs w:val="26"/>
              </w:rPr>
            </w:pPr>
            <w:r w:rsidRPr="004F2919">
              <w:rPr>
                <w:rFonts w:ascii="Times New Roman" w:hAnsi="Times New Roman" w:cs="Times New Roman"/>
                <w:b/>
                <w:noProof/>
                <w:sz w:val="26"/>
                <w:szCs w:val="26"/>
              </w:rPr>
              <mc:AlternateContent>
                <mc:Choice Requires="wps">
                  <w:drawing>
                    <wp:anchor distT="0" distB="0" distL="114300" distR="114300" simplePos="0" relativeHeight="251671552" behindDoc="0" locked="0" layoutInCell="1" allowOverlap="1" wp14:anchorId="7F2413CD" wp14:editId="26189869">
                      <wp:simplePos x="0" y="0"/>
                      <wp:positionH relativeFrom="column">
                        <wp:posOffset>784225</wp:posOffset>
                      </wp:positionH>
                      <wp:positionV relativeFrom="paragraph">
                        <wp:posOffset>102235</wp:posOffset>
                      </wp:positionV>
                      <wp:extent cx="192405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9240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99B9995" id="Straight Connector 8"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75pt,8.05pt" to="213.2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" strokecolor="black [3040]"/>
                  </w:pict>
                </mc:Fallback>
              </mc:AlternateContent>
            </w:r>
          </w:p>
          <w:p w14:paraId="3A7E55E3" w14:textId="77777777" w:rsidR="00DC632A" w:rsidRPr="004F2919" w:rsidRDefault="00DC632A" w:rsidP="00363DEF">
            <w:pPr>
              <w:pStyle w:val="BodyText"/>
              <w:jc w:val="center"/>
              <w:rPr>
                <w:rFonts w:ascii="Times New Roman" w:hAnsi="Times New Roman" w:cs="Times New Roman"/>
                <w:i/>
                <w:sz w:val="26"/>
                <w:szCs w:val="26"/>
              </w:rPr>
            </w:pPr>
            <w:r w:rsidRPr="004F2919">
              <w:rPr>
                <w:rFonts w:ascii="Times New Roman" w:hAnsi="Times New Roman" w:cs="Times New Roman"/>
                <w:i/>
                <w:sz w:val="26"/>
                <w:szCs w:val="26"/>
              </w:rPr>
              <w:t>………, ngày …… tháng …… năm ……</w:t>
            </w:r>
          </w:p>
          <w:p w14:paraId="1BB1B63D" w14:textId="77777777" w:rsidR="00DC632A" w:rsidRPr="004F2919" w:rsidRDefault="00DC632A" w:rsidP="00363DEF">
            <w:pPr>
              <w:jc w:val="center"/>
              <w:rPr>
                <w:rFonts w:ascii="Times New Roman" w:eastAsia="Times New Roman" w:hAnsi="Times New Roman" w:cs="Times New Roman"/>
                <w:b/>
                <w:sz w:val="26"/>
                <w:szCs w:val="26"/>
              </w:rPr>
            </w:pPr>
          </w:p>
        </w:tc>
      </w:tr>
    </w:tbl>
    <w:p w14:paraId="735E8798" w14:textId="77777777" w:rsidR="00A80432" w:rsidRPr="004F2919" w:rsidRDefault="00A80432" w:rsidP="00DC632A">
      <w:pPr>
        <w:tabs>
          <w:tab w:val="left" w:pos="426"/>
        </w:tabs>
        <w:spacing w:before="120" w:after="0" w:line="264" w:lineRule="auto"/>
        <w:jc w:val="center"/>
        <w:rPr>
          <w:rFonts w:ascii="Times New Roman" w:eastAsia="Times New Roman" w:hAnsi="Times New Roman" w:cs="Times New Roman"/>
          <w:b/>
          <w:sz w:val="28"/>
          <w:szCs w:val="28"/>
        </w:rPr>
      </w:pPr>
      <w:r w:rsidRPr="004F2919">
        <w:rPr>
          <w:rFonts w:ascii="Times New Roman" w:eastAsia="Times New Roman" w:hAnsi="Times New Roman" w:cs="Times New Roman"/>
          <w:b/>
          <w:sz w:val="28"/>
          <w:szCs w:val="28"/>
        </w:rPr>
        <w:t>BÁO CÁO ĐỘT XUẤT</w:t>
      </w:r>
    </w:p>
    <w:p w14:paraId="43E3F357"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p>
    <w:p w14:paraId="211C907B" w14:textId="29232234"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Kính gửi: Bộ Công Thương (Cục Quản lý và Phát triển thị trường trong nước)</w:t>
      </w:r>
    </w:p>
    <w:p w14:paraId="7AF84539" w14:textId="77777777" w:rsidR="00DC632A" w:rsidRPr="004F2919" w:rsidRDefault="00DC632A" w:rsidP="00DC632A">
      <w:pPr>
        <w:pStyle w:val="Heading1"/>
        <w:tabs>
          <w:tab w:val="left" w:pos="426"/>
        </w:tabs>
        <w:spacing w:before="120" w:line="264" w:lineRule="auto"/>
        <w:rPr>
          <w:rFonts w:ascii="Times New Roman" w:hAnsi="Times New Roman" w:cs="Times New Roman"/>
          <w:color w:val="auto"/>
        </w:rPr>
      </w:pPr>
      <w:bookmarkStart w:id="72" w:name="i.-thông-tin-đơn-vị-báo-cáo"/>
    </w:p>
    <w:p w14:paraId="5FDF8C15" w14:textId="12A910DA" w:rsidR="00DC632A" w:rsidRPr="004F2919" w:rsidRDefault="00DC632A" w:rsidP="00DC632A">
      <w:pPr>
        <w:pStyle w:val="Heading1"/>
        <w:tabs>
          <w:tab w:val="left" w:pos="426"/>
        </w:tabs>
        <w:spacing w:before="120" w:line="264" w:lineRule="auto"/>
        <w:rPr>
          <w:rFonts w:ascii="Times New Roman" w:hAnsi="Times New Roman" w:cs="Times New Roman"/>
          <w:color w:val="auto"/>
        </w:rPr>
      </w:pPr>
      <w:r w:rsidRPr="004F2919">
        <w:rPr>
          <w:rFonts w:ascii="Times New Roman" w:hAnsi="Times New Roman" w:cs="Times New Roman"/>
          <w:color w:val="auto"/>
        </w:rPr>
        <w:t>I. THÔNG TIN ĐƠN VỊ BÁO CÁO</w:t>
      </w:r>
    </w:p>
    <w:p w14:paraId="76DB7469" w14:textId="1834E918" w:rsidR="00DC632A" w:rsidRPr="004F2919" w:rsidRDefault="00DC632A" w:rsidP="00DC632A">
      <w:pPr>
        <w:pStyle w:val="Compact"/>
        <w:tabs>
          <w:tab w:val="left" w:pos="284"/>
          <w:tab w:val="left" w:pos="426"/>
        </w:tabs>
        <w:spacing w:before="120" w:after="0" w:line="264" w:lineRule="auto"/>
        <w:rPr>
          <w:rFonts w:ascii="Times New Roman" w:hAnsi="Times New Roman" w:cs="Times New Roman"/>
          <w:sz w:val="28"/>
          <w:szCs w:val="28"/>
        </w:rPr>
      </w:pPr>
      <w:bookmarkStart w:id="73" w:name="ii.-thông-tin-về-sự-việc"/>
      <w:bookmarkEnd w:id="72"/>
      <w:r w:rsidRPr="004F2919">
        <w:rPr>
          <w:rFonts w:ascii="Times New Roman" w:hAnsi="Times New Roman" w:cs="Times New Roman"/>
          <w:sz w:val="28"/>
          <w:szCs w:val="28"/>
        </w:rPr>
        <w:t xml:space="preserve">- Tên Sở giao dịch hàng hóa/ Trung tâm thanh toán bù trừ: </w:t>
      </w:r>
    </w:p>
    <w:p w14:paraId="5C0DC871" w14:textId="77777777" w:rsidR="00DC632A" w:rsidRPr="004F2919" w:rsidRDefault="00DC632A" w:rsidP="00DC632A">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Mã số doanh nghiệp:</w:t>
      </w:r>
    </w:p>
    <w:p w14:paraId="17CF9143" w14:textId="77777777" w:rsidR="00DC632A" w:rsidRPr="004F2919" w:rsidRDefault="00DC632A" w:rsidP="00DC632A">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Giấy chứng nhận đăng ký doanh nghiệp số: .......... do .......... cấp ngày ..........</w:t>
      </w:r>
    </w:p>
    <w:p w14:paraId="110474A2" w14:textId="77777777" w:rsidR="00DC632A" w:rsidRPr="004F2919" w:rsidRDefault="00DC632A" w:rsidP="00DC632A">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Địa chỉ trụ sở chính:</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xml:space="preserve"> </w:t>
      </w:r>
    </w:p>
    <w:p w14:paraId="72FB34A7" w14:textId="77777777" w:rsidR="00DC632A" w:rsidRPr="004F2919" w:rsidRDefault="00DC632A" w:rsidP="00DC632A">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Điện thoại:</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p>
    <w:p w14:paraId="2A1FE7A6" w14:textId="77777777" w:rsidR="00DC632A" w:rsidRPr="004F2919" w:rsidRDefault="00DC632A" w:rsidP="00DC632A">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Email:</w:t>
      </w:r>
      <w:r w:rsidRPr="004F2919">
        <w:rPr>
          <w:rFonts w:ascii="Times New Roman" w:hAnsi="Times New Roman" w:cs="Times New Roman"/>
          <w:sz w:val="28"/>
          <w:szCs w:val="28"/>
        </w:rPr>
        <w:tab/>
        <w:t xml:space="preserve"> </w:t>
      </w:r>
      <w:r w:rsidRPr="004F2919">
        <w:rPr>
          <w:rFonts w:ascii="Times New Roman" w:hAnsi="Times New Roman" w:cs="Times New Roman"/>
          <w:sz w:val="28"/>
          <w:szCs w:val="28"/>
        </w:rPr>
        <w:tab/>
      </w:r>
      <w:r w:rsidRPr="004F2919">
        <w:rPr>
          <w:rFonts w:ascii="Times New Roman" w:hAnsi="Times New Roman" w:cs="Times New Roman"/>
          <w:sz w:val="28"/>
          <w:szCs w:val="28"/>
        </w:rPr>
        <w:tab/>
        <w:t xml:space="preserve"> Website (nếu có):</w:t>
      </w:r>
    </w:p>
    <w:p w14:paraId="2506A43F" w14:textId="77777777" w:rsidR="00DC632A" w:rsidRPr="004F2919" w:rsidRDefault="00DC632A" w:rsidP="00DC632A">
      <w:pPr>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2. Người đại diện theo pháp luật:</w:t>
      </w:r>
    </w:p>
    <w:p w14:paraId="0AD7CFAB" w14:textId="77777777" w:rsidR="00DC632A" w:rsidRPr="004F2919" w:rsidRDefault="00DC632A" w:rsidP="00DC632A">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xml:space="preserve">- Họ và tên: </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Chức vụ:</w:t>
      </w:r>
    </w:p>
    <w:p w14:paraId="1446913D" w14:textId="77777777" w:rsidR="00DC632A" w:rsidRPr="004F2919" w:rsidRDefault="00DC632A" w:rsidP="00DC632A">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Điện thoại:</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Email:</w:t>
      </w:r>
    </w:p>
    <w:p w14:paraId="723E9AE3" w14:textId="77777777" w:rsidR="00DC632A" w:rsidRPr="004F2919" w:rsidRDefault="00DC632A" w:rsidP="00DC632A">
      <w:pPr>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3. Người lập báo cáo:</w:t>
      </w:r>
    </w:p>
    <w:p w14:paraId="66C8EC7A" w14:textId="77777777" w:rsidR="00DC632A" w:rsidRPr="004F2919" w:rsidRDefault="00DC632A" w:rsidP="00DC632A">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Họ và tên:</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Chức vụ:</w:t>
      </w:r>
    </w:p>
    <w:p w14:paraId="4524E175" w14:textId="77777777" w:rsidR="00DC632A" w:rsidRPr="004F2919" w:rsidRDefault="00DC632A" w:rsidP="00DC632A">
      <w:pPr>
        <w:pStyle w:val="Compact"/>
        <w:tabs>
          <w:tab w:val="left" w:pos="284"/>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Điện thoại:</w:t>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r>
      <w:r w:rsidRPr="004F2919">
        <w:rPr>
          <w:rFonts w:ascii="Times New Roman" w:hAnsi="Times New Roman" w:cs="Times New Roman"/>
          <w:sz w:val="28"/>
          <w:szCs w:val="28"/>
        </w:rPr>
        <w:tab/>
        <w:t>- Email:</w:t>
      </w:r>
    </w:p>
    <w:p w14:paraId="31191EEF" w14:textId="77777777" w:rsidR="00DC632A" w:rsidRPr="004F2919" w:rsidRDefault="00DC632A" w:rsidP="00DC632A">
      <w:pPr>
        <w:pStyle w:val="Heading1"/>
        <w:tabs>
          <w:tab w:val="left" w:pos="426"/>
        </w:tabs>
        <w:spacing w:before="120" w:line="264" w:lineRule="auto"/>
        <w:rPr>
          <w:rFonts w:ascii="Times New Roman" w:hAnsi="Times New Roman" w:cs="Times New Roman"/>
          <w:color w:val="auto"/>
        </w:rPr>
      </w:pPr>
      <w:r w:rsidRPr="004F2919">
        <w:rPr>
          <w:rFonts w:ascii="Times New Roman" w:hAnsi="Times New Roman" w:cs="Times New Roman"/>
          <w:color w:val="auto"/>
        </w:rPr>
        <w:t>II. THÔNG TIN VỀ SỰ VIỆC</w:t>
      </w:r>
    </w:p>
    <w:p w14:paraId="2BC47C49" w14:textId="40A81563" w:rsidR="00DC632A" w:rsidRPr="004F2919" w:rsidRDefault="00DC632A" w:rsidP="0093246A">
      <w:pPr>
        <w:pStyle w:val="Compact"/>
        <w:numPr>
          <w:ilvl w:val="2"/>
          <w:numId w:val="12"/>
        </w:numPr>
        <w:tabs>
          <w:tab w:val="left" w:pos="284"/>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Thời điểm phát sinh:</w:t>
      </w:r>
    </w:p>
    <w:p w14:paraId="2BE0BE9C" w14:textId="77777777" w:rsidR="00DC632A" w:rsidRPr="004F2919" w:rsidRDefault="00DC632A" w:rsidP="0093246A">
      <w:pPr>
        <w:pStyle w:val="Compact"/>
        <w:numPr>
          <w:ilvl w:val="2"/>
          <w:numId w:val="12"/>
        </w:numPr>
        <w:tabs>
          <w:tab w:val="left" w:pos="284"/>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Thời gian bắt đầu:</w:t>
      </w:r>
    </w:p>
    <w:p w14:paraId="67FD2217" w14:textId="77777777" w:rsidR="00DC632A" w:rsidRPr="004F2919" w:rsidRDefault="00DC632A" w:rsidP="0093246A">
      <w:pPr>
        <w:pStyle w:val="Compact"/>
        <w:numPr>
          <w:ilvl w:val="2"/>
          <w:numId w:val="12"/>
        </w:numPr>
        <w:tabs>
          <w:tab w:val="left" w:pos="284"/>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Thời gian phát hiện:</w:t>
      </w:r>
    </w:p>
    <w:p w14:paraId="7511A7C4" w14:textId="77777777" w:rsidR="00DC632A" w:rsidRPr="004F2919" w:rsidRDefault="00DC632A" w:rsidP="0093246A">
      <w:pPr>
        <w:pStyle w:val="Compact"/>
        <w:numPr>
          <w:ilvl w:val="2"/>
          <w:numId w:val="12"/>
        </w:numPr>
        <w:tabs>
          <w:tab w:val="left" w:pos="284"/>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Địa điểm hoặc hệ thống xảy ra sự việc:</w:t>
      </w:r>
    </w:p>
    <w:p w14:paraId="415DFB1F" w14:textId="77777777" w:rsidR="00DC632A" w:rsidRPr="004F2919" w:rsidRDefault="00DC632A" w:rsidP="0093246A">
      <w:pPr>
        <w:pStyle w:val="Compact"/>
        <w:numPr>
          <w:ilvl w:val="2"/>
          <w:numId w:val="12"/>
        </w:numPr>
        <w:tabs>
          <w:tab w:val="left" w:pos="284"/>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Loại sự việc</w:t>
      </w:r>
    </w:p>
    <w:p w14:paraId="4D77A3E9" w14:textId="77777777" w:rsidR="00DC632A" w:rsidRPr="004F2919" w:rsidRDefault="00DC632A" w:rsidP="00DC632A">
      <w:pPr>
        <w:pStyle w:val="FirstParagraph"/>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Sự cố kỹ thuật</w:t>
      </w:r>
    </w:p>
    <w:p w14:paraId="01D7FEB6"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Sự cố hệ thống công nghệ thông tin</w:t>
      </w:r>
    </w:p>
    <w:p w14:paraId="56533028"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lastRenderedPageBreak/>
        <w:t>□ Sự cố an toàn thông tin, an ninh mạng</w:t>
      </w:r>
    </w:p>
    <w:p w14:paraId="506B5689"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Gián đoạn hoạt động giao dịch</w:t>
      </w:r>
    </w:p>
    <w:p w14:paraId="40E394BF"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Gián đoạn hoạt động thanh toán bù trừ</w:t>
      </w:r>
    </w:p>
    <w:p w14:paraId="75CE2818"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Vi phạm nghĩa vụ ký quỹ</w:t>
      </w:r>
    </w:p>
    <w:p w14:paraId="00E51037"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Vi phạm nghĩa vụ thanh toán</w:t>
      </w:r>
    </w:p>
    <w:p w14:paraId="6EABCC3E"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Biến động bất thường của thị trường</w:t>
      </w:r>
    </w:p>
    <w:p w14:paraId="4FC7648E"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Dấu hiệu thao túng thị trường</w:t>
      </w:r>
    </w:p>
    <w:p w14:paraId="2F696E88"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Dấu hiệu vi phạm pháp luật</w:t>
      </w:r>
    </w:p>
    <w:p w14:paraId="7AC2342A"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Sự việc khác</w:t>
      </w:r>
    </w:p>
    <w:p w14:paraId="07582A85" w14:textId="77777777" w:rsidR="00DC632A" w:rsidRPr="004F2919" w:rsidRDefault="00DC632A" w:rsidP="0093246A">
      <w:pPr>
        <w:pStyle w:val="Compact"/>
        <w:numPr>
          <w:ilvl w:val="2"/>
          <w:numId w:val="12"/>
        </w:numPr>
        <w:tabs>
          <w:tab w:val="left" w:pos="284"/>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Mô tả tóm tắt sự việc</w:t>
      </w:r>
    </w:p>
    <w:p w14:paraId="5C63DC26" w14:textId="77777777" w:rsidR="00DC632A" w:rsidRPr="004F2919" w:rsidRDefault="00DC632A" w:rsidP="00DC632A">
      <w:pPr>
        <w:pStyle w:val="FirstParagraph"/>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7E01819B"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1AD6156A"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015504AA" w14:textId="77777777" w:rsidR="00DC632A" w:rsidRPr="004F2919" w:rsidRDefault="00DC632A" w:rsidP="00DC632A">
      <w:pPr>
        <w:pStyle w:val="Heading1"/>
        <w:tabs>
          <w:tab w:val="left" w:pos="426"/>
        </w:tabs>
        <w:spacing w:before="120" w:line="264" w:lineRule="auto"/>
        <w:rPr>
          <w:rFonts w:ascii="Times New Roman" w:hAnsi="Times New Roman" w:cs="Times New Roman"/>
          <w:color w:val="auto"/>
        </w:rPr>
      </w:pPr>
      <w:bookmarkStart w:id="74" w:name="iii.-đánh-giá-ảnh-hưởng"/>
      <w:bookmarkEnd w:id="73"/>
      <w:r w:rsidRPr="004F2919">
        <w:rPr>
          <w:rFonts w:ascii="Times New Roman" w:hAnsi="Times New Roman" w:cs="Times New Roman"/>
          <w:color w:val="auto"/>
        </w:rPr>
        <w:t>III. ĐÁNH GIÁ ẢNH HƯỞNG</w:t>
      </w:r>
    </w:p>
    <w:p w14:paraId="35A0AD5F" w14:textId="037B4493" w:rsidR="00DC632A" w:rsidRPr="004F2919" w:rsidRDefault="00DC632A" w:rsidP="0093246A">
      <w:pPr>
        <w:pStyle w:val="Compact"/>
        <w:numPr>
          <w:ilvl w:val="3"/>
          <w:numId w:val="12"/>
        </w:numPr>
        <w:tabs>
          <w:tab w:val="left" w:pos="284"/>
        </w:tabs>
        <w:spacing w:before="120" w:after="0" w:line="264" w:lineRule="auto"/>
        <w:ind w:hanging="2880"/>
        <w:rPr>
          <w:rFonts w:ascii="Times New Roman" w:hAnsi="Times New Roman" w:cs="Times New Roman"/>
          <w:sz w:val="28"/>
          <w:szCs w:val="28"/>
        </w:rPr>
      </w:pPr>
      <w:r w:rsidRPr="004F2919">
        <w:rPr>
          <w:rFonts w:ascii="Times New Roman" w:hAnsi="Times New Roman" w:cs="Times New Roman"/>
          <w:sz w:val="28"/>
          <w:szCs w:val="28"/>
        </w:rPr>
        <w:t>Phạm vi ảnh hưởng</w:t>
      </w:r>
    </w:p>
    <w:p w14:paraId="7027F784" w14:textId="77777777" w:rsidR="00DC632A" w:rsidRPr="004F2919" w:rsidRDefault="00DC632A" w:rsidP="00DC632A">
      <w:pPr>
        <w:pStyle w:val="FirstParagraph"/>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Toàn hệ thống</w:t>
      </w:r>
    </w:p>
    <w:p w14:paraId="484F7EBC"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Một phần hệ thống</w:t>
      </w:r>
    </w:p>
    <w:p w14:paraId="2CBDCED6"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Một hoặc một số thành viên</w:t>
      </w:r>
    </w:p>
    <w:p w14:paraId="08B4A7BC"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Một hoặc một số loại hàng hóa</w:t>
      </w:r>
    </w:p>
    <w:p w14:paraId="15938F6C"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Khác</w:t>
      </w:r>
    </w:p>
    <w:p w14:paraId="58F1D795" w14:textId="77777777" w:rsidR="00DC632A" w:rsidRPr="004F2919" w:rsidRDefault="00DC632A" w:rsidP="0093246A">
      <w:pPr>
        <w:pStyle w:val="Compact"/>
        <w:numPr>
          <w:ilvl w:val="3"/>
          <w:numId w:val="12"/>
        </w:numPr>
        <w:tabs>
          <w:tab w:val="left" w:pos="284"/>
        </w:tabs>
        <w:spacing w:before="120" w:after="0" w:line="264" w:lineRule="auto"/>
        <w:ind w:hanging="2880"/>
        <w:rPr>
          <w:rFonts w:ascii="Times New Roman" w:hAnsi="Times New Roman" w:cs="Times New Roman"/>
          <w:sz w:val="28"/>
          <w:szCs w:val="28"/>
        </w:rPr>
      </w:pPr>
      <w:r w:rsidRPr="004F2919">
        <w:rPr>
          <w:rFonts w:ascii="Times New Roman" w:hAnsi="Times New Roman" w:cs="Times New Roman"/>
          <w:sz w:val="28"/>
          <w:szCs w:val="28"/>
        </w:rPr>
        <w:t>Mức độ ảnh hưởng</w:t>
      </w:r>
    </w:p>
    <w:tbl>
      <w:tblPr>
        <w:tblStyle w:val="Table"/>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4069"/>
        <w:gridCol w:w="4111"/>
      </w:tblGrid>
      <w:tr w:rsidR="004F2919" w:rsidRPr="004F2919" w14:paraId="01526D3A" w14:textId="77777777" w:rsidTr="00DC632A">
        <w:trPr>
          <w:cnfStyle w:val="100000000000" w:firstRow="1" w:lastRow="0" w:firstColumn="0" w:lastColumn="0" w:oddVBand="0" w:evenVBand="0" w:oddHBand="0" w:evenHBand="0" w:firstRowFirstColumn="0" w:firstRowLastColumn="0" w:lastRowFirstColumn="0" w:lastRowLastColumn="0"/>
          <w:tblHeader/>
        </w:trPr>
        <w:tc>
          <w:tcPr>
            <w:tcW w:w="0" w:type="auto"/>
          </w:tcPr>
          <w:p w14:paraId="30DB4DF4" w14:textId="4B0B1CC9" w:rsidR="00DC632A" w:rsidRPr="004F2919" w:rsidRDefault="00DC632A" w:rsidP="00DC632A">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4069" w:type="dxa"/>
          </w:tcPr>
          <w:p w14:paraId="50E8558E" w14:textId="0926CEE1" w:rsidR="00DC632A" w:rsidRPr="004F2919" w:rsidRDefault="00DC632A" w:rsidP="00DC632A">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Nội dung ảnh hưởng</w:t>
            </w:r>
          </w:p>
        </w:tc>
        <w:tc>
          <w:tcPr>
            <w:tcW w:w="4111" w:type="dxa"/>
          </w:tcPr>
          <w:p w14:paraId="7C270E09" w14:textId="77777777" w:rsidR="00DC632A" w:rsidRPr="004F2919" w:rsidRDefault="00DC632A" w:rsidP="00DC632A">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Mô tả</w:t>
            </w:r>
          </w:p>
        </w:tc>
      </w:tr>
      <w:tr w:rsidR="004F2919" w:rsidRPr="004F2919" w14:paraId="5BF0003C" w14:textId="77777777" w:rsidTr="00DC632A">
        <w:tc>
          <w:tcPr>
            <w:tcW w:w="0" w:type="auto"/>
          </w:tcPr>
          <w:p w14:paraId="06EBAD79" w14:textId="0D9CD157" w:rsidR="00DC632A" w:rsidRPr="004F2919" w:rsidRDefault="00DC632A" w:rsidP="00DC632A">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4069" w:type="dxa"/>
          </w:tcPr>
          <w:p w14:paraId="52350A95" w14:textId="684A56AA"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Hoạt động giao dịch</w:t>
            </w:r>
          </w:p>
        </w:tc>
        <w:tc>
          <w:tcPr>
            <w:tcW w:w="4111" w:type="dxa"/>
          </w:tcPr>
          <w:p w14:paraId="57E3DF07" w14:textId="77777777"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p>
        </w:tc>
      </w:tr>
      <w:tr w:rsidR="004F2919" w:rsidRPr="004F2919" w14:paraId="71E2E85B" w14:textId="77777777" w:rsidTr="00DC632A">
        <w:tc>
          <w:tcPr>
            <w:tcW w:w="0" w:type="auto"/>
          </w:tcPr>
          <w:p w14:paraId="0BC0B255" w14:textId="505F64E7" w:rsidR="00DC632A" w:rsidRPr="004F2919" w:rsidRDefault="00DC632A" w:rsidP="00DC632A">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4069" w:type="dxa"/>
          </w:tcPr>
          <w:p w14:paraId="2145DED5" w14:textId="1A6ABC26"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Hoạt động thanh toán bù trừ</w:t>
            </w:r>
          </w:p>
        </w:tc>
        <w:tc>
          <w:tcPr>
            <w:tcW w:w="4111" w:type="dxa"/>
          </w:tcPr>
          <w:p w14:paraId="10824D7A" w14:textId="77777777"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p>
        </w:tc>
      </w:tr>
      <w:tr w:rsidR="004F2919" w:rsidRPr="004F2919" w14:paraId="0F8361EE" w14:textId="77777777" w:rsidTr="00DC632A">
        <w:tc>
          <w:tcPr>
            <w:tcW w:w="0" w:type="auto"/>
          </w:tcPr>
          <w:p w14:paraId="0793B0E1" w14:textId="4E295C26" w:rsidR="00DC632A" w:rsidRPr="004F2919" w:rsidRDefault="00DC632A" w:rsidP="00DC632A">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4069" w:type="dxa"/>
          </w:tcPr>
          <w:p w14:paraId="28F8DD40" w14:textId="7A862704"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Hoạt động giao nhận hàng hóa</w:t>
            </w:r>
          </w:p>
        </w:tc>
        <w:tc>
          <w:tcPr>
            <w:tcW w:w="4111" w:type="dxa"/>
          </w:tcPr>
          <w:p w14:paraId="6E4CB331" w14:textId="77777777"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p>
        </w:tc>
      </w:tr>
      <w:tr w:rsidR="004F2919" w:rsidRPr="004F2919" w14:paraId="7CF6EA4E" w14:textId="77777777" w:rsidTr="00DC632A">
        <w:tc>
          <w:tcPr>
            <w:tcW w:w="0" w:type="auto"/>
          </w:tcPr>
          <w:p w14:paraId="29C7A984" w14:textId="38C2BDBA" w:rsidR="00DC632A" w:rsidRPr="004F2919" w:rsidRDefault="00DC632A" w:rsidP="00DC632A">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4</w:t>
            </w:r>
          </w:p>
        </w:tc>
        <w:tc>
          <w:tcPr>
            <w:tcW w:w="4069" w:type="dxa"/>
          </w:tcPr>
          <w:p w14:paraId="3E509624" w14:textId="47F554EB"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Thành viên thị trường</w:t>
            </w:r>
          </w:p>
        </w:tc>
        <w:tc>
          <w:tcPr>
            <w:tcW w:w="4111" w:type="dxa"/>
          </w:tcPr>
          <w:p w14:paraId="349CC323" w14:textId="77777777"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p>
        </w:tc>
      </w:tr>
      <w:tr w:rsidR="004F2919" w:rsidRPr="004F2919" w14:paraId="6552EB2E" w14:textId="77777777" w:rsidTr="00DC632A">
        <w:tc>
          <w:tcPr>
            <w:tcW w:w="0" w:type="auto"/>
          </w:tcPr>
          <w:p w14:paraId="1A85AAA5" w14:textId="4CECDA86" w:rsidR="00DC632A" w:rsidRPr="004F2919" w:rsidRDefault="00DC632A" w:rsidP="00DC632A">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5</w:t>
            </w:r>
          </w:p>
        </w:tc>
        <w:tc>
          <w:tcPr>
            <w:tcW w:w="4069" w:type="dxa"/>
          </w:tcPr>
          <w:p w14:paraId="2787B550" w14:textId="6BBF073D"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Khách hàng</w:t>
            </w:r>
          </w:p>
        </w:tc>
        <w:tc>
          <w:tcPr>
            <w:tcW w:w="4111" w:type="dxa"/>
          </w:tcPr>
          <w:p w14:paraId="1C438506" w14:textId="77777777"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p>
        </w:tc>
      </w:tr>
      <w:tr w:rsidR="004F2919" w:rsidRPr="004F2919" w14:paraId="77AD424C" w14:textId="77777777" w:rsidTr="00DC632A">
        <w:tc>
          <w:tcPr>
            <w:tcW w:w="0" w:type="auto"/>
          </w:tcPr>
          <w:p w14:paraId="5F51D6C8" w14:textId="42EBB4A5" w:rsidR="00DC632A" w:rsidRPr="004F2919" w:rsidRDefault="00DC632A" w:rsidP="00DC632A">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6</w:t>
            </w:r>
          </w:p>
        </w:tc>
        <w:tc>
          <w:tcPr>
            <w:tcW w:w="4069" w:type="dxa"/>
          </w:tcPr>
          <w:p w14:paraId="39151FCC" w14:textId="14F03C9C"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Dữ liệu giao dịch</w:t>
            </w:r>
          </w:p>
        </w:tc>
        <w:tc>
          <w:tcPr>
            <w:tcW w:w="4111" w:type="dxa"/>
          </w:tcPr>
          <w:p w14:paraId="7A71B803" w14:textId="77777777"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p>
        </w:tc>
      </w:tr>
    </w:tbl>
    <w:p w14:paraId="4CD55D83" w14:textId="77777777" w:rsidR="00DC632A" w:rsidRPr="004F2919" w:rsidRDefault="00DC632A" w:rsidP="0093246A">
      <w:pPr>
        <w:pStyle w:val="Compact"/>
        <w:numPr>
          <w:ilvl w:val="3"/>
          <w:numId w:val="12"/>
        </w:numPr>
        <w:tabs>
          <w:tab w:val="left" w:pos="284"/>
        </w:tabs>
        <w:spacing w:before="120" w:after="0" w:line="264" w:lineRule="auto"/>
        <w:ind w:hanging="2880"/>
        <w:rPr>
          <w:rFonts w:ascii="Times New Roman" w:hAnsi="Times New Roman" w:cs="Times New Roman"/>
          <w:sz w:val="28"/>
          <w:szCs w:val="28"/>
        </w:rPr>
      </w:pPr>
      <w:r w:rsidRPr="004F2919">
        <w:rPr>
          <w:rFonts w:ascii="Times New Roman" w:hAnsi="Times New Roman" w:cs="Times New Roman"/>
          <w:sz w:val="28"/>
          <w:szCs w:val="28"/>
        </w:rPr>
        <w:t>Thiệt hại hoặc nguy cơ thiệt hại (nếu có)</w:t>
      </w:r>
    </w:p>
    <w:p w14:paraId="307146D4" w14:textId="77777777" w:rsidR="00DC632A" w:rsidRPr="004F2919" w:rsidRDefault="00DC632A" w:rsidP="00DC632A">
      <w:pPr>
        <w:pStyle w:val="FirstParagraph"/>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04B6FD80"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lastRenderedPageBreak/>
        <w:t>…………………………………………………………..</w:t>
      </w:r>
    </w:p>
    <w:p w14:paraId="3E0D883D" w14:textId="77777777" w:rsidR="00DC632A" w:rsidRPr="004F2919" w:rsidRDefault="00DC632A" w:rsidP="00DC632A">
      <w:pPr>
        <w:pStyle w:val="Heading1"/>
        <w:tabs>
          <w:tab w:val="left" w:pos="426"/>
        </w:tabs>
        <w:spacing w:before="120" w:line="264" w:lineRule="auto"/>
        <w:rPr>
          <w:rFonts w:ascii="Times New Roman" w:hAnsi="Times New Roman" w:cs="Times New Roman"/>
          <w:color w:val="auto"/>
        </w:rPr>
      </w:pPr>
      <w:bookmarkStart w:id="75" w:name="iv.-nguyên-nhân"/>
      <w:bookmarkEnd w:id="74"/>
      <w:r w:rsidRPr="004F2919">
        <w:rPr>
          <w:rFonts w:ascii="Times New Roman" w:hAnsi="Times New Roman" w:cs="Times New Roman"/>
          <w:color w:val="auto"/>
        </w:rPr>
        <w:t>IV. NGUYÊN NHÂN</w:t>
      </w:r>
    </w:p>
    <w:p w14:paraId="28305A50" w14:textId="3149AEFB" w:rsidR="00DC632A" w:rsidRPr="004F2919" w:rsidRDefault="00DC632A" w:rsidP="0093246A">
      <w:pPr>
        <w:pStyle w:val="Compact"/>
        <w:numPr>
          <w:ilvl w:val="4"/>
          <w:numId w:val="12"/>
        </w:numPr>
        <w:tabs>
          <w:tab w:val="left" w:pos="426"/>
        </w:tabs>
        <w:spacing w:before="120" w:after="0" w:line="264" w:lineRule="auto"/>
        <w:ind w:hanging="3600"/>
        <w:rPr>
          <w:rFonts w:ascii="Times New Roman" w:hAnsi="Times New Roman" w:cs="Times New Roman"/>
          <w:sz w:val="28"/>
          <w:szCs w:val="28"/>
        </w:rPr>
      </w:pPr>
      <w:r w:rsidRPr="004F2919">
        <w:rPr>
          <w:rFonts w:ascii="Times New Roman" w:hAnsi="Times New Roman" w:cs="Times New Roman"/>
          <w:sz w:val="28"/>
          <w:szCs w:val="28"/>
        </w:rPr>
        <w:t>Nguyên nhân sơ bộ</w:t>
      </w:r>
    </w:p>
    <w:p w14:paraId="620573D8" w14:textId="77777777" w:rsidR="00DC632A" w:rsidRPr="004F2919" w:rsidRDefault="00DC632A" w:rsidP="00DC632A">
      <w:pPr>
        <w:pStyle w:val="FirstParagraph"/>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063A1BEF"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7E4E59F7" w14:textId="77777777" w:rsidR="00DC632A" w:rsidRPr="004F2919" w:rsidRDefault="00DC632A" w:rsidP="0093246A">
      <w:pPr>
        <w:pStyle w:val="Compact"/>
        <w:numPr>
          <w:ilvl w:val="0"/>
          <w:numId w:val="12"/>
        </w:numPr>
        <w:tabs>
          <w:tab w:val="left" w:pos="426"/>
        </w:tabs>
        <w:spacing w:before="120" w:after="0" w:line="264" w:lineRule="auto"/>
        <w:ind w:left="0" w:firstLine="0"/>
        <w:rPr>
          <w:rFonts w:ascii="Times New Roman" w:hAnsi="Times New Roman" w:cs="Times New Roman"/>
          <w:sz w:val="28"/>
          <w:szCs w:val="28"/>
        </w:rPr>
      </w:pPr>
      <w:r w:rsidRPr="004F2919">
        <w:rPr>
          <w:rFonts w:ascii="Times New Roman" w:hAnsi="Times New Roman" w:cs="Times New Roman"/>
          <w:sz w:val="28"/>
          <w:szCs w:val="28"/>
        </w:rPr>
        <w:t>Nguyên nhân chính thức</w:t>
      </w:r>
    </w:p>
    <w:p w14:paraId="1EDE5723" w14:textId="77777777" w:rsidR="00DC632A" w:rsidRPr="004F2919" w:rsidRDefault="00DC632A" w:rsidP="00DC632A">
      <w:pPr>
        <w:pStyle w:val="FirstParagraph"/>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(Trường hợp chưa xác định được thì báo cáo sau khi có kết quả xác minh)</w:t>
      </w:r>
    </w:p>
    <w:p w14:paraId="52C19DAD"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68CAC605"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2B3B322B" w14:textId="77777777" w:rsidR="00DC632A" w:rsidRPr="004F2919" w:rsidRDefault="00DC632A" w:rsidP="00DC632A">
      <w:pPr>
        <w:pStyle w:val="Heading1"/>
        <w:tabs>
          <w:tab w:val="left" w:pos="426"/>
        </w:tabs>
        <w:spacing w:before="120" w:line="264" w:lineRule="auto"/>
        <w:rPr>
          <w:rFonts w:ascii="Times New Roman" w:hAnsi="Times New Roman" w:cs="Times New Roman"/>
          <w:color w:val="auto"/>
        </w:rPr>
      </w:pPr>
      <w:bookmarkStart w:id="76" w:name="v.-biện-pháp-xử-lý"/>
      <w:bookmarkEnd w:id="75"/>
      <w:r w:rsidRPr="004F2919">
        <w:rPr>
          <w:rFonts w:ascii="Times New Roman" w:hAnsi="Times New Roman" w:cs="Times New Roman"/>
          <w:color w:val="auto"/>
        </w:rPr>
        <w:t>V. BIỆN PHÁP XỬ LÝ</w:t>
      </w:r>
    </w:p>
    <w:p w14:paraId="19005FE2" w14:textId="6BC8967B" w:rsidR="00DC632A" w:rsidRPr="004F2919" w:rsidRDefault="00DC632A" w:rsidP="0093246A">
      <w:pPr>
        <w:pStyle w:val="Compact"/>
        <w:numPr>
          <w:ilvl w:val="5"/>
          <w:numId w:val="12"/>
        </w:numPr>
        <w:tabs>
          <w:tab w:val="left" w:pos="284"/>
        </w:tabs>
        <w:spacing w:before="120" w:after="0" w:line="264" w:lineRule="auto"/>
        <w:ind w:hanging="4320"/>
        <w:rPr>
          <w:rFonts w:ascii="Times New Roman" w:hAnsi="Times New Roman" w:cs="Times New Roman"/>
          <w:sz w:val="28"/>
          <w:szCs w:val="28"/>
        </w:rPr>
      </w:pPr>
      <w:r w:rsidRPr="004F2919">
        <w:rPr>
          <w:rFonts w:ascii="Times New Roman" w:hAnsi="Times New Roman" w:cs="Times New Roman"/>
          <w:sz w:val="28"/>
          <w:szCs w:val="28"/>
        </w:rPr>
        <w:t>Các biện pháp đã triển khai</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4211"/>
        <w:gridCol w:w="3969"/>
      </w:tblGrid>
      <w:tr w:rsidR="004F2919" w:rsidRPr="004F2919" w14:paraId="3DC463C3" w14:textId="77777777" w:rsidTr="00DC632A">
        <w:trPr>
          <w:cnfStyle w:val="100000000000" w:firstRow="1" w:lastRow="0" w:firstColumn="0" w:lastColumn="0" w:oddVBand="0" w:evenVBand="0" w:oddHBand="0" w:evenHBand="0" w:firstRowFirstColumn="0" w:firstRowLastColumn="0" w:lastRowFirstColumn="0" w:lastRowLastColumn="0"/>
          <w:tblHeader/>
        </w:trPr>
        <w:tc>
          <w:tcPr>
            <w:tcW w:w="0" w:type="auto"/>
          </w:tcPr>
          <w:p w14:paraId="3E6B26C9" w14:textId="77777777" w:rsidR="00DC632A" w:rsidRPr="004F2919" w:rsidRDefault="00DC632A" w:rsidP="00DC632A">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STT</w:t>
            </w:r>
          </w:p>
        </w:tc>
        <w:tc>
          <w:tcPr>
            <w:tcW w:w="4211" w:type="dxa"/>
          </w:tcPr>
          <w:p w14:paraId="2FBBC403" w14:textId="77777777" w:rsidR="00DC632A" w:rsidRPr="004F2919" w:rsidRDefault="00DC632A" w:rsidP="00DC632A">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Biện pháp xử lý</w:t>
            </w:r>
          </w:p>
        </w:tc>
        <w:tc>
          <w:tcPr>
            <w:tcW w:w="3969" w:type="dxa"/>
          </w:tcPr>
          <w:p w14:paraId="515B7C82" w14:textId="77777777" w:rsidR="00DC632A" w:rsidRPr="004F2919" w:rsidRDefault="00DC632A" w:rsidP="00DC632A">
            <w:pPr>
              <w:pStyle w:val="Compact"/>
              <w:tabs>
                <w:tab w:val="left" w:pos="426"/>
              </w:tabs>
              <w:spacing w:before="120" w:after="0" w:line="264" w:lineRule="auto"/>
              <w:jc w:val="center"/>
              <w:rPr>
                <w:rFonts w:ascii="Times New Roman" w:hAnsi="Times New Roman" w:cs="Times New Roman"/>
                <w:b/>
                <w:sz w:val="28"/>
                <w:szCs w:val="28"/>
              </w:rPr>
            </w:pPr>
            <w:r w:rsidRPr="004F2919">
              <w:rPr>
                <w:rFonts w:ascii="Times New Roman" w:hAnsi="Times New Roman" w:cs="Times New Roman"/>
                <w:b/>
                <w:sz w:val="28"/>
                <w:szCs w:val="28"/>
              </w:rPr>
              <w:t>Thời gian thực hiện</w:t>
            </w:r>
          </w:p>
        </w:tc>
      </w:tr>
      <w:tr w:rsidR="004F2919" w:rsidRPr="004F2919" w14:paraId="41F3ADDC" w14:textId="77777777" w:rsidTr="00DC632A">
        <w:tc>
          <w:tcPr>
            <w:tcW w:w="0" w:type="auto"/>
          </w:tcPr>
          <w:p w14:paraId="32341631" w14:textId="77777777" w:rsidR="00DC632A" w:rsidRPr="004F2919" w:rsidRDefault="00DC632A" w:rsidP="00DC632A">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1</w:t>
            </w:r>
          </w:p>
        </w:tc>
        <w:tc>
          <w:tcPr>
            <w:tcW w:w="4211" w:type="dxa"/>
          </w:tcPr>
          <w:p w14:paraId="1344344A" w14:textId="77777777"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p>
        </w:tc>
        <w:tc>
          <w:tcPr>
            <w:tcW w:w="3969" w:type="dxa"/>
          </w:tcPr>
          <w:p w14:paraId="3A96B03B" w14:textId="77777777"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p>
        </w:tc>
      </w:tr>
      <w:tr w:rsidR="004F2919" w:rsidRPr="004F2919" w14:paraId="336B78D7" w14:textId="77777777" w:rsidTr="00DC632A">
        <w:tc>
          <w:tcPr>
            <w:tcW w:w="0" w:type="auto"/>
          </w:tcPr>
          <w:p w14:paraId="3C61B660" w14:textId="77777777" w:rsidR="00DC632A" w:rsidRPr="004F2919" w:rsidRDefault="00DC632A" w:rsidP="00DC632A">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2</w:t>
            </w:r>
          </w:p>
        </w:tc>
        <w:tc>
          <w:tcPr>
            <w:tcW w:w="4211" w:type="dxa"/>
          </w:tcPr>
          <w:p w14:paraId="0B9E5878" w14:textId="77777777"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p>
        </w:tc>
        <w:tc>
          <w:tcPr>
            <w:tcW w:w="3969" w:type="dxa"/>
          </w:tcPr>
          <w:p w14:paraId="54B4B408" w14:textId="77777777"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p>
        </w:tc>
      </w:tr>
      <w:tr w:rsidR="004F2919" w:rsidRPr="004F2919" w14:paraId="00A30F7D" w14:textId="77777777" w:rsidTr="00DC632A">
        <w:tc>
          <w:tcPr>
            <w:tcW w:w="0" w:type="auto"/>
          </w:tcPr>
          <w:p w14:paraId="3D079318" w14:textId="77777777" w:rsidR="00DC632A" w:rsidRPr="004F2919" w:rsidRDefault="00DC632A" w:rsidP="00DC632A">
            <w:pPr>
              <w:pStyle w:val="Compact"/>
              <w:tabs>
                <w:tab w:val="left" w:pos="426"/>
              </w:tabs>
              <w:spacing w:before="120" w:after="0" w:line="264" w:lineRule="auto"/>
              <w:jc w:val="center"/>
              <w:rPr>
                <w:rFonts w:ascii="Times New Roman" w:hAnsi="Times New Roman" w:cs="Times New Roman"/>
                <w:sz w:val="28"/>
                <w:szCs w:val="28"/>
              </w:rPr>
            </w:pPr>
            <w:r w:rsidRPr="004F2919">
              <w:rPr>
                <w:rFonts w:ascii="Times New Roman" w:hAnsi="Times New Roman" w:cs="Times New Roman"/>
                <w:sz w:val="28"/>
                <w:szCs w:val="28"/>
              </w:rPr>
              <w:t>3</w:t>
            </w:r>
          </w:p>
        </w:tc>
        <w:tc>
          <w:tcPr>
            <w:tcW w:w="4211" w:type="dxa"/>
          </w:tcPr>
          <w:p w14:paraId="66A2C207" w14:textId="77777777"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p>
        </w:tc>
        <w:tc>
          <w:tcPr>
            <w:tcW w:w="3969" w:type="dxa"/>
          </w:tcPr>
          <w:p w14:paraId="0CFA7D3C" w14:textId="77777777" w:rsidR="00DC632A" w:rsidRPr="004F2919" w:rsidRDefault="00DC632A" w:rsidP="00DC632A">
            <w:pPr>
              <w:pStyle w:val="Compact"/>
              <w:tabs>
                <w:tab w:val="left" w:pos="426"/>
              </w:tabs>
              <w:spacing w:before="120" w:after="0" w:line="264" w:lineRule="auto"/>
              <w:rPr>
                <w:rFonts w:ascii="Times New Roman" w:hAnsi="Times New Roman" w:cs="Times New Roman"/>
                <w:sz w:val="28"/>
                <w:szCs w:val="28"/>
              </w:rPr>
            </w:pPr>
          </w:p>
        </w:tc>
      </w:tr>
    </w:tbl>
    <w:p w14:paraId="0A95D3BA" w14:textId="77777777" w:rsidR="00DC632A" w:rsidRPr="004F2919" w:rsidRDefault="00DC632A" w:rsidP="0093246A">
      <w:pPr>
        <w:pStyle w:val="Compact"/>
        <w:numPr>
          <w:ilvl w:val="5"/>
          <w:numId w:val="12"/>
        </w:numPr>
        <w:tabs>
          <w:tab w:val="left" w:pos="284"/>
        </w:tabs>
        <w:spacing w:before="120" w:after="0" w:line="264" w:lineRule="auto"/>
        <w:ind w:hanging="4320"/>
        <w:rPr>
          <w:rFonts w:ascii="Times New Roman" w:hAnsi="Times New Roman" w:cs="Times New Roman"/>
          <w:sz w:val="28"/>
          <w:szCs w:val="28"/>
        </w:rPr>
      </w:pPr>
      <w:r w:rsidRPr="004F2919">
        <w:rPr>
          <w:rFonts w:ascii="Times New Roman" w:hAnsi="Times New Roman" w:cs="Times New Roman"/>
          <w:sz w:val="28"/>
          <w:szCs w:val="28"/>
        </w:rPr>
        <w:t>Kết quả xử lý bước đầu</w:t>
      </w:r>
    </w:p>
    <w:p w14:paraId="30E84B95" w14:textId="77777777" w:rsidR="00DC632A" w:rsidRPr="004F2919" w:rsidRDefault="00DC632A" w:rsidP="00DC632A">
      <w:pPr>
        <w:pStyle w:val="FirstParagraph"/>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5AA85D45"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080F02DD" w14:textId="77777777" w:rsidR="00DC632A" w:rsidRPr="004F2919" w:rsidRDefault="00DC632A" w:rsidP="0093246A">
      <w:pPr>
        <w:pStyle w:val="Compact"/>
        <w:numPr>
          <w:ilvl w:val="5"/>
          <w:numId w:val="12"/>
        </w:numPr>
        <w:tabs>
          <w:tab w:val="left" w:pos="284"/>
        </w:tabs>
        <w:spacing w:before="120" w:after="0" w:line="264" w:lineRule="auto"/>
        <w:ind w:hanging="4320"/>
        <w:rPr>
          <w:rFonts w:ascii="Times New Roman" w:hAnsi="Times New Roman" w:cs="Times New Roman"/>
          <w:sz w:val="28"/>
          <w:szCs w:val="28"/>
        </w:rPr>
      </w:pPr>
      <w:r w:rsidRPr="004F2919">
        <w:rPr>
          <w:rFonts w:ascii="Times New Roman" w:hAnsi="Times New Roman" w:cs="Times New Roman"/>
          <w:sz w:val="28"/>
          <w:szCs w:val="28"/>
        </w:rPr>
        <w:t>Tình trạng hiện tại</w:t>
      </w:r>
    </w:p>
    <w:p w14:paraId="42ED8B89" w14:textId="77777777" w:rsidR="00DC632A" w:rsidRPr="004F2919" w:rsidRDefault="00DC632A" w:rsidP="00DC632A">
      <w:pPr>
        <w:pStyle w:val="FirstParagraph"/>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Đã khắc phục hoàn toàn</w:t>
      </w:r>
    </w:p>
    <w:p w14:paraId="2E0EE9E7"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Đang tiếp tục xử lý</w:t>
      </w:r>
    </w:p>
    <w:p w14:paraId="0D300250"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Chưa khắc phục được</w:t>
      </w:r>
    </w:p>
    <w:p w14:paraId="657C57CA" w14:textId="77777777" w:rsidR="00DC632A" w:rsidRPr="004F2919" w:rsidRDefault="00DC632A" w:rsidP="00DC632A">
      <w:pPr>
        <w:pStyle w:val="Heading1"/>
        <w:tabs>
          <w:tab w:val="left" w:pos="426"/>
        </w:tabs>
        <w:spacing w:before="120" w:line="264" w:lineRule="auto"/>
        <w:rPr>
          <w:rFonts w:ascii="Times New Roman" w:hAnsi="Times New Roman" w:cs="Times New Roman"/>
          <w:color w:val="auto"/>
        </w:rPr>
      </w:pPr>
      <w:bookmarkStart w:id="77" w:name="vi.-đề-xuất-kiến-nghị"/>
      <w:bookmarkEnd w:id="76"/>
      <w:r w:rsidRPr="004F2919">
        <w:rPr>
          <w:rFonts w:ascii="Times New Roman" w:hAnsi="Times New Roman" w:cs="Times New Roman"/>
          <w:color w:val="auto"/>
        </w:rPr>
        <w:t>VI. ĐỀ XUẤT, KIẾN NGHỊ</w:t>
      </w:r>
    </w:p>
    <w:p w14:paraId="6E40C3CF" w14:textId="0E368F73" w:rsidR="00DC632A" w:rsidRPr="004F2919" w:rsidRDefault="00DC632A" w:rsidP="0093246A">
      <w:pPr>
        <w:pStyle w:val="Compact"/>
        <w:numPr>
          <w:ilvl w:val="6"/>
          <w:numId w:val="12"/>
        </w:numPr>
        <w:tabs>
          <w:tab w:val="left" w:pos="284"/>
        </w:tabs>
        <w:spacing w:before="120" w:after="0" w:line="264" w:lineRule="auto"/>
        <w:ind w:hanging="5040"/>
        <w:rPr>
          <w:rFonts w:ascii="Times New Roman" w:hAnsi="Times New Roman" w:cs="Times New Roman"/>
          <w:sz w:val="28"/>
          <w:szCs w:val="28"/>
        </w:rPr>
      </w:pPr>
      <w:r w:rsidRPr="004F2919">
        <w:rPr>
          <w:rFonts w:ascii="Times New Roman" w:hAnsi="Times New Roman" w:cs="Times New Roman"/>
          <w:sz w:val="28"/>
          <w:szCs w:val="28"/>
        </w:rPr>
        <w:t>Kiến nghị đối với Bộ Công Thương</w:t>
      </w:r>
    </w:p>
    <w:p w14:paraId="45A4DDD3" w14:textId="77777777" w:rsidR="00DC632A" w:rsidRPr="004F2919" w:rsidRDefault="00DC632A" w:rsidP="00DC632A">
      <w:pPr>
        <w:pStyle w:val="FirstParagraph"/>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60DECAC8"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5E164068" w14:textId="77777777" w:rsidR="00DC632A" w:rsidRPr="004F2919" w:rsidRDefault="00DC632A" w:rsidP="0093246A">
      <w:pPr>
        <w:pStyle w:val="Compact"/>
        <w:numPr>
          <w:ilvl w:val="6"/>
          <w:numId w:val="12"/>
        </w:numPr>
        <w:tabs>
          <w:tab w:val="left" w:pos="284"/>
        </w:tabs>
        <w:spacing w:before="120" w:after="0" w:line="264" w:lineRule="auto"/>
        <w:ind w:hanging="5040"/>
        <w:rPr>
          <w:rFonts w:ascii="Times New Roman" w:hAnsi="Times New Roman" w:cs="Times New Roman"/>
          <w:sz w:val="28"/>
          <w:szCs w:val="28"/>
        </w:rPr>
      </w:pPr>
      <w:r w:rsidRPr="004F2919">
        <w:rPr>
          <w:rFonts w:ascii="Times New Roman" w:hAnsi="Times New Roman" w:cs="Times New Roman"/>
          <w:sz w:val="28"/>
          <w:szCs w:val="28"/>
        </w:rPr>
        <w:t>Kiến nghị đối với cơ quan, tổ chức có liên quan</w:t>
      </w:r>
    </w:p>
    <w:p w14:paraId="16B1C940" w14:textId="77777777" w:rsidR="00DC632A" w:rsidRPr="004F2919" w:rsidRDefault="00DC632A" w:rsidP="00DC632A">
      <w:pPr>
        <w:pStyle w:val="FirstParagraph"/>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p w14:paraId="3D824C34"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w:t>
      </w:r>
    </w:p>
    <w:bookmarkEnd w:id="77"/>
    <w:p w14:paraId="34DA070D" w14:textId="77777777" w:rsidR="00DC632A" w:rsidRPr="004F2919" w:rsidRDefault="00DC632A" w:rsidP="00DC632A">
      <w:pPr>
        <w:pStyle w:val="Heading1"/>
        <w:tabs>
          <w:tab w:val="left" w:pos="426"/>
        </w:tabs>
        <w:spacing w:before="120" w:line="264" w:lineRule="auto"/>
        <w:rPr>
          <w:rFonts w:ascii="Times New Roman" w:hAnsi="Times New Roman" w:cs="Times New Roman"/>
          <w:color w:val="auto"/>
        </w:rPr>
      </w:pPr>
      <w:r w:rsidRPr="004F2919">
        <w:rPr>
          <w:rFonts w:ascii="Times New Roman" w:hAnsi="Times New Roman" w:cs="Times New Roman"/>
          <w:color w:val="auto"/>
        </w:rPr>
        <w:lastRenderedPageBreak/>
        <w:t>VII. TÀI LIỆU GỬI KÈM</w:t>
      </w:r>
    </w:p>
    <w:p w14:paraId="2B4D60B4" w14:textId="77777777" w:rsidR="00DC632A" w:rsidRPr="004F2919" w:rsidRDefault="00DC632A" w:rsidP="00DC632A">
      <w:pPr>
        <w:pStyle w:val="FirstParagraph"/>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Nhật ký hệ thống</w:t>
      </w:r>
    </w:p>
    <w:p w14:paraId="5283B135"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Biên bản xác minh sự việc</w:t>
      </w:r>
    </w:p>
    <w:p w14:paraId="21321399"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Báo cáo kỹ thuật</w:t>
      </w:r>
    </w:p>
    <w:p w14:paraId="1926AA27"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Dữ liệu giao dịch liên quan</w:t>
      </w:r>
    </w:p>
    <w:p w14:paraId="7B5A5E46" w14:textId="77777777"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 Tài liệu khác</w:t>
      </w:r>
    </w:p>
    <w:p w14:paraId="23392827" w14:textId="291471CC" w:rsidR="00DC632A" w:rsidRPr="004F2919" w:rsidRDefault="00D90985" w:rsidP="00DC632A">
      <w:pPr>
        <w:pStyle w:val="FirstParagraph"/>
        <w:tabs>
          <w:tab w:val="left" w:pos="426"/>
        </w:tabs>
        <w:spacing w:before="120" w:after="0" w:line="264" w:lineRule="auto"/>
        <w:rPr>
          <w:rFonts w:ascii="Times New Roman" w:hAnsi="Times New Roman" w:cs="Times New Roman"/>
          <w:b/>
          <w:sz w:val="28"/>
          <w:szCs w:val="28"/>
        </w:rPr>
      </w:pPr>
      <w:r w:rsidRPr="004F2919">
        <w:rPr>
          <w:rFonts w:ascii="Times New Roman" w:hAnsi="Times New Roman" w:cs="Times New Roman"/>
          <w:b/>
          <w:sz w:val="28"/>
          <w:szCs w:val="28"/>
        </w:rPr>
        <w:t xml:space="preserve">VIII. </w:t>
      </w:r>
      <w:r w:rsidR="00DC632A" w:rsidRPr="004F2919">
        <w:rPr>
          <w:rFonts w:ascii="Times New Roman" w:hAnsi="Times New Roman" w:cs="Times New Roman"/>
          <w:b/>
          <w:sz w:val="28"/>
          <w:szCs w:val="28"/>
        </w:rPr>
        <w:t>CAM KẾT</w:t>
      </w:r>
    </w:p>
    <w:p w14:paraId="62C634D6" w14:textId="1C6B3A05" w:rsidR="00DC632A" w:rsidRPr="004F2919" w:rsidRDefault="00DC632A" w:rsidP="00DC632A">
      <w:pPr>
        <w:pStyle w:val="BodyText"/>
        <w:tabs>
          <w:tab w:val="left" w:pos="426"/>
        </w:tabs>
        <w:spacing w:before="120" w:after="0" w:line="264" w:lineRule="auto"/>
        <w:rPr>
          <w:rFonts w:ascii="Times New Roman" w:hAnsi="Times New Roman" w:cs="Times New Roman"/>
          <w:sz w:val="28"/>
          <w:szCs w:val="28"/>
        </w:rPr>
      </w:pPr>
      <w:r w:rsidRPr="004F2919">
        <w:rPr>
          <w:rFonts w:ascii="Times New Roman" w:hAnsi="Times New Roman" w:cs="Times New Roman"/>
          <w:sz w:val="28"/>
          <w:szCs w:val="28"/>
        </w:rPr>
        <w:t>Đơn vị báo cáo cam kết các thông tin trong báo cáo là trung thực, chính xác tại thời điểm báo cáo và chịu trách nhiệm trước pháp luật về nội dung đã cung cấp.</w:t>
      </w:r>
    </w:p>
    <w:p w14:paraId="589D9DA5" w14:textId="77777777" w:rsidR="00582983" w:rsidRPr="004F2919" w:rsidRDefault="00582983" w:rsidP="00DC632A">
      <w:pPr>
        <w:pStyle w:val="BodyText"/>
        <w:tabs>
          <w:tab w:val="left" w:pos="426"/>
        </w:tabs>
        <w:spacing w:before="120" w:after="0" w:line="264" w:lineRule="auto"/>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9"/>
        <w:gridCol w:w="6567"/>
      </w:tblGrid>
      <w:tr w:rsidR="00582983" w:rsidRPr="004F2919" w14:paraId="3C66F0D3" w14:textId="6D73FD60" w:rsidTr="00582983">
        <w:tc>
          <w:tcPr>
            <w:tcW w:w="2359" w:type="dxa"/>
          </w:tcPr>
          <w:p w14:paraId="2B1A113E" w14:textId="77777777" w:rsidR="00582983" w:rsidRPr="004F2919" w:rsidRDefault="00582983" w:rsidP="00A07EBB">
            <w:pPr>
              <w:rPr>
                <w:rFonts w:ascii="Times New Roman" w:hAnsi="Times New Roman" w:cs="Times New Roman"/>
                <w:sz w:val="28"/>
                <w:szCs w:val="28"/>
              </w:rPr>
            </w:pPr>
          </w:p>
        </w:tc>
        <w:tc>
          <w:tcPr>
            <w:tcW w:w="6567" w:type="dxa"/>
          </w:tcPr>
          <w:p w14:paraId="14EFFC84" w14:textId="77777777" w:rsidR="00582983" w:rsidRPr="004F2919" w:rsidRDefault="00582983" w:rsidP="00582983">
            <w:pPr>
              <w:pStyle w:val="FirstParagraph"/>
              <w:spacing w:before="0" w:after="0"/>
              <w:jc w:val="center"/>
              <w:rPr>
                <w:rFonts w:ascii="Times New Roman" w:hAnsi="Times New Roman" w:cs="Times New Roman"/>
                <w:i/>
                <w:sz w:val="28"/>
                <w:szCs w:val="28"/>
              </w:rPr>
            </w:pPr>
            <w:r w:rsidRPr="004F2919">
              <w:rPr>
                <w:rFonts w:ascii="Times New Roman" w:hAnsi="Times New Roman" w:cs="Times New Roman"/>
                <w:i/>
                <w:sz w:val="28"/>
                <w:szCs w:val="28"/>
              </w:rPr>
              <w:t>…, ngày … tháng … năm …</w:t>
            </w:r>
          </w:p>
          <w:p w14:paraId="55B707BA" w14:textId="77777777" w:rsidR="00582983" w:rsidRPr="004F2919" w:rsidRDefault="00582983" w:rsidP="00582983">
            <w:pPr>
              <w:pStyle w:val="BodyText"/>
              <w:spacing w:after="0"/>
              <w:jc w:val="center"/>
              <w:rPr>
                <w:rFonts w:ascii="Times New Roman" w:hAnsi="Times New Roman" w:cs="Times New Roman"/>
                <w:b/>
                <w:sz w:val="28"/>
                <w:szCs w:val="28"/>
              </w:rPr>
            </w:pPr>
            <w:r w:rsidRPr="004F2919">
              <w:rPr>
                <w:rFonts w:ascii="Times New Roman" w:hAnsi="Times New Roman" w:cs="Times New Roman"/>
                <w:b/>
                <w:sz w:val="28"/>
                <w:szCs w:val="28"/>
              </w:rPr>
              <w:t>ĐẠI DIỆN THEO PHÁP LUẬT</w:t>
            </w:r>
          </w:p>
          <w:p w14:paraId="69B0581D" w14:textId="77777777" w:rsidR="00582983" w:rsidRPr="004F2919" w:rsidRDefault="00582983" w:rsidP="00582983">
            <w:pPr>
              <w:pStyle w:val="BodyText"/>
              <w:spacing w:after="0"/>
              <w:jc w:val="center"/>
              <w:rPr>
                <w:rFonts w:ascii="Times New Roman" w:hAnsi="Times New Roman" w:cs="Times New Roman"/>
                <w:sz w:val="28"/>
                <w:szCs w:val="28"/>
              </w:rPr>
            </w:pPr>
            <w:r w:rsidRPr="004F2919">
              <w:rPr>
                <w:rFonts w:ascii="Times New Roman" w:hAnsi="Times New Roman" w:cs="Times New Roman"/>
                <w:sz w:val="28"/>
                <w:szCs w:val="28"/>
              </w:rPr>
              <w:t>(Ký, ghi rõ họ tên, chức vụ và đóng dấu)</w:t>
            </w:r>
          </w:p>
          <w:p w14:paraId="15CC3D05" w14:textId="77777777" w:rsidR="00582983" w:rsidRPr="004F2919" w:rsidRDefault="00582983" w:rsidP="00A07EBB">
            <w:pPr>
              <w:pStyle w:val="FirstParagraph"/>
              <w:spacing w:before="0" w:after="0"/>
              <w:jc w:val="center"/>
              <w:rPr>
                <w:rFonts w:ascii="Times New Roman" w:hAnsi="Times New Roman" w:cs="Times New Roman"/>
                <w:i/>
                <w:sz w:val="28"/>
                <w:szCs w:val="28"/>
              </w:rPr>
            </w:pPr>
          </w:p>
        </w:tc>
      </w:tr>
    </w:tbl>
    <w:p w14:paraId="5431905D" w14:textId="77777777" w:rsidR="00A80432" w:rsidRPr="004F2919" w:rsidRDefault="00A80432" w:rsidP="00A80432">
      <w:pPr>
        <w:rPr>
          <w:rFonts w:ascii="Times New Roman" w:hAnsi="Times New Roman" w:cs="Times New Roman"/>
          <w:sz w:val="28"/>
          <w:szCs w:val="28"/>
        </w:rPr>
      </w:pPr>
    </w:p>
    <w:bookmarkEnd w:id="2"/>
    <w:p w14:paraId="727AE882" w14:textId="77777777" w:rsidR="00562521" w:rsidRPr="004F2919" w:rsidRDefault="00562521">
      <w:pPr>
        <w:rPr>
          <w:rFonts w:ascii="Times New Roman" w:eastAsia="Times New Roman" w:hAnsi="Times New Roman" w:cs="Times New Roman"/>
          <w:b/>
          <w:bCs/>
          <w:sz w:val="28"/>
          <w:szCs w:val="28"/>
          <w:lang w:val="vi-VN" w:eastAsia="vi-VN"/>
        </w:rPr>
      </w:pPr>
    </w:p>
    <w:sectPr w:rsidR="00562521" w:rsidRPr="004F2919" w:rsidSect="00D34247">
      <w:headerReference w:type="default" r:id="rId8"/>
      <w:pgSz w:w="11907" w:h="16840" w:code="9"/>
      <w:pgMar w:top="1134" w:right="1134" w:bottom="1134" w:left="1701"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344F47" w16cex:dateUtc="2026-06-04T23:25:00Z"/>
  <w16cex:commentExtensible w16cex:durableId="31E111AF" w16cex:dateUtc="2026-06-04T2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BF14DB" w16cid:durableId="79344F47"/>
  <w16cid:commentId w16cid:paraId="4E929D88" w16cid:durableId="31E111A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AC654" w14:textId="77777777" w:rsidR="00D77627" w:rsidRDefault="00D77627" w:rsidP="009B4698">
      <w:pPr>
        <w:spacing w:after="0" w:line="240" w:lineRule="auto"/>
      </w:pPr>
      <w:r>
        <w:separator/>
      </w:r>
    </w:p>
  </w:endnote>
  <w:endnote w:type="continuationSeparator" w:id="0">
    <w:p w14:paraId="6BCAF8FE" w14:textId="77777777" w:rsidR="00D77627" w:rsidRDefault="00D77627" w:rsidP="009B4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38726" w14:textId="77777777" w:rsidR="00D77627" w:rsidRDefault="00D77627" w:rsidP="009B4698">
      <w:pPr>
        <w:spacing w:after="0" w:line="240" w:lineRule="auto"/>
      </w:pPr>
      <w:r>
        <w:separator/>
      </w:r>
    </w:p>
  </w:footnote>
  <w:footnote w:type="continuationSeparator" w:id="0">
    <w:p w14:paraId="50777057" w14:textId="77777777" w:rsidR="00D77627" w:rsidRDefault="00D77627" w:rsidP="009B4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9239747"/>
      <w:docPartObj>
        <w:docPartGallery w:val="Page Numbers (Top of Page)"/>
        <w:docPartUnique/>
      </w:docPartObj>
    </w:sdtPr>
    <w:sdtEndPr>
      <w:rPr>
        <w:rFonts w:ascii="Times New Roman" w:hAnsi="Times New Roman" w:cs="Times New Roman"/>
        <w:noProof/>
        <w:sz w:val="28"/>
        <w:szCs w:val="28"/>
      </w:rPr>
    </w:sdtEndPr>
    <w:sdtContent>
      <w:p w14:paraId="610A7812" w14:textId="37501154" w:rsidR="00363DEF" w:rsidRPr="002C59EE" w:rsidRDefault="00363DEF">
        <w:pPr>
          <w:pStyle w:val="Header"/>
          <w:jc w:val="center"/>
          <w:rPr>
            <w:rFonts w:ascii="Times New Roman" w:hAnsi="Times New Roman" w:cs="Times New Roman"/>
            <w:sz w:val="28"/>
            <w:szCs w:val="28"/>
          </w:rPr>
        </w:pPr>
        <w:r w:rsidRPr="002C59EE">
          <w:rPr>
            <w:rFonts w:ascii="Times New Roman" w:hAnsi="Times New Roman" w:cs="Times New Roman"/>
            <w:sz w:val="28"/>
            <w:szCs w:val="28"/>
          </w:rPr>
          <w:fldChar w:fldCharType="begin"/>
        </w:r>
        <w:r w:rsidRPr="002C59EE">
          <w:rPr>
            <w:rFonts w:ascii="Times New Roman" w:hAnsi="Times New Roman" w:cs="Times New Roman"/>
            <w:sz w:val="28"/>
            <w:szCs w:val="28"/>
          </w:rPr>
          <w:instrText xml:space="preserve"> PAGE   \* MERGEFORMAT </w:instrText>
        </w:r>
        <w:r w:rsidRPr="002C59EE">
          <w:rPr>
            <w:rFonts w:ascii="Times New Roman" w:hAnsi="Times New Roman" w:cs="Times New Roman"/>
            <w:sz w:val="28"/>
            <w:szCs w:val="28"/>
          </w:rPr>
          <w:fldChar w:fldCharType="separate"/>
        </w:r>
        <w:r w:rsidR="004F2919">
          <w:rPr>
            <w:rFonts w:ascii="Times New Roman" w:hAnsi="Times New Roman" w:cs="Times New Roman"/>
            <w:noProof/>
            <w:sz w:val="28"/>
            <w:szCs w:val="28"/>
          </w:rPr>
          <w:t>21</w:t>
        </w:r>
        <w:r w:rsidRPr="002C59EE">
          <w:rPr>
            <w:rFonts w:ascii="Times New Roman" w:hAnsi="Times New Roman" w:cs="Times New Roman"/>
            <w:noProof/>
            <w:sz w:val="28"/>
            <w:szCs w:val="28"/>
          </w:rPr>
          <w:fldChar w:fldCharType="end"/>
        </w:r>
      </w:p>
    </w:sdtContent>
  </w:sdt>
  <w:p w14:paraId="3F24F0E4" w14:textId="77777777" w:rsidR="00363DEF" w:rsidRDefault="00363DE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00A991"/>
    <w:multiLevelType w:val="multilevel"/>
    <w:tmpl w:val="5268D6B6"/>
    <w:lvl w:ilvl="0">
      <w:start w:val="1"/>
      <w:numFmt w:val="decimal"/>
      <w:lvlText w:val="%1."/>
      <w:lvlJc w:val="left"/>
      <w:pPr>
        <w:ind w:left="720" w:hanging="360"/>
      </w:pPr>
      <w:rPr>
        <w:rFonts w:ascii="Times New Roman" w:eastAsiaTheme="minorHAnsi" w:hAnsi="Times New Roman" w:cs="Times New Roman"/>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7" w15:restartNumberingAfterBreak="0">
    <w:nsid w:val="00A99411"/>
    <w:multiLevelType w:val="multilevel"/>
    <w:tmpl w:val="DF00C3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0A99412"/>
    <w:multiLevelType w:val="multilevel"/>
    <w:tmpl w:val="40101A98"/>
    <w:lvl w:ilvl="0">
      <w:start w:val="2"/>
      <w:numFmt w:val="decimal"/>
      <w:lvlText w:val="%1."/>
      <w:lvlJc w:val="left"/>
      <w:pPr>
        <w:ind w:left="720" w:hanging="360"/>
      </w:pPr>
    </w:lvl>
    <w:lvl w:ilvl="1">
      <w:start w:val="1"/>
      <w:numFmt w:val="decimal"/>
      <w:lvlText w:val="%2."/>
      <w:lvlJc w:val="left"/>
      <w:pPr>
        <w:ind w:left="1440" w:hanging="360"/>
      </w:pPr>
      <w:rPr>
        <w:rFonts w:ascii="Times New Roman" w:eastAsiaTheme="minorHAnsi" w:hAnsi="Times New Roman" w:cs="Times New Roman"/>
      </w:rPr>
    </w:lvl>
    <w:lvl w:ilvl="2">
      <w:start w:val="2"/>
      <w:numFmt w:val="decimal"/>
      <w:lvlText w:val="%3."/>
      <w:lvlJc w:val="left"/>
      <w:pPr>
        <w:ind w:left="2160" w:hanging="360"/>
      </w:pPr>
    </w:lvl>
    <w:lvl w:ilvl="3">
      <w:start w:val="2"/>
      <w:numFmt w:val="decimal"/>
      <w:lvlText w:val="%4."/>
      <w:lvlJc w:val="left"/>
      <w:pPr>
        <w:ind w:left="2880" w:hanging="360"/>
      </w:pPr>
    </w:lvl>
    <w:lvl w:ilvl="4">
      <w:start w:val="2"/>
      <w:numFmt w:val="decimal"/>
      <w:lvlText w:val="%5."/>
      <w:lvlJc w:val="left"/>
      <w:pPr>
        <w:ind w:left="3600" w:hanging="360"/>
      </w:pPr>
    </w:lvl>
    <w:lvl w:ilvl="5">
      <w:start w:val="2"/>
      <w:numFmt w:val="decimal"/>
      <w:lvlText w:val="%6."/>
      <w:lvlJc w:val="left"/>
      <w:pPr>
        <w:ind w:left="4320" w:hanging="360"/>
      </w:pPr>
    </w:lvl>
    <w:lvl w:ilvl="6">
      <w:start w:val="2"/>
      <w:numFmt w:val="decimal"/>
      <w:lvlText w:val="%7."/>
      <w:lvlJc w:val="left"/>
      <w:pPr>
        <w:ind w:left="5040" w:hanging="360"/>
      </w:pPr>
    </w:lvl>
    <w:lvl w:ilvl="7">
      <w:start w:val="2"/>
      <w:numFmt w:val="decimal"/>
      <w:lvlText w:val="%8."/>
      <w:lvlJc w:val="left"/>
      <w:pPr>
        <w:ind w:left="5760" w:hanging="360"/>
      </w:pPr>
    </w:lvl>
    <w:lvl w:ilvl="8">
      <w:start w:val="2"/>
      <w:numFmt w:val="decimal"/>
      <w:lvlText w:val="%9."/>
      <w:lvlJc w:val="left"/>
      <w:pPr>
        <w:ind w:left="6480" w:hanging="360"/>
      </w:pPr>
    </w:lvl>
  </w:abstractNum>
  <w:abstractNum w:abstractNumId="9" w15:restartNumberingAfterBreak="0">
    <w:nsid w:val="00A99413"/>
    <w:multiLevelType w:val="multilevel"/>
    <w:tmpl w:val="7A00EEFE"/>
    <w:lvl w:ilvl="0">
      <w:start w:val="3"/>
      <w:numFmt w:val="decimal"/>
      <w:lvlText w:val="%1."/>
      <w:lvlJc w:val="left"/>
      <w:pPr>
        <w:ind w:left="720" w:hanging="360"/>
      </w:pPr>
    </w:lvl>
    <w:lvl w:ilvl="1">
      <w:start w:val="3"/>
      <w:numFmt w:val="decimal"/>
      <w:lvlText w:val="%2."/>
      <w:lvlJc w:val="left"/>
      <w:pPr>
        <w:ind w:left="1440" w:hanging="360"/>
      </w:pPr>
    </w:lvl>
    <w:lvl w:ilvl="2">
      <w:start w:val="3"/>
      <w:numFmt w:val="decimal"/>
      <w:lvlText w:val="%3."/>
      <w:lvlJc w:val="left"/>
      <w:pPr>
        <w:ind w:left="2160" w:hanging="360"/>
      </w:pPr>
    </w:lvl>
    <w:lvl w:ilvl="3">
      <w:start w:val="3"/>
      <w:numFmt w:val="decimal"/>
      <w:lvlText w:val="%4."/>
      <w:lvlJc w:val="left"/>
      <w:pPr>
        <w:ind w:left="2880" w:hanging="360"/>
      </w:pPr>
    </w:lvl>
    <w:lvl w:ilvl="4">
      <w:start w:val="3"/>
      <w:numFmt w:val="decimal"/>
      <w:lvlText w:val="%5."/>
      <w:lvlJc w:val="left"/>
      <w:pPr>
        <w:ind w:left="3600" w:hanging="360"/>
      </w:pPr>
    </w:lvl>
    <w:lvl w:ilvl="5">
      <w:start w:val="3"/>
      <w:numFmt w:val="decimal"/>
      <w:lvlText w:val="%6."/>
      <w:lvlJc w:val="left"/>
      <w:pPr>
        <w:ind w:left="4320" w:hanging="360"/>
      </w:pPr>
    </w:lvl>
    <w:lvl w:ilvl="6">
      <w:start w:val="3"/>
      <w:numFmt w:val="decimal"/>
      <w:lvlText w:val="%7."/>
      <w:lvlJc w:val="left"/>
      <w:pPr>
        <w:ind w:left="5040" w:hanging="360"/>
      </w:pPr>
    </w:lvl>
    <w:lvl w:ilvl="7">
      <w:start w:val="3"/>
      <w:numFmt w:val="decimal"/>
      <w:lvlText w:val="%8."/>
      <w:lvlJc w:val="left"/>
      <w:pPr>
        <w:ind w:left="5760" w:hanging="360"/>
      </w:pPr>
    </w:lvl>
    <w:lvl w:ilvl="8">
      <w:start w:val="3"/>
      <w:numFmt w:val="decimal"/>
      <w:lvlText w:val="%9."/>
      <w:lvlJc w:val="left"/>
      <w:pPr>
        <w:ind w:left="6480" w:hanging="360"/>
      </w:pPr>
    </w:lvl>
  </w:abstractNum>
  <w:abstractNum w:abstractNumId="10" w15:restartNumberingAfterBreak="0">
    <w:nsid w:val="00A99414"/>
    <w:multiLevelType w:val="multilevel"/>
    <w:tmpl w:val="2A4C2146"/>
    <w:lvl w:ilvl="0">
      <w:start w:val="4"/>
      <w:numFmt w:val="decimal"/>
      <w:lvlText w:val="%1."/>
      <w:lvlJc w:val="left"/>
      <w:pPr>
        <w:ind w:left="720" w:hanging="360"/>
      </w:pPr>
    </w:lvl>
    <w:lvl w:ilvl="1">
      <w:start w:val="4"/>
      <w:numFmt w:val="decimal"/>
      <w:lvlText w:val="%2."/>
      <w:lvlJc w:val="left"/>
      <w:pPr>
        <w:ind w:left="1440" w:hanging="360"/>
      </w:pPr>
    </w:lvl>
    <w:lvl w:ilvl="2">
      <w:start w:val="4"/>
      <w:numFmt w:val="decimal"/>
      <w:lvlText w:val="%3."/>
      <w:lvlJc w:val="left"/>
      <w:pPr>
        <w:ind w:left="2160" w:hanging="360"/>
      </w:pPr>
    </w:lvl>
    <w:lvl w:ilvl="3">
      <w:start w:val="4"/>
      <w:numFmt w:val="decimal"/>
      <w:lvlText w:val="%4."/>
      <w:lvlJc w:val="left"/>
      <w:pPr>
        <w:ind w:left="2880" w:hanging="360"/>
      </w:pPr>
    </w:lvl>
    <w:lvl w:ilvl="4">
      <w:start w:val="4"/>
      <w:numFmt w:val="decimal"/>
      <w:lvlText w:val="%5."/>
      <w:lvlJc w:val="left"/>
      <w:pPr>
        <w:ind w:left="3600" w:hanging="360"/>
      </w:pPr>
    </w:lvl>
    <w:lvl w:ilvl="5">
      <w:start w:val="4"/>
      <w:numFmt w:val="decimal"/>
      <w:lvlText w:val="%6."/>
      <w:lvlJc w:val="left"/>
      <w:pPr>
        <w:ind w:left="4320" w:hanging="360"/>
      </w:pPr>
    </w:lvl>
    <w:lvl w:ilvl="6">
      <w:start w:val="4"/>
      <w:numFmt w:val="decimal"/>
      <w:lvlText w:val="%7."/>
      <w:lvlJc w:val="left"/>
      <w:pPr>
        <w:ind w:left="5040" w:hanging="360"/>
      </w:pPr>
    </w:lvl>
    <w:lvl w:ilvl="7">
      <w:start w:val="4"/>
      <w:numFmt w:val="decimal"/>
      <w:lvlText w:val="%8."/>
      <w:lvlJc w:val="left"/>
      <w:pPr>
        <w:ind w:left="5760" w:hanging="360"/>
      </w:pPr>
    </w:lvl>
    <w:lvl w:ilvl="8">
      <w:start w:val="4"/>
      <w:numFmt w:val="decimal"/>
      <w:lvlText w:val="%9."/>
      <w:lvlJc w:val="left"/>
      <w:pPr>
        <w:ind w:left="6480" w:hanging="360"/>
      </w:pPr>
    </w:lvl>
  </w:abstractNum>
  <w:abstractNum w:abstractNumId="11" w15:restartNumberingAfterBreak="0">
    <w:nsid w:val="00A99612"/>
    <w:multiLevelType w:val="multilevel"/>
    <w:tmpl w:val="092893C8"/>
    <w:lvl w:ilvl="0">
      <w:start w:val="2"/>
      <w:numFmt w:val="upperRoman"/>
      <w:lvlText w:val="%1."/>
      <w:lvlJc w:val="left"/>
      <w:pPr>
        <w:ind w:left="720" w:hanging="360"/>
      </w:pPr>
    </w:lvl>
    <w:lvl w:ilvl="1">
      <w:start w:val="2"/>
      <w:numFmt w:val="upperRoman"/>
      <w:lvlText w:val="%2."/>
      <w:lvlJc w:val="left"/>
      <w:pPr>
        <w:ind w:left="1440" w:hanging="360"/>
      </w:pPr>
    </w:lvl>
    <w:lvl w:ilvl="2">
      <w:start w:val="2"/>
      <w:numFmt w:val="upperRoman"/>
      <w:lvlText w:val="%3."/>
      <w:lvlJc w:val="left"/>
      <w:pPr>
        <w:ind w:left="2160" w:hanging="360"/>
      </w:pPr>
    </w:lvl>
    <w:lvl w:ilvl="3">
      <w:start w:val="2"/>
      <w:numFmt w:val="upperRoman"/>
      <w:lvlText w:val="%4."/>
      <w:lvlJc w:val="left"/>
      <w:pPr>
        <w:ind w:left="2880" w:hanging="360"/>
      </w:pPr>
    </w:lvl>
    <w:lvl w:ilvl="4">
      <w:start w:val="2"/>
      <w:numFmt w:val="upperRoman"/>
      <w:lvlText w:val="%5."/>
      <w:lvlJc w:val="left"/>
      <w:pPr>
        <w:ind w:left="3600" w:hanging="360"/>
      </w:pPr>
    </w:lvl>
    <w:lvl w:ilvl="5">
      <w:start w:val="2"/>
      <w:numFmt w:val="upperRoman"/>
      <w:lvlText w:val="%6."/>
      <w:lvlJc w:val="left"/>
      <w:pPr>
        <w:ind w:left="4320" w:hanging="360"/>
      </w:pPr>
    </w:lvl>
    <w:lvl w:ilvl="6">
      <w:start w:val="2"/>
      <w:numFmt w:val="upperRoman"/>
      <w:lvlText w:val="%7."/>
      <w:lvlJc w:val="left"/>
      <w:pPr>
        <w:ind w:left="5040" w:hanging="360"/>
      </w:pPr>
    </w:lvl>
    <w:lvl w:ilvl="7">
      <w:start w:val="2"/>
      <w:numFmt w:val="upperRoman"/>
      <w:lvlText w:val="%8."/>
      <w:lvlJc w:val="left"/>
      <w:pPr>
        <w:ind w:left="5760" w:hanging="360"/>
      </w:pPr>
    </w:lvl>
    <w:lvl w:ilvl="8">
      <w:start w:val="2"/>
      <w:numFmt w:val="upperRoman"/>
      <w:lvlText w:val="%9."/>
      <w:lvlJc w:val="left"/>
      <w:pPr>
        <w:ind w:left="6480" w:hanging="360"/>
      </w:pPr>
    </w:lvl>
  </w:abstractNum>
  <w:abstractNum w:abstractNumId="12" w15:restartNumberingAfterBreak="0">
    <w:nsid w:val="00A99613"/>
    <w:multiLevelType w:val="multilevel"/>
    <w:tmpl w:val="D7B0187A"/>
    <w:lvl w:ilvl="0">
      <w:start w:val="3"/>
      <w:numFmt w:val="upperRoman"/>
      <w:lvlText w:val="%1."/>
      <w:lvlJc w:val="left"/>
      <w:pPr>
        <w:ind w:left="720" w:hanging="360"/>
      </w:pPr>
    </w:lvl>
    <w:lvl w:ilvl="1">
      <w:start w:val="3"/>
      <w:numFmt w:val="upperRoman"/>
      <w:lvlText w:val="%2."/>
      <w:lvlJc w:val="left"/>
      <w:pPr>
        <w:ind w:left="1440" w:hanging="360"/>
      </w:pPr>
    </w:lvl>
    <w:lvl w:ilvl="2">
      <w:start w:val="3"/>
      <w:numFmt w:val="upperRoman"/>
      <w:lvlText w:val="%3."/>
      <w:lvlJc w:val="left"/>
      <w:pPr>
        <w:ind w:left="2160" w:hanging="360"/>
      </w:pPr>
    </w:lvl>
    <w:lvl w:ilvl="3">
      <w:start w:val="3"/>
      <w:numFmt w:val="upperRoman"/>
      <w:lvlText w:val="%4."/>
      <w:lvlJc w:val="left"/>
      <w:pPr>
        <w:ind w:left="2880" w:hanging="360"/>
      </w:pPr>
    </w:lvl>
    <w:lvl w:ilvl="4">
      <w:start w:val="3"/>
      <w:numFmt w:val="upperRoman"/>
      <w:lvlText w:val="%5."/>
      <w:lvlJc w:val="left"/>
      <w:pPr>
        <w:ind w:left="3600" w:hanging="360"/>
      </w:pPr>
    </w:lvl>
    <w:lvl w:ilvl="5">
      <w:start w:val="3"/>
      <w:numFmt w:val="upperRoman"/>
      <w:lvlText w:val="%6."/>
      <w:lvlJc w:val="left"/>
      <w:pPr>
        <w:ind w:left="4320" w:hanging="360"/>
      </w:pPr>
    </w:lvl>
    <w:lvl w:ilvl="6">
      <w:start w:val="3"/>
      <w:numFmt w:val="upperRoman"/>
      <w:lvlText w:val="%7."/>
      <w:lvlJc w:val="left"/>
      <w:pPr>
        <w:ind w:left="5040" w:hanging="360"/>
      </w:pPr>
    </w:lvl>
    <w:lvl w:ilvl="7">
      <w:start w:val="3"/>
      <w:numFmt w:val="upperRoman"/>
      <w:lvlText w:val="%8."/>
      <w:lvlJc w:val="left"/>
      <w:pPr>
        <w:ind w:left="5760" w:hanging="360"/>
      </w:pPr>
    </w:lvl>
    <w:lvl w:ilvl="8">
      <w:start w:val="3"/>
      <w:numFmt w:val="upperRoman"/>
      <w:lvlText w:val="%9."/>
      <w:lvlJc w:val="left"/>
      <w:pPr>
        <w:ind w:left="6480" w:hanging="360"/>
      </w:pPr>
    </w:lvl>
  </w:abstractNum>
  <w:abstractNum w:abstractNumId="13" w15:restartNumberingAfterBreak="0">
    <w:nsid w:val="00A99614"/>
    <w:multiLevelType w:val="multilevel"/>
    <w:tmpl w:val="7882887A"/>
    <w:lvl w:ilvl="0">
      <w:start w:val="4"/>
      <w:numFmt w:val="upperRoman"/>
      <w:lvlText w:val="%1."/>
      <w:lvlJc w:val="left"/>
      <w:pPr>
        <w:ind w:left="720" w:hanging="360"/>
      </w:pPr>
    </w:lvl>
    <w:lvl w:ilvl="1">
      <w:start w:val="4"/>
      <w:numFmt w:val="upperRoman"/>
      <w:lvlText w:val="%2."/>
      <w:lvlJc w:val="left"/>
      <w:pPr>
        <w:ind w:left="1440" w:hanging="360"/>
      </w:pPr>
    </w:lvl>
    <w:lvl w:ilvl="2">
      <w:start w:val="4"/>
      <w:numFmt w:val="upperRoman"/>
      <w:lvlText w:val="%3."/>
      <w:lvlJc w:val="left"/>
      <w:pPr>
        <w:ind w:left="2160" w:hanging="360"/>
      </w:pPr>
    </w:lvl>
    <w:lvl w:ilvl="3">
      <w:start w:val="4"/>
      <w:numFmt w:val="upperRoman"/>
      <w:lvlText w:val="%4."/>
      <w:lvlJc w:val="left"/>
      <w:pPr>
        <w:ind w:left="2880" w:hanging="360"/>
      </w:pPr>
    </w:lvl>
    <w:lvl w:ilvl="4">
      <w:start w:val="4"/>
      <w:numFmt w:val="upperRoman"/>
      <w:lvlText w:val="%5."/>
      <w:lvlJc w:val="left"/>
      <w:pPr>
        <w:ind w:left="3600" w:hanging="360"/>
      </w:pPr>
    </w:lvl>
    <w:lvl w:ilvl="5">
      <w:start w:val="4"/>
      <w:numFmt w:val="upperRoman"/>
      <w:lvlText w:val="%6."/>
      <w:lvlJc w:val="left"/>
      <w:pPr>
        <w:ind w:left="4320" w:hanging="360"/>
      </w:pPr>
    </w:lvl>
    <w:lvl w:ilvl="6">
      <w:start w:val="4"/>
      <w:numFmt w:val="upperRoman"/>
      <w:lvlText w:val="%7."/>
      <w:lvlJc w:val="left"/>
      <w:pPr>
        <w:ind w:left="5040" w:hanging="360"/>
      </w:pPr>
    </w:lvl>
    <w:lvl w:ilvl="7">
      <w:start w:val="4"/>
      <w:numFmt w:val="upperRoman"/>
      <w:lvlText w:val="%8."/>
      <w:lvlJc w:val="left"/>
      <w:pPr>
        <w:ind w:left="5760" w:hanging="360"/>
      </w:pPr>
    </w:lvl>
    <w:lvl w:ilvl="8">
      <w:start w:val="4"/>
      <w:numFmt w:val="upperRoman"/>
      <w:lvlText w:val="%9."/>
      <w:lvlJc w:val="left"/>
      <w:pPr>
        <w:ind w:left="6480" w:hanging="360"/>
      </w:pPr>
    </w:lvl>
  </w:abstractNum>
  <w:abstractNum w:abstractNumId="14" w15:restartNumberingAfterBreak="0">
    <w:nsid w:val="00A99616"/>
    <w:multiLevelType w:val="multilevel"/>
    <w:tmpl w:val="32FAED96"/>
    <w:lvl w:ilvl="0">
      <w:start w:val="6"/>
      <w:numFmt w:val="upperRoman"/>
      <w:lvlText w:val="%1."/>
      <w:lvlJc w:val="left"/>
      <w:pPr>
        <w:ind w:left="720" w:hanging="360"/>
      </w:pPr>
    </w:lvl>
    <w:lvl w:ilvl="1">
      <w:start w:val="6"/>
      <w:numFmt w:val="upperRoman"/>
      <w:lvlText w:val="%2."/>
      <w:lvlJc w:val="left"/>
      <w:pPr>
        <w:ind w:left="1440" w:hanging="360"/>
      </w:pPr>
    </w:lvl>
    <w:lvl w:ilvl="2">
      <w:start w:val="6"/>
      <w:numFmt w:val="upperRoman"/>
      <w:lvlText w:val="%3."/>
      <w:lvlJc w:val="left"/>
      <w:pPr>
        <w:ind w:left="2160" w:hanging="360"/>
      </w:pPr>
    </w:lvl>
    <w:lvl w:ilvl="3">
      <w:start w:val="6"/>
      <w:numFmt w:val="upperRoman"/>
      <w:lvlText w:val="%4."/>
      <w:lvlJc w:val="left"/>
      <w:pPr>
        <w:ind w:left="2880" w:hanging="360"/>
      </w:pPr>
    </w:lvl>
    <w:lvl w:ilvl="4">
      <w:start w:val="6"/>
      <w:numFmt w:val="upperRoman"/>
      <w:lvlText w:val="%5."/>
      <w:lvlJc w:val="left"/>
      <w:pPr>
        <w:ind w:left="3600" w:hanging="360"/>
      </w:pPr>
    </w:lvl>
    <w:lvl w:ilvl="5">
      <w:start w:val="6"/>
      <w:numFmt w:val="upperRoman"/>
      <w:lvlText w:val="%6."/>
      <w:lvlJc w:val="left"/>
      <w:pPr>
        <w:ind w:left="4320" w:hanging="360"/>
      </w:pPr>
    </w:lvl>
    <w:lvl w:ilvl="6">
      <w:start w:val="6"/>
      <w:numFmt w:val="upperRoman"/>
      <w:lvlText w:val="%7."/>
      <w:lvlJc w:val="left"/>
      <w:pPr>
        <w:ind w:left="5040" w:hanging="360"/>
      </w:pPr>
    </w:lvl>
    <w:lvl w:ilvl="7">
      <w:start w:val="6"/>
      <w:numFmt w:val="upperRoman"/>
      <w:lvlText w:val="%8."/>
      <w:lvlJc w:val="left"/>
      <w:pPr>
        <w:ind w:left="5760" w:hanging="360"/>
      </w:pPr>
    </w:lvl>
    <w:lvl w:ilvl="8">
      <w:start w:val="6"/>
      <w:numFmt w:val="upperRoman"/>
      <w:lvlText w:val="%9."/>
      <w:lvlJc w:val="left"/>
      <w:pPr>
        <w:ind w:left="6480" w:hanging="360"/>
      </w:pPr>
    </w:lvl>
  </w:abstractNum>
  <w:abstractNum w:abstractNumId="15" w15:restartNumberingAfterBreak="0">
    <w:nsid w:val="00A99617"/>
    <w:multiLevelType w:val="multilevel"/>
    <w:tmpl w:val="5596C94C"/>
    <w:lvl w:ilvl="0">
      <w:start w:val="7"/>
      <w:numFmt w:val="upperRoman"/>
      <w:lvlText w:val="%1."/>
      <w:lvlJc w:val="left"/>
      <w:pPr>
        <w:ind w:left="720" w:hanging="360"/>
      </w:pPr>
    </w:lvl>
    <w:lvl w:ilvl="1">
      <w:start w:val="7"/>
      <w:numFmt w:val="upperRoman"/>
      <w:lvlText w:val="%2."/>
      <w:lvlJc w:val="left"/>
      <w:pPr>
        <w:ind w:left="1440" w:hanging="360"/>
      </w:pPr>
    </w:lvl>
    <w:lvl w:ilvl="2">
      <w:start w:val="7"/>
      <w:numFmt w:val="upperRoman"/>
      <w:lvlText w:val="%3."/>
      <w:lvlJc w:val="left"/>
      <w:pPr>
        <w:ind w:left="2160" w:hanging="360"/>
      </w:pPr>
    </w:lvl>
    <w:lvl w:ilvl="3">
      <w:start w:val="7"/>
      <w:numFmt w:val="upperRoman"/>
      <w:lvlText w:val="%4."/>
      <w:lvlJc w:val="left"/>
      <w:pPr>
        <w:ind w:left="2880" w:hanging="360"/>
      </w:pPr>
    </w:lvl>
    <w:lvl w:ilvl="4">
      <w:start w:val="7"/>
      <w:numFmt w:val="upperRoman"/>
      <w:lvlText w:val="%5."/>
      <w:lvlJc w:val="left"/>
      <w:pPr>
        <w:ind w:left="3600" w:hanging="360"/>
      </w:pPr>
    </w:lvl>
    <w:lvl w:ilvl="5">
      <w:start w:val="7"/>
      <w:numFmt w:val="upperRoman"/>
      <w:lvlText w:val="%6."/>
      <w:lvlJc w:val="left"/>
      <w:pPr>
        <w:ind w:left="4320" w:hanging="360"/>
      </w:pPr>
    </w:lvl>
    <w:lvl w:ilvl="6">
      <w:start w:val="7"/>
      <w:numFmt w:val="upperRoman"/>
      <w:lvlText w:val="%7."/>
      <w:lvlJc w:val="left"/>
      <w:pPr>
        <w:ind w:left="5040" w:hanging="360"/>
      </w:pPr>
    </w:lvl>
    <w:lvl w:ilvl="7">
      <w:start w:val="7"/>
      <w:numFmt w:val="upperRoman"/>
      <w:lvlText w:val="%8."/>
      <w:lvlJc w:val="left"/>
      <w:pPr>
        <w:ind w:left="5760" w:hanging="360"/>
      </w:pPr>
    </w:lvl>
    <w:lvl w:ilvl="8">
      <w:start w:val="7"/>
      <w:numFmt w:val="upperRoman"/>
      <w:lvlText w:val="%9."/>
      <w:lvlJc w:val="left"/>
      <w:pPr>
        <w:ind w:left="6480" w:hanging="360"/>
      </w:pPr>
    </w:lvl>
  </w:abstractNum>
  <w:abstractNum w:abstractNumId="16" w15:restartNumberingAfterBreak="0">
    <w:nsid w:val="00A99618"/>
    <w:multiLevelType w:val="multilevel"/>
    <w:tmpl w:val="24F63A5C"/>
    <w:lvl w:ilvl="0">
      <w:start w:val="8"/>
      <w:numFmt w:val="upperRoman"/>
      <w:lvlText w:val="%1."/>
      <w:lvlJc w:val="left"/>
      <w:pPr>
        <w:ind w:left="720" w:hanging="360"/>
      </w:pPr>
    </w:lvl>
    <w:lvl w:ilvl="1">
      <w:start w:val="8"/>
      <w:numFmt w:val="upperRoman"/>
      <w:lvlText w:val="%2."/>
      <w:lvlJc w:val="left"/>
      <w:pPr>
        <w:ind w:left="1440" w:hanging="360"/>
      </w:pPr>
    </w:lvl>
    <w:lvl w:ilvl="2">
      <w:start w:val="8"/>
      <w:numFmt w:val="upperRoman"/>
      <w:lvlText w:val="%3."/>
      <w:lvlJc w:val="left"/>
      <w:pPr>
        <w:ind w:left="2160" w:hanging="360"/>
      </w:pPr>
    </w:lvl>
    <w:lvl w:ilvl="3">
      <w:start w:val="8"/>
      <w:numFmt w:val="upperRoman"/>
      <w:lvlText w:val="%4."/>
      <w:lvlJc w:val="left"/>
      <w:pPr>
        <w:ind w:left="2880" w:hanging="360"/>
      </w:pPr>
    </w:lvl>
    <w:lvl w:ilvl="4">
      <w:start w:val="8"/>
      <w:numFmt w:val="upperRoman"/>
      <w:lvlText w:val="%5."/>
      <w:lvlJc w:val="left"/>
      <w:pPr>
        <w:ind w:left="3600" w:hanging="360"/>
      </w:pPr>
    </w:lvl>
    <w:lvl w:ilvl="5">
      <w:start w:val="8"/>
      <w:numFmt w:val="upperRoman"/>
      <w:lvlText w:val="%6."/>
      <w:lvlJc w:val="left"/>
      <w:pPr>
        <w:ind w:left="4320" w:hanging="360"/>
      </w:pPr>
    </w:lvl>
    <w:lvl w:ilvl="6">
      <w:start w:val="8"/>
      <w:numFmt w:val="upperRoman"/>
      <w:lvlText w:val="%7."/>
      <w:lvlJc w:val="left"/>
      <w:pPr>
        <w:ind w:left="5040" w:hanging="360"/>
      </w:pPr>
    </w:lvl>
    <w:lvl w:ilvl="7">
      <w:start w:val="8"/>
      <w:numFmt w:val="upperRoman"/>
      <w:lvlText w:val="%8."/>
      <w:lvlJc w:val="left"/>
      <w:pPr>
        <w:ind w:left="5760" w:hanging="360"/>
      </w:pPr>
    </w:lvl>
    <w:lvl w:ilvl="8">
      <w:start w:val="8"/>
      <w:numFmt w:val="upperRoman"/>
      <w:lvlText w:val="%9."/>
      <w:lvlJc w:val="left"/>
      <w:pPr>
        <w:ind w:left="6480" w:hanging="360"/>
      </w:pPr>
    </w:lvl>
  </w:abstractNum>
  <w:abstractNum w:abstractNumId="17" w15:restartNumberingAfterBreak="0">
    <w:nsid w:val="00A99619"/>
    <w:multiLevelType w:val="multilevel"/>
    <w:tmpl w:val="2DC8A758"/>
    <w:lvl w:ilvl="0">
      <w:start w:val="9"/>
      <w:numFmt w:val="upperRoman"/>
      <w:lvlText w:val="%1."/>
      <w:lvlJc w:val="left"/>
      <w:pPr>
        <w:ind w:left="720" w:hanging="360"/>
      </w:pPr>
    </w:lvl>
    <w:lvl w:ilvl="1">
      <w:start w:val="9"/>
      <w:numFmt w:val="upperRoman"/>
      <w:lvlText w:val="%2."/>
      <w:lvlJc w:val="left"/>
      <w:pPr>
        <w:ind w:left="1440" w:hanging="360"/>
      </w:pPr>
    </w:lvl>
    <w:lvl w:ilvl="2">
      <w:start w:val="9"/>
      <w:numFmt w:val="upperRoman"/>
      <w:lvlText w:val="%3."/>
      <w:lvlJc w:val="left"/>
      <w:pPr>
        <w:ind w:left="2160" w:hanging="360"/>
      </w:pPr>
    </w:lvl>
    <w:lvl w:ilvl="3">
      <w:start w:val="9"/>
      <w:numFmt w:val="upperRoman"/>
      <w:lvlText w:val="%4."/>
      <w:lvlJc w:val="left"/>
      <w:pPr>
        <w:ind w:left="2880" w:hanging="360"/>
      </w:pPr>
    </w:lvl>
    <w:lvl w:ilvl="4">
      <w:start w:val="9"/>
      <w:numFmt w:val="upperRoman"/>
      <w:lvlText w:val="%5."/>
      <w:lvlJc w:val="left"/>
      <w:pPr>
        <w:ind w:left="3600" w:hanging="360"/>
      </w:pPr>
    </w:lvl>
    <w:lvl w:ilvl="5">
      <w:start w:val="9"/>
      <w:numFmt w:val="upperRoman"/>
      <w:lvlText w:val="%6."/>
      <w:lvlJc w:val="left"/>
      <w:pPr>
        <w:ind w:left="4320" w:hanging="360"/>
      </w:pPr>
    </w:lvl>
    <w:lvl w:ilvl="6">
      <w:start w:val="9"/>
      <w:numFmt w:val="upperRoman"/>
      <w:lvlText w:val="%7."/>
      <w:lvlJc w:val="left"/>
      <w:pPr>
        <w:ind w:left="5040" w:hanging="360"/>
      </w:pPr>
    </w:lvl>
    <w:lvl w:ilvl="7">
      <w:start w:val="9"/>
      <w:numFmt w:val="upperRoman"/>
      <w:lvlText w:val="%8."/>
      <w:lvlJc w:val="left"/>
      <w:pPr>
        <w:ind w:left="5760" w:hanging="360"/>
      </w:pPr>
    </w:lvl>
    <w:lvl w:ilvl="8">
      <w:start w:val="9"/>
      <w:numFmt w:val="upperRoman"/>
      <w:lvlText w:val="%9."/>
      <w:lvlJc w:val="left"/>
      <w:pPr>
        <w:ind w:left="6480" w:hanging="360"/>
      </w:pPr>
    </w:lvl>
  </w:abstractNum>
  <w:abstractNum w:abstractNumId="18" w15:restartNumberingAfterBreak="0">
    <w:nsid w:val="00A99721"/>
    <w:multiLevelType w:val="multilevel"/>
    <w:tmpl w:val="91504AE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9" w15:restartNumberingAfterBreak="0">
    <w:nsid w:val="00A99725"/>
    <w:multiLevelType w:val="multilevel"/>
    <w:tmpl w:val="7E227A1C"/>
    <w:lvl w:ilvl="0">
      <w:start w:val="5"/>
      <w:numFmt w:val="lowerLetter"/>
      <w:lvlText w:val="%1)"/>
      <w:lvlJc w:val="left"/>
      <w:pPr>
        <w:ind w:left="720" w:hanging="360"/>
      </w:pPr>
    </w:lvl>
    <w:lvl w:ilvl="1">
      <w:start w:val="5"/>
      <w:numFmt w:val="lowerLetter"/>
      <w:lvlText w:val="%2)"/>
      <w:lvlJc w:val="left"/>
      <w:pPr>
        <w:ind w:left="1440" w:hanging="360"/>
      </w:pPr>
    </w:lvl>
    <w:lvl w:ilvl="2">
      <w:start w:val="5"/>
      <w:numFmt w:val="lowerLetter"/>
      <w:lvlText w:val="%3)"/>
      <w:lvlJc w:val="left"/>
      <w:pPr>
        <w:ind w:left="2160" w:hanging="360"/>
      </w:pPr>
    </w:lvl>
    <w:lvl w:ilvl="3">
      <w:start w:val="5"/>
      <w:numFmt w:val="lowerLetter"/>
      <w:lvlText w:val="%4)"/>
      <w:lvlJc w:val="left"/>
      <w:pPr>
        <w:ind w:left="2880" w:hanging="360"/>
      </w:pPr>
    </w:lvl>
    <w:lvl w:ilvl="4">
      <w:start w:val="5"/>
      <w:numFmt w:val="lowerLetter"/>
      <w:lvlText w:val="%5)"/>
      <w:lvlJc w:val="left"/>
      <w:pPr>
        <w:ind w:left="3600" w:hanging="360"/>
      </w:pPr>
    </w:lvl>
    <w:lvl w:ilvl="5">
      <w:start w:val="5"/>
      <w:numFmt w:val="lowerLetter"/>
      <w:lvlText w:val="%6)"/>
      <w:lvlJc w:val="left"/>
      <w:pPr>
        <w:ind w:left="4320" w:hanging="360"/>
      </w:pPr>
    </w:lvl>
    <w:lvl w:ilvl="6">
      <w:start w:val="5"/>
      <w:numFmt w:val="lowerLetter"/>
      <w:lvlText w:val="%7)"/>
      <w:lvlJc w:val="left"/>
      <w:pPr>
        <w:ind w:left="5040" w:hanging="360"/>
      </w:pPr>
    </w:lvl>
    <w:lvl w:ilvl="7">
      <w:start w:val="5"/>
      <w:numFmt w:val="lowerLetter"/>
      <w:lvlText w:val="%8)"/>
      <w:lvlJc w:val="left"/>
      <w:pPr>
        <w:ind w:left="5760" w:hanging="360"/>
      </w:pPr>
    </w:lvl>
    <w:lvl w:ilvl="8">
      <w:start w:val="5"/>
      <w:numFmt w:val="lowerLetter"/>
      <w:lvlText w:val="%9)"/>
      <w:lvlJc w:val="left"/>
      <w:pPr>
        <w:ind w:left="6480" w:hanging="360"/>
      </w:pPr>
    </w:lvl>
  </w:abstractNum>
  <w:abstractNum w:abstractNumId="20" w15:restartNumberingAfterBreak="0">
    <w:nsid w:val="082D468D"/>
    <w:multiLevelType w:val="multilevel"/>
    <w:tmpl w:val="4150F344"/>
    <w:lvl w:ilvl="0">
      <w:start w:val="1"/>
      <w:numFmt w:val="upperRoman"/>
      <w:pStyle w:val="CHNG"/>
      <w:suff w:val="space"/>
      <w:lvlText w:val="CHƯƠNG %1."/>
      <w:lvlJc w:val="center"/>
      <w:pPr>
        <w:ind w:left="360" w:hanging="72"/>
      </w:pPr>
      <w:rPr>
        <w:rFonts w:hint="default"/>
      </w:rPr>
    </w:lvl>
    <w:lvl w:ilvl="1">
      <w:start w:val="1"/>
      <w:numFmt w:val="decimal"/>
      <w:pStyle w:val="iu"/>
      <w:suff w:val="space"/>
      <w:lvlText w:val="Điều %2."/>
      <w:lvlJc w:val="left"/>
      <w:pPr>
        <w:ind w:left="284" w:hanging="284"/>
      </w:pPr>
      <w:rPr>
        <w:rFonts w:hint="default"/>
      </w:rPr>
    </w:lvl>
    <w:lvl w:ilvl="2">
      <w:start w:val="1"/>
      <w:numFmt w:val="decimal"/>
      <w:pStyle w:val="Khon"/>
      <w:suff w:val="space"/>
      <w:lvlText w:val="%3."/>
      <w:lvlJc w:val="left"/>
      <w:pPr>
        <w:ind w:left="284" w:hanging="284"/>
      </w:pPr>
      <w:rPr>
        <w:rFonts w:hint="default"/>
      </w:rPr>
    </w:lvl>
    <w:lvl w:ilvl="3">
      <w:start w:val="1"/>
      <w:numFmt w:val="decimal"/>
      <w:pStyle w:val="Mc"/>
      <w:suff w:val="space"/>
      <w:lvlText w:val="%3.%4."/>
      <w:lvlJc w:val="left"/>
      <w:pPr>
        <w:ind w:left="284" w:hanging="284"/>
      </w:pPr>
      <w:rPr>
        <w:rFonts w:hint="default"/>
      </w:rPr>
    </w:lvl>
    <w:lvl w:ilvl="4">
      <w:start w:val="1"/>
      <w:numFmt w:val="decimal"/>
      <w:pStyle w:val="Tiumc"/>
      <w:suff w:val="space"/>
      <w:lvlText w:val="1.1.%4"/>
      <w:lvlJc w:val="left"/>
      <w:pPr>
        <w:ind w:left="284" w:hanging="28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0C985453"/>
    <w:multiLevelType w:val="hybridMultilevel"/>
    <w:tmpl w:val="7FBA6A70"/>
    <w:lvl w:ilvl="0" w:tplc="C982FA5A">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A364FF"/>
    <w:multiLevelType w:val="multilevel"/>
    <w:tmpl w:val="B4222B06"/>
    <w:lvl w:ilvl="0">
      <w:start w:val="1"/>
      <w:numFmt w:val="upperRoman"/>
      <w:pStyle w:val="Ihoa"/>
      <w:lvlText w:val="%1."/>
      <w:lvlJc w:val="left"/>
      <w:pPr>
        <w:tabs>
          <w:tab w:val="num" w:pos="357"/>
        </w:tabs>
        <w:ind w:left="357" w:hanging="35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81410E2"/>
    <w:multiLevelType w:val="multilevel"/>
    <w:tmpl w:val="D1D8F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ED6AD6"/>
    <w:multiLevelType w:val="hybridMultilevel"/>
    <w:tmpl w:val="2F44A7C2"/>
    <w:lvl w:ilvl="0" w:tplc="BC823E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B511BCE"/>
    <w:multiLevelType w:val="multilevel"/>
    <w:tmpl w:val="C8586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0910ED"/>
    <w:multiLevelType w:val="hybridMultilevel"/>
    <w:tmpl w:val="CD802F76"/>
    <w:lvl w:ilvl="0" w:tplc="63C88CB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8571B"/>
    <w:multiLevelType w:val="hybridMultilevel"/>
    <w:tmpl w:val="7D7ECFE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441937"/>
    <w:multiLevelType w:val="multilevel"/>
    <w:tmpl w:val="0BCAA252"/>
    <w:lvl w:ilvl="0">
      <w:start w:val="1"/>
      <w:numFmt w:val="decimal"/>
      <w:pStyle w:val="iu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ADC233E"/>
    <w:multiLevelType w:val="multilevel"/>
    <w:tmpl w:val="81669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21"/>
  </w:num>
  <w:num w:numId="8">
    <w:abstractNumId w:val="28"/>
  </w:num>
  <w:num w:numId="9">
    <w:abstractNumId w:val="20"/>
  </w:num>
  <w:num w:numId="10">
    <w:abstractNumId w:val="22"/>
  </w:num>
  <w:num w:numId="11">
    <w:abstractNumId w:val="24"/>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8"/>
    <w:lvlOverride w:ilvl="0"/>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5">
    <w:abstractNumId w:val="9"/>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6">
    <w:abstractNumId w:val="11"/>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9">
    <w:abstractNumId w:val="9"/>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20">
    <w:abstractNumId w:val="12"/>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23">
    <w:abstractNumId w:val="9"/>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24">
    <w:abstractNumId w:val="13"/>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29">
    <w:abstractNumId w:val="9"/>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30">
    <w:abstractNumId w:val="10"/>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31">
    <w:abstractNumId w:val="14"/>
    <w:lvlOverride w:ilvl="0">
      <w:startOverride w:val="6"/>
    </w:lvlOverride>
    <w:lvlOverride w:ilvl="1">
      <w:startOverride w:val="6"/>
    </w:lvlOverride>
    <w:lvlOverride w:ilvl="2">
      <w:startOverride w:val="6"/>
    </w:lvlOverride>
    <w:lvlOverride w:ilvl="3">
      <w:startOverride w:val="6"/>
    </w:lvlOverride>
    <w:lvlOverride w:ilvl="4">
      <w:startOverride w:val="6"/>
    </w:lvlOverride>
    <w:lvlOverride w:ilvl="5">
      <w:startOverride w:val="6"/>
    </w:lvlOverride>
    <w:lvlOverride w:ilvl="6">
      <w:startOverride w:val="6"/>
    </w:lvlOverride>
    <w:lvlOverride w:ilvl="7">
      <w:startOverride w:val="6"/>
    </w:lvlOverride>
    <w:lvlOverride w:ilvl="8">
      <w:startOverride w:val="6"/>
    </w:lvlOverride>
  </w:num>
  <w:num w:numId="32">
    <w:abstractNumId w:val="15"/>
    <w:lvlOverride w:ilvl="0">
      <w:startOverride w:val="7"/>
    </w:lvlOverride>
    <w:lvlOverride w:ilvl="1">
      <w:startOverride w:val="7"/>
    </w:lvlOverride>
    <w:lvlOverride w:ilvl="2">
      <w:startOverride w:val="7"/>
    </w:lvlOverride>
    <w:lvlOverride w:ilvl="3">
      <w:startOverride w:val="7"/>
    </w:lvlOverride>
    <w:lvlOverride w:ilvl="4">
      <w:startOverride w:val="7"/>
    </w:lvlOverride>
    <w:lvlOverride w:ilvl="5">
      <w:startOverride w:val="7"/>
    </w:lvlOverride>
    <w:lvlOverride w:ilvl="6">
      <w:startOverride w:val="7"/>
    </w:lvlOverride>
    <w:lvlOverride w:ilvl="7">
      <w:startOverride w:val="7"/>
    </w:lvlOverride>
    <w:lvlOverride w:ilvl="8">
      <w:startOverride w:val="7"/>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8"/>
    </w:lvlOverride>
    <w:lvlOverride w:ilvl="1">
      <w:startOverride w:val="8"/>
    </w:lvlOverride>
    <w:lvlOverride w:ilvl="2">
      <w:startOverride w:val="8"/>
    </w:lvlOverride>
    <w:lvlOverride w:ilvl="3">
      <w:startOverride w:val="8"/>
    </w:lvlOverride>
    <w:lvlOverride w:ilvl="4">
      <w:startOverride w:val="8"/>
    </w:lvlOverride>
    <w:lvlOverride w:ilvl="5">
      <w:startOverride w:val="8"/>
    </w:lvlOverride>
    <w:lvlOverride w:ilvl="6">
      <w:startOverride w:val="8"/>
    </w:lvlOverride>
    <w:lvlOverride w:ilvl="7">
      <w:startOverride w:val="8"/>
    </w:lvlOverride>
    <w:lvlOverride w:ilvl="8">
      <w:startOverride w:val="8"/>
    </w:lvlOverride>
  </w:num>
  <w:num w:numId="35">
    <w:abstractNumId w:val="17"/>
    <w:lvlOverride w:ilvl="0">
      <w:startOverride w:val="9"/>
    </w:lvlOverride>
    <w:lvlOverride w:ilvl="1">
      <w:startOverride w:val="9"/>
    </w:lvlOverride>
    <w:lvlOverride w:ilvl="2">
      <w:startOverride w:val="9"/>
    </w:lvlOverride>
    <w:lvlOverride w:ilvl="3">
      <w:startOverride w:val="9"/>
    </w:lvlOverride>
    <w:lvlOverride w:ilvl="4">
      <w:startOverride w:val="9"/>
    </w:lvlOverride>
    <w:lvlOverride w:ilvl="5">
      <w:startOverride w:val="9"/>
    </w:lvlOverride>
    <w:lvlOverride w:ilvl="6">
      <w:startOverride w:val="9"/>
    </w:lvlOverride>
    <w:lvlOverride w:ilvl="7">
      <w:startOverride w:val="9"/>
    </w:lvlOverride>
    <w:lvlOverride w:ilvl="8">
      <w:startOverride w:val="9"/>
    </w:lvlOverride>
  </w:num>
  <w:num w:numId="36">
    <w:abstractNumId w:val="27"/>
  </w:num>
  <w:num w:numId="37">
    <w:abstractNumId w:val="26"/>
  </w:num>
  <w:num w:numId="38">
    <w:abstractNumId w:val="25"/>
  </w:num>
  <w:num w:numId="39">
    <w:abstractNumId w:val="29"/>
  </w:num>
  <w:num w:numId="40">
    <w:abstractNumId w:val="23"/>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startOverride w:val="5"/>
    </w:lvlOverride>
    <w:lvlOverride w:ilvl="8">
      <w:startOverride w:val="5"/>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5D4D"/>
    <w:rsid w:val="000067FA"/>
    <w:rsid w:val="00006EB7"/>
    <w:rsid w:val="00013E47"/>
    <w:rsid w:val="00017145"/>
    <w:rsid w:val="00017911"/>
    <w:rsid w:val="00017BB7"/>
    <w:rsid w:val="00034616"/>
    <w:rsid w:val="00036A8F"/>
    <w:rsid w:val="00045417"/>
    <w:rsid w:val="000455C7"/>
    <w:rsid w:val="000456E5"/>
    <w:rsid w:val="00046E54"/>
    <w:rsid w:val="00055910"/>
    <w:rsid w:val="00057498"/>
    <w:rsid w:val="0006063C"/>
    <w:rsid w:val="00061134"/>
    <w:rsid w:val="00062A06"/>
    <w:rsid w:val="00062BDA"/>
    <w:rsid w:val="00067BB9"/>
    <w:rsid w:val="00070169"/>
    <w:rsid w:val="000756C0"/>
    <w:rsid w:val="000822A6"/>
    <w:rsid w:val="00085729"/>
    <w:rsid w:val="00086629"/>
    <w:rsid w:val="0008725D"/>
    <w:rsid w:val="00092572"/>
    <w:rsid w:val="00093DAA"/>
    <w:rsid w:val="0009676E"/>
    <w:rsid w:val="000A143C"/>
    <w:rsid w:val="000B07EA"/>
    <w:rsid w:val="000B2C8E"/>
    <w:rsid w:val="000B53E4"/>
    <w:rsid w:val="000C19EF"/>
    <w:rsid w:val="000E2521"/>
    <w:rsid w:val="000E3D89"/>
    <w:rsid w:val="000F41A1"/>
    <w:rsid w:val="00103197"/>
    <w:rsid w:val="0010627F"/>
    <w:rsid w:val="0010789E"/>
    <w:rsid w:val="001242A1"/>
    <w:rsid w:val="001325A9"/>
    <w:rsid w:val="00136372"/>
    <w:rsid w:val="0015074B"/>
    <w:rsid w:val="00160989"/>
    <w:rsid w:val="00161DCD"/>
    <w:rsid w:val="001774A7"/>
    <w:rsid w:val="0018143B"/>
    <w:rsid w:val="00184679"/>
    <w:rsid w:val="00185822"/>
    <w:rsid w:val="0018630F"/>
    <w:rsid w:val="00193488"/>
    <w:rsid w:val="00193CD0"/>
    <w:rsid w:val="00194A48"/>
    <w:rsid w:val="001960ED"/>
    <w:rsid w:val="001A20F9"/>
    <w:rsid w:val="001A362F"/>
    <w:rsid w:val="001A4B69"/>
    <w:rsid w:val="001A4DF6"/>
    <w:rsid w:val="001A4E7B"/>
    <w:rsid w:val="001B7177"/>
    <w:rsid w:val="001D111F"/>
    <w:rsid w:val="001E30B0"/>
    <w:rsid w:val="001E7925"/>
    <w:rsid w:val="001F15EC"/>
    <w:rsid w:val="001F406B"/>
    <w:rsid w:val="0020736B"/>
    <w:rsid w:val="00227D7F"/>
    <w:rsid w:val="00231686"/>
    <w:rsid w:val="00233BB5"/>
    <w:rsid w:val="0025030B"/>
    <w:rsid w:val="002507D8"/>
    <w:rsid w:val="002511B8"/>
    <w:rsid w:val="00251612"/>
    <w:rsid w:val="002559C1"/>
    <w:rsid w:val="00257B40"/>
    <w:rsid w:val="00261828"/>
    <w:rsid w:val="00261BB3"/>
    <w:rsid w:val="0026489A"/>
    <w:rsid w:val="00271549"/>
    <w:rsid w:val="00271BF9"/>
    <w:rsid w:val="00273427"/>
    <w:rsid w:val="002834A8"/>
    <w:rsid w:val="00283644"/>
    <w:rsid w:val="00283FA7"/>
    <w:rsid w:val="002853EA"/>
    <w:rsid w:val="00294414"/>
    <w:rsid w:val="00294B8F"/>
    <w:rsid w:val="00295460"/>
    <w:rsid w:val="0029639D"/>
    <w:rsid w:val="002979B2"/>
    <w:rsid w:val="002A26CA"/>
    <w:rsid w:val="002A3C57"/>
    <w:rsid w:val="002A59FA"/>
    <w:rsid w:val="002B1DEB"/>
    <w:rsid w:val="002B6CDB"/>
    <w:rsid w:val="002B7AA6"/>
    <w:rsid w:val="002C55E7"/>
    <w:rsid w:val="002C59EE"/>
    <w:rsid w:val="002D0B58"/>
    <w:rsid w:val="002D5C02"/>
    <w:rsid w:val="002E13BE"/>
    <w:rsid w:val="002E384A"/>
    <w:rsid w:val="002E5617"/>
    <w:rsid w:val="002E6322"/>
    <w:rsid w:val="002E6CCA"/>
    <w:rsid w:val="002F3163"/>
    <w:rsid w:val="002F3DCD"/>
    <w:rsid w:val="00300A22"/>
    <w:rsid w:val="003242F4"/>
    <w:rsid w:val="00326F90"/>
    <w:rsid w:val="0033551F"/>
    <w:rsid w:val="003364C8"/>
    <w:rsid w:val="00336F51"/>
    <w:rsid w:val="00341E81"/>
    <w:rsid w:val="00342584"/>
    <w:rsid w:val="003427E6"/>
    <w:rsid w:val="00345977"/>
    <w:rsid w:val="003505A7"/>
    <w:rsid w:val="00352640"/>
    <w:rsid w:val="003612E2"/>
    <w:rsid w:val="00363011"/>
    <w:rsid w:val="00363DEF"/>
    <w:rsid w:val="00370D6C"/>
    <w:rsid w:val="0037547F"/>
    <w:rsid w:val="003864D5"/>
    <w:rsid w:val="00386E1A"/>
    <w:rsid w:val="0039029C"/>
    <w:rsid w:val="00395086"/>
    <w:rsid w:val="00396144"/>
    <w:rsid w:val="003974A6"/>
    <w:rsid w:val="003A1948"/>
    <w:rsid w:val="003B3C00"/>
    <w:rsid w:val="003B4198"/>
    <w:rsid w:val="003E6409"/>
    <w:rsid w:val="003E65D8"/>
    <w:rsid w:val="003F55CB"/>
    <w:rsid w:val="003F7554"/>
    <w:rsid w:val="004033EC"/>
    <w:rsid w:val="0041287A"/>
    <w:rsid w:val="0041630B"/>
    <w:rsid w:val="00421457"/>
    <w:rsid w:val="00423620"/>
    <w:rsid w:val="00424F35"/>
    <w:rsid w:val="00441273"/>
    <w:rsid w:val="004414D8"/>
    <w:rsid w:val="00442B98"/>
    <w:rsid w:val="0045350A"/>
    <w:rsid w:val="004601F4"/>
    <w:rsid w:val="00467B0E"/>
    <w:rsid w:val="00474B50"/>
    <w:rsid w:val="00485100"/>
    <w:rsid w:val="00490C12"/>
    <w:rsid w:val="004A5FEB"/>
    <w:rsid w:val="004B521E"/>
    <w:rsid w:val="004C2B1F"/>
    <w:rsid w:val="004C312A"/>
    <w:rsid w:val="004C3F58"/>
    <w:rsid w:val="004C4288"/>
    <w:rsid w:val="004D71E0"/>
    <w:rsid w:val="004D7317"/>
    <w:rsid w:val="004E1BF0"/>
    <w:rsid w:val="004E1D14"/>
    <w:rsid w:val="004E2709"/>
    <w:rsid w:val="004E5051"/>
    <w:rsid w:val="004F1107"/>
    <w:rsid w:val="004F2919"/>
    <w:rsid w:val="0050371D"/>
    <w:rsid w:val="005057A0"/>
    <w:rsid w:val="005058A5"/>
    <w:rsid w:val="005065B6"/>
    <w:rsid w:val="005073D7"/>
    <w:rsid w:val="00510627"/>
    <w:rsid w:val="005123BB"/>
    <w:rsid w:val="0051663D"/>
    <w:rsid w:val="005266DB"/>
    <w:rsid w:val="00526B46"/>
    <w:rsid w:val="0053029B"/>
    <w:rsid w:val="0053051B"/>
    <w:rsid w:val="005316D1"/>
    <w:rsid w:val="00533928"/>
    <w:rsid w:val="00535CCA"/>
    <w:rsid w:val="00537CBE"/>
    <w:rsid w:val="005406CF"/>
    <w:rsid w:val="005432F5"/>
    <w:rsid w:val="00554581"/>
    <w:rsid w:val="005557B5"/>
    <w:rsid w:val="0055783F"/>
    <w:rsid w:val="00562521"/>
    <w:rsid w:val="00571359"/>
    <w:rsid w:val="00575174"/>
    <w:rsid w:val="00582983"/>
    <w:rsid w:val="00582AFB"/>
    <w:rsid w:val="00586573"/>
    <w:rsid w:val="00591979"/>
    <w:rsid w:val="00595A90"/>
    <w:rsid w:val="005973D9"/>
    <w:rsid w:val="005A2043"/>
    <w:rsid w:val="005A2CAC"/>
    <w:rsid w:val="005A2DB5"/>
    <w:rsid w:val="005A467B"/>
    <w:rsid w:val="005A724C"/>
    <w:rsid w:val="005B1BE6"/>
    <w:rsid w:val="005B4538"/>
    <w:rsid w:val="005B649B"/>
    <w:rsid w:val="005C4E31"/>
    <w:rsid w:val="005D149A"/>
    <w:rsid w:val="005D4AF4"/>
    <w:rsid w:val="005D53BB"/>
    <w:rsid w:val="005E77B5"/>
    <w:rsid w:val="005F060E"/>
    <w:rsid w:val="005F2DA5"/>
    <w:rsid w:val="00614BFC"/>
    <w:rsid w:val="00615611"/>
    <w:rsid w:val="00622867"/>
    <w:rsid w:val="0062448F"/>
    <w:rsid w:val="00633E68"/>
    <w:rsid w:val="00634F21"/>
    <w:rsid w:val="0064560E"/>
    <w:rsid w:val="00647598"/>
    <w:rsid w:val="00647C3E"/>
    <w:rsid w:val="006530EA"/>
    <w:rsid w:val="0065557F"/>
    <w:rsid w:val="00655F26"/>
    <w:rsid w:val="00660831"/>
    <w:rsid w:val="00664C33"/>
    <w:rsid w:val="006846DF"/>
    <w:rsid w:val="006904FB"/>
    <w:rsid w:val="0069155C"/>
    <w:rsid w:val="00697FF9"/>
    <w:rsid w:val="006A4151"/>
    <w:rsid w:val="006A4A78"/>
    <w:rsid w:val="006A7704"/>
    <w:rsid w:val="006B4C86"/>
    <w:rsid w:val="006D2ED9"/>
    <w:rsid w:val="006F02DA"/>
    <w:rsid w:val="00701AAB"/>
    <w:rsid w:val="00716E32"/>
    <w:rsid w:val="0072606F"/>
    <w:rsid w:val="00727372"/>
    <w:rsid w:val="00727C47"/>
    <w:rsid w:val="00727CCC"/>
    <w:rsid w:val="00733540"/>
    <w:rsid w:val="007347A8"/>
    <w:rsid w:val="00734EBB"/>
    <w:rsid w:val="0074410E"/>
    <w:rsid w:val="00745B73"/>
    <w:rsid w:val="007508E2"/>
    <w:rsid w:val="00752F39"/>
    <w:rsid w:val="00756462"/>
    <w:rsid w:val="007621E7"/>
    <w:rsid w:val="0076578A"/>
    <w:rsid w:val="00766DD3"/>
    <w:rsid w:val="0077102B"/>
    <w:rsid w:val="0077235D"/>
    <w:rsid w:val="00782B20"/>
    <w:rsid w:val="007936AB"/>
    <w:rsid w:val="007A7D47"/>
    <w:rsid w:val="007C0CE4"/>
    <w:rsid w:val="007C5C5D"/>
    <w:rsid w:val="007E3B2E"/>
    <w:rsid w:val="007F4384"/>
    <w:rsid w:val="007F498A"/>
    <w:rsid w:val="007F6D3D"/>
    <w:rsid w:val="00800D9D"/>
    <w:rsid w:val="00803310"/>
    <w:rsid w:val="00807DB8"/>
    <w:rsid w:val="00817D8D"/>
    <w:rsid w:val="008211F9"/>
    <w:rsid w:val="00822951"/>
    <w:rsid w:val="00824020"/>
    <w:rsid w:val="00825839"/>
    <w:rsid w:val="008262CB"/>
    <w:rsid w:val="008266B1"/>
    <w:rsid w:val="00831E70"/>
    <w:rsid w:val="00832DD6"/>
    <w:rsid w:val="0084014D"/>
    <w:rsid w:val="00840431"/>
    <w:rsid w:val="008414E4"/>
    <w:rsid w:val="00844920"/>
    <w:rsid w:val="00845E89"/>
    <w:rsid w:val="008557B7"/>
    <w:rsid w:val="0087091C"/>
    <w:rsid w:val="00872CE1"/>
    <w:rsid w:val="0087604E"/>
    <w:rsid w:val="008770B7"/>
    <w:rsid w:val="00880BBD"/>
    <w:rsid w:val="0089245E"/>
    <w:rsid w:val="0089578C"/>
    <w:rsid w:val="008A1356"/>
    <w:rsid w:val="008A216E"/>
    <w:rsid w:val="008A380B"/>
    <w:rsid w:val="008C1863"/>
    <w:rsid w:val="008C5DBB"/>
    <w:rsid w:val="008C6915"/>
    <w:rsid w:val="008D5FE0"/>
    <w:rsid w:val="008E6619"/>
    <w:rsid w:val="008E6AB5"/>
    <w:rsid w:val="008F36C0"/>
    <w:rsid w:val="0090111A"/>
    <w:rsid w:val="009048F4"/>
    <w:rsid w:val="00905204"/>
    <w:rsid w:val="00905D49"/>
    <w:rsid w:val="00906E61"/>
    <w:rsid w:val="009074A1"/>
    <w:rsid w:val="00923149"/>
    <w:rsid w:val="00925E28"/>
    <w:rsid w:val="009272CA"/>
    <w:rsid w:val="0093246A"/>
    <w:rsid w:val="00932EA2"/>
    <w:rsid w:val="0093605C"/>
    <w:rsid w:val="009365B4"/>
    <w:rsid w:val="00936705"/>
    <w:rsid w:val="00936AFB"/>
    <w:rsid w:val="00941512"/>
    <w:rsid w:val="00942042"/>
    <w:rsid w:val="00946DEA"/>
    <w:rsid w:val="00951810"/>
    <w:rsid w:val="00957DA1"/>
    <w:rsid w:val="009644B1"/>
    <w:rsid w:val="009676F1"/>
    <w:rsid w:val="00971624"/>
    <w:rsid w:val="009726E7"/>
    <w:rsid w:val="009763A4"/>
    <w:rsid w:val="00982601"/>
    <w:rsid w:val="0098455C"/>
    <w:rsid w:val="009A7AE1"/>
    <w:rsid w:val="009B454B"/>
    <w:rsid w:val="009B4698"/>
    <w:rsid w:val="009B59F6"/>
    <w:rsid w:val="009C2B68"/>
    <w:rsid w:val="009C6180"/>
    <w:rsid w:val="009C6E89"/>
    <w:rsid w:val="009D1F8B"/>
    <w:rsid w:val="009E0EAC"/>
    <w:rsid w:val="009E3348"/>
    <w:rsid w:val="009E4CE3"/>
    <w:rsid w:val="009F1164"/>
    <w:rsid w:val="00A07EBB"/>
    <w:rsid w:val="00A15648"/>
    <w:rsid w:val="00A253DD"/>
    <w:rsid w:val="00A26AB9"/>
    <w:rsid w:val="00A36160"/>
    <w:rsid w:val="00A40A05"/>
    <w:rsid w:val="00A45246"/>
    <w:rsid w:val="00A63F49"/>
    <w:rsid w:val="00A6630E"/>
    <w:rsid w:val="00A67BBF"/>
    <w:rsid w:val="00A71C7E"/>
    <w:rsid w:val="00A72041"/>
    <w:rsid w:val="00A742DD"/>
    <w:rsid w:val="00A745BB"/>
    <w:rsid w:val="00A757E1"/>
    <w:rsid w:val="00A759AB"/>
    <w:rsid w:val="00A769AE"/>
    <w:rsid w:val="00A80432"/>
    <w:rsid w:val="00A81B4C"/>
    <w:rsid w:val="00A846C9"/>
    <w:rsid w:val="00A921EE"/>
    <w:rsid w:val="00A93D77"/>
    <w:rsid w:val="00A946C7"/>
    <w:rsid w:val="00AA1D8D"/>
    <w:rsid w:val="00AA2311"/>
    <w:rsid w:val="00AA3CE2"/>
    <w:rsid w:val="00AB112D"/>
    <w:rsid w:val="00AB1346"/>
    <w:rsid w:val="00AB5048"/>
    <w:rsid w:val="00AC0C66"/>
    <w:rsid w:val="00AC21E6"/>
    <w:rsid w:val="00AD2204"/>
    <w:rsid w:val="00AD4558"/>
    <w:rsid w:val="00AE13BF"/>
    <w:rsid w:val="00B074AF"/>
    <w:rsid w:val="00B07C06"/>
    <w:rsid w:val="00B15C11"/>
    <w:rsid w:val="00B17AC2"/>
    <w:rsid w:val="00B219C8"/>
    <w:rsid w:val="00B244A4"/>
    <w:rsid w:val="00B24FCC"/>
    <w:rsid w:val="00B25E38"/>
    <w:rsid w:val="00B279C2"/>
    <w:rsid w:val="00B34D49"/>
    <w:rsid w:val="00B375C2"/>
    <w:rsid w:val="00B4368C"/>
    <w:rsid w:val="00B47730"/>
    <w:rsid w:val="00B50EA0"/>
    <w:rsid w:val="00B563F8"/>
    <w:rsid w:val="00B66D0E"/>
    <w:rsid w:val="00B66D79"/>
    <w:rsid w:val="00B71724"/>
    <w:rsid w:val="00B77BD7"/>
    <w:rsid w:val="00B77DA7"/>
    <w:rsid w:val="00B80591"/>
    <w:rsid w:val="00BA0540"/>
    <w:rsid w:val="00BA22D8"/>
    <w:rsid w:val="00BA6962"/>
    <w:rsid w:val="00BA7597"/>
    <w:rsid w:val="00BE5210"/>
    <w:rsid w:val="00BF2CB1"/>
    <w:rsid w:val="00BF5FC9"/>
    <w:rsid w:val="00C009DD"/>
    <w:rsid w:val="00C01244"/>
    <w:rsid w:val="00C03A31"/>
    <w:rsid w:val="00C20273"/>
    <w:rsid w:val="00C21F3A"/>
    <w:rsid w:val="00C30E06"/>
    <w:rsid w:val="00C312DD"/>
    <w:rsid w:val="00C32B4C"/>
    <w:rsid w:val="00C36CD6"/>
    <w:rsid w:val="00C3713B"/>
    <w:rsid w:val="00C5150F"/>
    <w:rsid w:val="00C55DFA"/>
    <w:rsid w:val="00C64EB6"/>
    <w:rsid w:val="00C84F63"/>
    <w:rsid w:val="00C90C93"/>
    <w:rsid w:val="00C91E68"/>
    <w:rsid w:val="00C96FC0"/>
    <w:rsid w:val="00C9733A"/>
    <w:rsid w:val="00CB0664"/>
    <w:rsid w:val="00CB4F81"/>
    <w:rsid w:val="00CB57F5"/>
    <w:rsid w:val="00CB7A20"/>
    <w:rsid w:val="00CC2593"/>
    <w:rsid w:val="00CD1C4D"/>
    <w:rsid w:val="00CE0F52"/>
    <w:rsid w:val="00CE1372"/>
    <w:rsid w:val="00CE1834"/>
    <w:rsid w:val="00CF31B0"/>
    <w:rsid w:val="00CF720B"/>
    <w:rsid w:val="00CF776B"/>
    <w:rsid w:val="00D33B1C"/>
    <w:rsid w:val="00D34247"/>
    <w:rsid w:val="00D4236C"/>
    <w:rsid w:val="00D42ED5"/>
    <w:rsid w:val="00D47422"/>
    <w:rsid w:val="00D62E6E"/>
    <w:rsid w:val="00D635ED"/>
    <w:rsid w:val="00D6383A"/>
    <w:rsid w:val="00D66D51"/>
    <w:rsid w:val="00D67C95"/>
    <w:rsid w:val="00D754F7"/>
    <w:rsid w:val="00D77627"/>
    <w:rsid w:val="00D8370B"/>
    <w:rsid w:val="00D85C53"/>
    <w:rsid w:val="00D90985"/>
    <w:rsid w:val="00D921F7"/>
    <w:rsid w:val="00D93FB4"/>
    <w:rsid w:val="00D96F97"/>
    <w:rsid w:val="00D976C6"/>
    <w:rsid w:val="00DA2E9F"/>
    <w:rsid w:val="00DA5522"/>
    <w:rsid w:val="00DB6721"/>
    <w:rsid w:val="00DB75FE"/>
    <w:rsid w:val="00DC632A"/>
    <w:rsid w:val="00DC6E4E"/>
    <w:rsid w:val="00DD23ED"/>
    <w:rsid w:val="00DD2EF0"/>
    <w:rsid w:val="00DE2B76"/>
    <w:rsid w:val="00DF07E9"/>
    <w:rsid w:val="00DF45DA"/>
    <w:rsid w:val="00E248C9"/>
    <w:rsid w:val="00E333D8"/>
    <w:rsid w:val="00E4137A"/>
    <w:rsid w:val="00E43738"/>
    <w:rsid w:val="00E53DB1"/>
    <w:rsid w:val="00E57519"/>
    <w:rsid w:val="00E57DC2"/>
    <w:rsid w:val="00E60AE0"/>
    <w:rsid w:val="00E67F7C"/>
    <w:rsid w:val="00E72933"/>
    <w:rsid w:val="00E738DC"/>
    <w:rsid w:val="00E757F1"/>
    <w:rsid w:val="00E76914"/>
    <w:rsid w:val="00E80467"/>
    <w:rsid w:val="00E806E0"/>
    <w:rsid w:val="00E81C1E"/>
    <w:rsid w:val="00E851B6"/>
    <w:rsid w:val="00E96038"/>
    <w:rsid w:val="00EA1BE6"/>
    <w:rsid w:val="00EB0BA9"/>
    <w:rsid w:val="00EB2A4B"/>
    <w:rsid w:val="00EC6C77"/>
    <w:rsid w:val="00ED11D4"/>
    <w:rsid w:val="00ED19A7"/>
    <w:rsid w:val="00ED457C"/>
    <w:rsid w:val="00EF0E75"/>
    <w:rsid w:val="00EF1FE6"/>
    <w:rsid w:val="00F0272B"/>
    <w:rsid w:val="00F03CD3"/>
    <w:rsid w:val="00F072FE"/>
    <w:rsid w:val="00F115AE"/>
    <w:rsid w:val="00F149EE"/>
    <w:rsid w:val="00F175F5"/>
    <w:rsid w:val="00F22AC4"/>
    <w:rsid w:val="00F23CD1"/>
    <w:rsid w:val="00F23E9F"/>
    <w:rsid w:val="00F24D28"/>
    <w:rsid w:val="00F261A4"/>
    <w:rsid w:val="00F3280E"/>
    <w:rsid w:val="00F336B0"/>
    <w:rsid w:val="00F35FB6"/>
    <w:rsid w:val="00F42433"/>
    <w:rsid w:val="00F43130"/>
    <w:rsid w:val="00F45951"/>
    <w:rsid w:val="00F575BB"/>
    <w:rsid w:val="00F57E8D"/>
    <w:rsid w:val="00F61D34"/>
    <w:rsid w:val="00F647B1"/>
    <w:rsid w:val="00F65EE0"/>
    <w:rsid w:val="00F713B4"/>
    <w:rsid w:val="00F73646"/>
    <w:rsid w:val="00F82A9F"/>
    <w:rsid w:val="00F9052D"/>
    <w:rsid w:val="00FA2925"/>
    <w:rsid w:val="00FA7A34"/>
    <w:rsid w:val="00FC1B00"/>
    <w:rsid w:val="00FC463E"/>
    <w:rsid w:val="00FC693F"/>
    <w:rsid w:val="00FE0E8A"/>
    <w:rsid w:val="00FE3F6D"/>
    <w:rsid w:val="00FF2731"/>
    <w:rsid w:val="00FF2E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032F288"/>
  <w14:defaultImageDpi w14:val="300"/>
  <w15:docId w15:val="{F9831099-A0B9-4FB8-96A6-E4E12F504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qFormat="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6914"/>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link w:val="CaptionChar"/>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7936A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Hyperlink">
    <w:name w:val="Hyperlink"/>
    <w:basedOn w:val="DefaultParagraphFont"/>
    <w:unhideWhenUsed/>
    <w:rsid w:val="00CB4F81"/>
    <w:rPr>
      <w:color w:val="0000FF"/>
      <w:u w:val="single"/>
    </w:rPr>
  </w:style>
  <w:style w:type="character" w:styleId="CommentReference">
    <w:name w:val="annotation reference"/>
    <w:basedOn w:val="DefaultParagraphFont"/>
    <w:uiPriority w:val="99"/>
    <w:semiHidden/>
    <w:unhideWhenUsed/>
    <w:rsid w:val="00EF1FE6"/>
    <w:rPr>
      <w:sz w:val="16"/>
      <w:szCs w:val="16"/>
    </w:rPr>
  </w:style>
  <w:style w:type="paragraph" w:styleId="CommentText">
    <w:name w:val="annotation text"/>
    <w:basedOn w:val="Normal"/>
    <w:link w:val="CommentTextChar"/>
    <w:uiPriority w:val="99"/>
    <w:unhideWhenUsed/>
    <w:rsid w:val="00EF1FE6"/>
    <w:pPr>
      <w:spacing w:line="240" w:lineRule="auto"/>
    </w:pPr>
    <w:rPr>
      <w:sz w:val="20"/>
      <w:szCs w:val="20"/>
    </w:rPr>
  </w:style>
  <w:style w:type="character" w:customStyle="1" w:styleId="CommentTextChar">
    <w:name w:val="Comment Text Char"/>
    <w:basedOn w:val="DefaultParagraphFont"/>
    <w:link w:val="CommentText"/>
    <w:uiPriority w:val="99"/>
    <w:rsid w:val="00EF1FE6"/>
    <w:rPr>
      <w:sz w:val="20"/>
      <w:szCs w:val="20"/>
    </w:rPr>
  </w:style>
  <w:style w:type="paragraph" w:styleId="CommentSubject">
    <w:name w:val="annotation subject"/>
    <w:basedOn w:val="CommentText"/>
    <w:next w:val="CommentText"/>
    <w:link w:val="CommentSubjectChar"/>
    <w:uiPriority w:val="99"/>
    <w:semiHidden/>
    <w:unhideWhenUsed/>
    <w:rsid w:val="00EF1FE6"/>
    <w:rPr>
      <w:b/>
      <w:bCs/>
    </w:rPr>
  </w:style>
  <w:style w:type="character" w:customStyle="1" w:styleId="CommentSubjectChar">
    <w:name w:val="Comment Subject Char"/>
    <w:basedOn w:val="CommentTextChar"/>
    <w:link w:val="CommentSubject"/>
    <w:uiPriority w:val="99"/>
    <w:semiHidden/>
    <w:rsid w:val="00EF1FE6"/>
    <w:rPr>
      <w:b/>
      <w:bCs/>
      <w:sz w:val="20"/>
      <w:szCs w:val="20"/>
    </w:rPr>
  </w:style>
  <w:style w:type="character" w:styleId="FootnoteReference">
    <w:name w:val="footnote reference"/>
    <w:basedOn w:val="DefaultParagraphFont"/>
    <w:rsid w:val="009B4698"/>
    <w:rPr>
      <w:vertAlign w:val="superscript"/>
    </w:rPr>
  </w:style>
  <w:style w:type="paragraph" w:styleId="FootnoteText">
    <w:name w:val="footnote text"/>
    <w:basedOn w:val="Normal"/>
    <w:link w:val="FootnoteTextChar"/>
    <w:uiPriority w:val="9"/>
    <w:qFormat/>
    <w:rsid w:val="00C64EB6"/>
    <w:pPr>
      <w:widowControl w:val="0"/>
      <w:spacing w:after="0" w:line="240" w:lineRule="auto"/>
    </w:pPr>
    <w:rPr>
      <w:rFonts w:ascii="Courier New" w:eastAsia="Times New Roman" w:hAnsi="Courier New" w:cs="Courier New"/>
      <w:color w:val="000000"/>
      <w:sz w:val="20"/>
      <w:szCs w:val="20"/>
      <w:lang w:val="vi-VN" w:eastAsia="vi-VN"/>
    </w:rPr>
  </w:style>
  <w:style w:type="character" w:customStyle="1" w:styleId="FootnoteTextChar">
    <w:name w:val="Footnote Text Char"/>
    <w:basedOn w:val="DefaultParagraphFont"/>
    <w:link w:val="FootnoteText"/>
    <w:uiPriority w:val="9"/>
    <w:rsid w:val="00C64EB6"/>
    <w:rPr>
      <w:rFonts w:ascii="Courier New" w:eastAsia="Times New Roman" w:hAnsi="Courier New" w:cs="Courier New"/>
      <w:color w:val="000000"/>
      <w:sz w:val="20"/>
      <w:szCs w:val="20"/>
      <w:lang w:val="vi-VN" w:eastAsia="vi-VN"/>
    </w:rPr>
  </w:style>
  <w:style w:type="paragraph" w:styleId="BalloonText">
    <w:name w:val="Balloon Text"/>
    <w:basedOn w:val="Normal"/>
    <w:link w:val="BalloonTextChar"/>
    <w:uiPriority w:val="99"/>
    <w:semiHidden/>
    <w:unhideWhenUsed/>
    <w:rsid w:val="003F5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55CB"/>
    <w:rPr>
      <w:rFonts w:ascii="Segoe UI" w:hAnsi="Segoe UI" w:cs="Segoe UI"/>
      <w:sz w:val="18"/>
      <w:szCs w:val="18"/>
    </w:rPr>
  </w:style>
  <w:style w:type="paragraph" w:styleId="Revision">
    <w:name w:val="Revision"/>
    <w:hidden/>
    <w:uiPriority w:val="99"/>
    <w:semiHidden/>
    <w:rsid w:val="0055783F"/>
    <w:pPr>
      <w:spacing w:after="0" w:line="240" w:lineRule="auto"/>
    </w:pPr>
  </w:style>
  <w:style w:type="character" w:customStyle="1" w:styleId="citation-28">
    <w:name w:val="citation-28"/>
    <w:basedOn w:val="DefaultParagraphFont"/>
    <w:rsid w:val="00CE1372"/>
  </w:style>
  <w:style w:type="character" w:customStyle="1" w:styleId="citation-147">
    <w:name w:val="citation-147"/>
    <w:basedOn w:val="DefaultParagraphFont"/>
    <w:rsid w:val="00535CCA"/>
  </w:style>
  <w:style w:type="character" w:customStyle="1" w:styleId="citation-146">
    <w:name w:val="citation-146"/>
    <w:basedOn w:val="DefaultParagraphFont"/>
    <w:rsid w:val="00535CCA"/>
  </w:style>
  <w:style w:type="character" w:customStyle="1" w:styleId="citation-145">
    <w:name w:val="citation-145"/>
    <w:basedOn w:val="DefaultParagraphFont"/>
    <w:rsid w:val="00535CCA"/>
  </w:style>
  <w:style w:type="character" w:customStyle="1" w:styleId="citation-144">
    <w:name w:val="citation-144"/>
    <w:basedOn w:val="DefaultParagraphFont"/>
    <w:rsid w:val="00535CCA"/>
  </w:style>
  <w:style w:type="character" w:customStyle="1" w:styleId="citation-143">
    <w:name w:val="citation-143"/>
    <w:basedOn w:val="DefaultParagraphFont"/>
    <w:rsid w:val="00535CCA"/>
  </w:style>
  <w:style w:type="character" w:customStyle="1" w:styleId="citation-142">
    <w:name w:val="citation-142"/>
    <w:basedOn w:val="DefaultParagraphFont"/>
    <w:rsid w:val="00535CCA"/>
  </w:style>
  <w:style w:type="character" w:customStyle="1" w:styleId="citation-141">
    <w:name w:val="citation-141"/>
    <w:basedOn w:val="DefaultParagraphFont"/>
    <w:rsid w:val="00535CCA"/>
  </w:style>
  <w:style w:type="character" w:customStyle="1" w:styleId="citation-140">
    <w:name w:val="citation-140"/>
    <w:basedOn w:val="DefaultParagraphFont"/>
    <w:rsid w:val="00535CCA"/>
  </w:style>
  <w:style w:type="character" w:customStyle="1" w:styleId="citation-139">
    <w:name w:val="citation-139"/>
    <w:basedOn w:val="DefaultParagraphFont"/>
    <w:rsid w:val="00535CCA"/>
  </w:style>
  <w:style w:type="character" w:customStyle="1" w:styleId="whitespace-normal">
    <w:name w:val="whitespace-normal"/>
    <w:basedOn w:val="DefaultParagraphFont"/>
    <w:rsid w:val="0077102B"/>
  </w:style>
  <w:style w:type="paragraph" w:customStyle="1" w:styleId="iu1">
    <w:name w:val="Điều 1"/>
    <w:basedOn w:val="Normal"/>
    <w:link w:val="iu1Char"/>
    <w:qFormat/>
    <w:rsid w:val="00F65EE0"/>
    <w:pPr>
      <w:numPr>
        <w:numId w:val="8"/>
      </w:numPr>
      <w:spacing w:before="120" w:after="0" w:line="312" w:lineRule="auto"/>
      <w:ind w:left="284" w:hanging="284"/>
      <w:jc w:val="both"/>
    </w:pPr>
    <w:rPr>
      <w:rFonts w:ascii="Times New Roman" w:eastAsiaTheme="minorHAnsi" w:hAnsi="Times New Roman"/>
      <w:kern w:val="2"/>
      <w:sz w:val="26"/>
      <w:szCs w:val="24"/>
      <w14:ligatures w14:val="standardContextual"/>
    </w:rPr>
  </w:style>
  <w:style w:type="character" w:customStyle="1" w:styleId="iu1Char">
    <w:name w:val="Điều 1 Char"/>
    <w:basedOn w:val="DefaultParagraphFont"/>
    <w:link w:val="iu1"/>
    <w:rsid w:val="00F65EE0"/>
    <w:rPr>
      <w:rFonts w:ascii="Times New Roman" w:eastAsiaTheme="minorHAnsi" w:hAnsi="Times New Roman"/>
      <w:kern w:val="2"/>
      <w:sz w:val="26"/>
      <w:szCs w:val="24"/>
      <w14:ligatures w14:val="standardContextual"/>
    </w:rPr>
  </w:style>
  <w:style w:type="paragraph" w:customStyle="1" w:styleId="CHNG">
    <w:name w:val="CHƯƠNG"/>
    <w:qFormat/>
    <w:rsid w:val="00F65EE0"/>
    <w:pPr>
      <w:numPr>
        <w:numId w:val="9"/>
      </w:numPr>
      <w:spacing w:before="120" w:after="0" w:line="312" w:lineRule="auto"/>
    </w:pPr>
    <w:rPr>
      <w:rFonts w:ascii="Times New Roman" w:eastAsiaTheme="minorHAnsi" w:hAnsi="Times New Roman" w:cs="Times New Roman"/>
      <w:b/>
      <w:kern w:val="2"/>
      <w:sz w:val="26"/>
      <w:szCs w:val="26"/>
      <w14:ligatures w14:val="standardContextual"/>
    </w:rPr>
  </w:style>
  <w:style w:type="paragraph" w:customStyle="1" w:styleId="iu">
    <w:name w:val="Điều"/>
    <w:basedOn w:val="Normal"/>
    <w:qFormat/>
    <w:rsid w:val="00F65EE0"/>
    <w:pPr>
      <w:numPr>
        <w:ilvl w:val="1"/>
        <w:numId w:val="9"/>
      </w:numPr>
      <w:tabs>
        <w:tab w:val="left" w:pos="851"/>
      </w:tabs>
      <w:spacing w:before="120" w:after="0" w:line="312" w:lineRule="auto"/>
      <w:jc w:val="both"/>
    </w:pPr>
    <w:rPr>
      <w:rFonts w:ascii="Times New Roman" w:eastAsiaTheme="minorHAnsi" w:hAnsi="Times New Roman"/>
      <w:b/>
      <w:bCs/>
      <w:kern w:val="2"/>
      <w:sz w:val="26"/>
      <w:szCs w:val="24"/>
      <w14:ligatures w14:val="standardContextual"/>
    </w:rPr>
  </w:style>
  <w:style w:type="paragraph" w:customStyle="1" w:styleId="Khon">
    <w:name w:val="Khoản"/>
    <w:link w:val="KhonChar"/>
    <w:qFormat/>
    <w:rsid w:val="00F65EE0"/>
    <w:pPr>
      <w:numPr>
        <w:ilvl w:val="2"/>
        <w:numId w:val="9"/>
      </w:numPr>
      <w:spacing w:before="120" w:after="0" w:line="312" w:lineRule="auto"/>
    </w:pPr>
    <w:rPr>
      <w:rFonts w:ascii="Times New Roman" w:eastAsiaTheme="minorHAnsi" w:hAnsi="Times New Roman"/>
      <w:kern w:val="2"/>
      <w:sz w:val="26"/>
      <w:szCs w:val="24"/>
      <w14:ligatures w14:val="standardContextual"/>
    </w:rPr>
  </w:style>
  <w:style w:type="character" w:customStyle="1" w:styleId="KhonChar">
    <w:name w:val="Khoản Char"/>
    <w:basedOn w:val="DefaultParagraphFont"/>
    <w:link w:val="Khon"/>
    <w:rsid w:val="00F65EE0"/>
    <w:rPr>
      <w:rFonts w:ascii="Times New Roman" w:eastAsiaTheme="minorHAnsi" w:hAnsi="Times New Roman"/>
      <w:kern w:val="2"/>
      <w:sz w:val="26"/>
      <w:szCs w:val="24"/>
      <w14:ligatures w14:val="standardContextual"/>
    </w:rPr>
  </w:style>
  <w:style w:type="paragraph" w:customStyle="1" w:styleId="Mc">
    <w:name w:val="Mục"/>
    <w:basedOn w:val="Khon"/>
    <w:qFormat/>
    <w:rsid w:val="00F65EE0"/>
    <w:pPr>
      <w:numPr>
        <w:ilvl w:val="3"/>
      </w:numPr>
      <w:tabs>
        <w:tab w:val="num" w:pos="1080"/>
      </w:tabs>
      <w:ind w:left="1080" w:hanging="360"/>
    </w:pPr>
  </w:style>
  <w:style w:type="paragraph" w:customStyle="1" w:styleId="Tiumc">
    <w:name w:val="Tiểu mục"/>
    <w:basedOn w:val="Khon"/>
    <w:qFormat/>
    <w:rsid w:val="00F65EE0"/>
    <w:pPr>
      <w:numPr>
        <w:ilvl w:val="4"/>
      </w:numPr>
      <w:tabs>
        <w:tab w:val="num" w:pos="1080"/>
      </w:tabs>
      <w:ind w:left="1080" w:hanging="360"/>
    </w:pPr>
  </w:style>
  <w:style w:type="paragraph" w:customStyle="1" w:styleId="Ihoa">
    <w:name w:val="I hoa"/>
    <w:basedOn w:val="ListParagraph"/>
    <w:link w:val="IhoaChar"/>
    <w:qFormat/>
    <w:rsid w:val="00F65EE0"/>
    <w:pPr>
      <w:numPr>
        <w:numId w:val="10"/>
      </w:numPr>
      <w:spacing w:before="120" w:after="0" w:line="312" w:lineRule="auto"/>
      <w:contextualSpacing w:val="0"/>
      <w:jc w:val="both"/>
    </w:pPr>
    <w:rPr>
      <w:rFonts w:ascii="Times New Roman" w:eastAsiaTheme="minorHAnsi" w:hAnsi="Times New Roman"/>
      <w:kern w:val="2"/>
      <w:sz w:val="26"/>
      <w:szCs w:val="24"/>
      <w14:ligatures w14:val="standardContextual"/>
    </w:rPr>
  </w:style>
  <w:style w:type="character" w:customStyle="1" w:styleId="IhoaChar">
    <w:name w:val="I hoa Char"/>
    <w:basedOn w:val="DefaultParagraphFont"/>
    <w:link w:val="Ihoa"/>
    <w:rsid w:val="00F65EE0"/>
    <w:rPr>
      <w:rFonts w:ascii="Times New Roman" w:eastAsiaTheme="minorHAnsi" w:hAnsi="Times New Roman"/>
      <w:kern w:val="2"/>
      <w:sz w:val="26"/>
      <w:szCs w:val="24"/>
      <w14:ligatures w14:val="standardContextual"/>
    </w:rPr>
  </w:style>
  <w:style w:type="paragraph" w:customStyle="1" w:styleId="isselectedend">
    <w:name w:val="isselectedend"/>
    <w:basedOn w:val="Normal"/>
    <w:rsid w:val="004E1D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graph">
    <w:name w:val="First Paragraph"/>
    <w:basedOn w:val="BodyText"/>
    <w:next w:val="BodyText"/>
    <w:qFormat/>
    <w:rsid w:val="00A80432"/>
    <w:pPr>
      <w:spacing w:before="180" w:after="180" w:line="240" w:lineRule="auto"/>
    </w:pPr>
    <w:rPr>
      <w:rFonts w:eastAsiaTheme="minorHAnsi"/>
      <w:sz w:val="24"/>
      <w:szCs w:val="24"/>
    </w:rPr>
  </w:style>
  <w:style w:type="paragraph" w:customStyle="1" w:styleId="Compact">
    <w:name w:val="Compact"/>
    <w:basedOn w:val="BodyText"/>
    <w:qFormat/>
    <w:rsid w:val="00A80432"/>
    <w:pPr>
      <w:spacing w:before="36" w:after="36" w:line="240" w:lineRule="auto"/>
    </w:pPr>
    <w:rPr>
      <w:rFonts w:eastAsiaTheme="minorHAnsi"/>
      <w:sz w:val="24"/>
      <w:szCs w:val="24"/>
    </w:rPr>
  </w:style>
  <w:style w:type="paragraph" w:customStyle="1" w:styleId="Author">
    <w:name w:val="Author"/>
    <w:next w:val="BodyText"/>
    <w:qFormat/>
    <w:rsid w:val="00A80432"/>
    <w:pPr>
      <w:keepNext/>
      <w:keepLines/>
      <w:spacing w:line="240" w:lineRule="auto"/>
      <w:jc w:val="center"/>
    </w:pPr>
    <w:rPr>
      <w:rFonts w:eastAsiaTheme="minorHAnsi"/>
      <w:sz w:val="24"/>
      <w:szCs w:val="24"/>
    </w:rPr>
  </w:style>
  <w:style w:type="paragraph" w:styleId="Date">
    <w:name w:val="Date"/>
    <w:next w:val="BodyText"/>
    <w:link w:val="DateChar"/>
    <w:qFormat/>
    <w:rsid w:val="00A80432"/>
    <w:pPr>
      <w:keepNext/>
      <w:keepLines/>
      <w:spacing w:line="240" w:lineRule="auto"/>
      <w:jc w:val="center"/>
    </w:pPr>
    <w:rPr>
      <w:rFonts w:eastAsiaTheme="minorHAnsi"/>
      <w:sz w:val="24"/>
      <w:szCs w:val="24"/>
    </w:rPr>
  </w:style>
  <w:style w:type="character" w:customStyle="1" w:styleId="DateChar">
    <w:name w:val="Date Char"/>
    <w:basedOn w:val="DefaultParagraphFont"/>
    <w:link w:val="Date"/>
    <w:rsid w:val="00A80432"/>
    <w:rPr>
      <w:rFonts w:eastAsiaTheme="minorHAnsi"/>
      <w:sz w:val="24"/>
      <w:szCs w:val="24"/>
    </w:rPr>
  </w:style>
  <w:style w:type="paragraph" w:customStyle="1" w:styleId="AbstractTitle">
    <w:name w:val="Abstract Title"/>
    <w:basedOn w:val="Normal"/>
    <w:next w:val="Abstract"/>
    <w:qFormat/>
    <w:rsid w:val="00A80432"/>
    <w:pPr>
      <w:keepNext/>
      <w:keepLines/>
      <w:spacing w:before="300" w:after="0" w:line="240" w:lineRule="auto"/>
      <w:jc w:val="center"/>
    </w:pPr>
    <w:rPr>
      <w:rFonts w:eastAsiaTheme="minorHAnsi"/>
      <w:b/>
      <w:sz w:val="20"/>
      <w:szCs w:val="20"/>
    </w:rPr>
  </w:style>
  <w:style w:type="paragraph" w:customStyle="1" w:styleId="Abstract">
    <w:name w:val="Abstract"/>
    <w:basedOn w:val="Normal"/>
    <w:next w:val="BodyText"/>
    <w:qFormat/>
    <w:rsid w:val="00A80432"/>
    <w:pPr>
      <w:keepNext/>
      <w:keepLines/>
      <w:spacing w:before="100" w:after="300" w:line="240" w:lineRule="auto"/>
    </w:pPr>
    <w:rPr>
      <w:rFonts w:eastAsiaTheme="minorHAnsi"/>
      <w:sz w:val="20"/>
      <w:szCs w:val="20"/>
    </w:rPr>
  </w:style>
  <w:style w:type="paragraph" w:styleId="Bibliography">
    <w:name w:val="Bibliography"/>
    <w:basedOn w:val="Normal"/>
    <w:qFormat/>
    <w:rsid w:val="00A80432"/>
    <w:pPr>
      <w:spacing w:line="240" w:lineRule="auto"/>
    </w:pPr>
    <w:rPr>
      <w:rFonts w:eastAsiaTheme="minorHAnsi"/>
      <w:sz w:val="24"/>
      <w:szCs w:val="24"/>
    </w:rPr>
  </w:style>
  <w:style w:type="paragraph" w:styleId="BlockText">
    <w:name w:val="Block Text"/>
    <w:basedOn w:val="BodyText"/>
    <w:next w:val="BodyText"/>
    <w:uiPriority w:val="9"/>
    <w:unhideWhenUsed/>
    <w:qFormat/>
    <w:rsid w:val="00A80432"/>
    <w:pPr>
      <w:spacing w:before="100" w:after="100" w:line="240" w:lineRule="auto"/>
      <w:ind w:left="480" w:right="480"/>
    </w:pPr>
    <w:rPr>
      <w:rFonts w:eastAsiaTheme="minorHAnsi"/>
      <w:sz w:val="24"/>
      <w:szCs w:val="24"/>
    </w:rPr>
  </w:style>
  <w:style w:type="paragraph" w:customStyle="1" w:styleId="FootnoteBlockText">
    <w:name w:val="Footnote Block Text"/>
    <w:basedOn w:val="FootnoteText"/>
    <w:next w:val="FootnoteText"/>
    <w:uiPriority w:val="9"/>
    <w:unhideWhenUsed/>
    <w:qFormat/>
    <w:rsid w:val="00A80432"/>
    <w:pPr>
      <w:widowControl/>
      <w:spacing w:before="100" w:after="100"/>
      <w:ind w:left="480" w:right="480"/>
    </w:pPr>
    <w:rPr>
      <w:rFonts w:asciiTheme="minorHAnsi" w:eastAsiaTheme="minorHAnsi" w:hAnsiTheme="minorHAnsi" w:cstheme="minorBidi"/>
      <w:color w:val="auto"/>
      <w:sz w:val="24"/>
      <w:szCs w:val="24"/>
      <w:lang w:val="en-US" w:eastAsia="en-US"/>
    </w:rPr>
  </w:style>
  <w:style w:type="table" w:customStyle="1" w:styleId="Table">
    <w:name w:val="Table"/>
    <w:semiHidden/>
    <w:unhideWhenUsed/>
    <w:qFormat/>
    <w:rsid w:val="00A80432"/>
    <w:pPr>
      <w:spacing w:line="240" w:lineRule="auto"/>
    </w:pPr>
    <w:rPr>
      <w:rFonts w:eastAsiaTheme="minorHAnsi"/>
      <w:sz w:val="24"/>
      <w:szCs w:val="24"/>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rsid w:val="00A80432"/>
    <w:pPr>
      <w:keepNext/>
      <w:keepLines/>
      <w:spacing w:after="0" w:line="240" w:lineRule="auto"/>
    </w:pPr>
    <w:rPr>
      <w:rFonts w:eastAsiaTheme="minorHAnsi"/>
      <w:b/>
      <w:sz w:val="24"/>
      <w:szCs w:val="24"/>
    </w:rPr>
  </w:style>
  <w:style w:type="paragraph" w:customStyle="1" w:styleId="Definition">
    <w:name w:val="Definition"/>
    <w:basedOn w:val="Normal"/>
    <w:rsid w:val="00A80432"/>
    <w:pPr>
      <w:spacing w:line="240" w:lineRule="auto"/>
    </w:pPr>
    <w:rPr>
      <w:rFonts w:eastAsiaTheme="minorHAnsi"/>
      <w:sz w:val="24"/>
      <w:szCs w:val="24"/>
    </w:rPr>
  </w:style>
  <w:style w:type="paragraph" w:customStyle="1" w:styleId="TableCaption">
    <w:name w:val="Table Caption"/>
    <w:basedOn w:val="Caption"/>
    <w:rsid w:val="00A80432"/>
    <w:pPr>
      <w:keepNext/>
      <w:spacing w:after="120"/>
    </w:pPr>
    <w:rPr>
      <w:rFonts w:eastAsiaTheme="minorHAnsi"/>
      <w:b w:val="0"/>
      <w:bCs w:val="0"/>
      <w:i/>
      <w:color w:val="auto"/>
      <w:sz w:val="24"/>
      <w:szCs w:val="24"/>
    </w:rPr>
  </w:style>
  <w:style w:type="paragraph" w:customStyle="1" w:styleId="ImageCaption">
    <w:name w:val="Image Caption"/>
    <w:basedOn w:val="Caption"/>
    <w:rsid w:val="00A80432"/>
    <w:pPr>
      <w:spacing w:after="120"/>
    </w:pPr>
    <w:rPr>
      <w:rFonts w:eastAsiaTheme="minorHAnsi"/>
      <w:b w:val="0"/>
      <w:bCs w:val="0"/>
      <w:i/>
      <w:color w:val="auto"/>
      <w:sz w:val="24"/>
      <w:szCs w:val="24"/>
    </w:rPr>
  </w:style>
  <w:style w:type="paragraph" w:customStyle="1" w:styleId="Figure">
    <w:name w:val="Figure"/>
    <w:basedOn w:val="Normal"/>
    <w:rsid w:val="00A80432"/>
    <w:pPr>
      <w:spacing w:line="240" w:lineRule="auto"/>
    </w:pPr>
    <w:rPr>
      <w:rFonts w:eastAsiaTheme="minorHAnsi"/>
      <w:sz w:val="24"/>
      <w:szCs w:val="24"/>
    </w:rPr>
  </w:style>
  <w:style w:type="paragraph" w:customStyle="1" w:styleId="CaptionedFigure">
    <w:name w:val="Captioned Figure"/>
    <w:basedOn w:val="Figure"/>
    <w:rsid w:val="00A80432"/>
    <w:pPr>
      <w:keepNext/>
    </w:pPr>
  </w:style>
  <w:style w:type="character" w:customStyle="1" w:styleId="CaptionChar">
    <w:name w:val="Caption Char"/>
    <w:basedOn w:val="DefaultParagraphFont"/>
    <w:link w:val="Caption"/>
    <w:rsid w:val="00A80432"/>
    <w:rPr>
      <w:b/>
      <w:bCs/>
      <w:color w:val="4F81BD" w:themeColor="accent1"/>
      <w:sz w:val="18"/>
      <w:szCs w:val="18"/>
    </w:rPr>
  </w:style>
  <w:style w:type="character" w:customStyle="1" w:styleId="VerbatimChar">
    <w:name w:val="Verbatim Char"/>
    <w:basedOn w:val="CaptionChar"/>
    <w:link w:val="SourceCode"/>
    <w:rsid w:val="00A80432"/>
    <w:rPr>
      <w:rFonts w:ascii="Consolas" w:hAnsi="Consolas"/>
      <w:b/>
      <w:bCs/>
      <w:color w:val="4F81BD" w:themeColor="accent1"/>
      <w:sz w:val="18"/>
      <w:szCs w:val="18"/>
    </w:rPr>
  </w:style>
  <w:style w:type="character" w:customStyle="1" w:styleId="SectionNumber">
    <w:name w:val="Section Number"/>
    <w:basedOn w:val="CaptionChar"/>
    <w:rsid w:val="00A80432"/>
    <w:rPr>
      <w:b/>
      <w:bCs/>
      <w:color w:val="4F81BD" w:themeColor="accent1"/>
      <w:sz w:val="18"/>
      <w:szCs w:val="18"/>
    </w:rPr>
  </w:style>
  <w:style w:type="paragraph" w:customStyle="1" w:styleId="SourceCode">
    <w:name w:val="Source Code"/>
    <w:basedOn w:val="Normal"/>
    <w:link w:val="VerbatimChar"/>
    <w:rsid w:val="00A80432"/>
    <w:pPr>
      <w:wordWrap w:val="0"/>
      <w:spacing w:line="240" w:lineRule="auto"/>
    </w:pPr>
    <w:rPr>
      <w:rFonts w:ascii="Consolas" w:hAnsi="Consolas"/>
      <w:b/>
      <w:bCs/>
      <w:color w:val="4F81BD" w:themeColor="accent1"/>
      <w:szCs w:val="18"/>
    </w:rPr>
  </w:style>
  <w:style w:type="character" w:customStyle="1" w:styleId="KeywordTok">
    <w:name w:val="KeywordTok"/>
    <w:basedOn w:val="VerbatimChar"/>
    <w:rsid w:val="00A80432"/>
    <w:rPr>
      <w:rFonts w:ascii="Consolas" w:hAnsi="Consolas"/>
      <w:b w:val="0"/>
      <w:bCs/>
      <w:color w:val="007020"/>
      <w:sz w:val="18"/>
      <w:szCs w:val="18"/>
    </w:rPr>
  </w:style>
  <w:style w:type="character" w:customStyle="1" w:styleId="DataTypeTok">
    <w:name w:val="DataTypeTok"/>
    <w:basedOn w:val="VerbatimChar"/>
    <w:rsid w:val="00A80432"/>
    <w:rPr>
      <w:rFonts w:ascii="Consolas" w:hAnsi="Consolas"/>
      <w:b/>
      <w:bCs/>
      <w:color w:val="902000"/>
      <w:sz w:val="18"/>
      <w:szCs w:val="18"/>
    </w:rPr>
  </w:style>
  <w:style w:type="character" w:customStyle="1" w:styleId="DecValTok">
    <w:name w:val="DecValTok"/>
    <w:basedOn w:val="VerbatimChar"/>
    <w:rsid w:val="00A80432"/>
    <w:rPr>
      <w:rFonts w:ascii="Consolas" w:hAnsi="Consolas"/>
      <w:b/>
      <w:bCs/>
      <w:color w:val="40A070"/>
      <w:sz w:val="18"/>
      <w:szCs w:val="18"/>
    </w:rPr>
  </w:style>
  <w:style w:type="character" w:customStyle="1" w:styleId="BaseNTok">
    <w:name w:val="BaseNTok"/>
    <w:basedOn w:val="VerbatimChar"/>
    <w:rsid w:val="00A80432"/>
    <w:rPr>
      <w:rFonts w:ascii="Consolas" w:hAnsi="Consolas"/>
      <w:b/>
      <w:bCs/>
      <w:color w:val="40A070"/>
      <w:sz w:val="18"/>
      <w:szCs w:val="18"/>
    </w:rPr>
  </w:style>
  <w:style w:type="character" w:customStyle="1" w:styleId="FloatTok">
    <w:name w:val="FloatTok"/>
    <w:basedOn w:val="VerbatimChar"/>
    <w:rsid w:val="00A80432"/>
    <w:rPr>
      <w:rFonts w:ascii="Consolas" w:hAnsi="Consolas"/>
      <w:b/>
      <w:bCs/>
      <w:color w:val="40A070"/>
      <w:sz w:val="18"/>
      <w:szCs w:val="18"/>
    </w:rPr>
  </w:style>
  <w:style w:type="character" w:customStyle="1" w:styleId="ConstantTok">
    <w:name w:val="ConstantTok"/>
    <w:basedOn w:val="VerbatimChar"/>
    <w:rsid w:val="00A80432"/>
    <w:rPr>
      <w:rFonts w:ascii="Consolas" w:hAnsi="Consolas"/>
      <w:b/>
      <w:bCs/>
      <w:color w:val="880000"/>
      <w:sz w:val="18"/>
      <w:szCs w:val="18"/>
    </w:rPr>
  </w:style>
  <w:style w:type="character" w:customStyle="1" w:styleId="CharTok">
    <w:name w:val="CharTok"/>
    <w:basedOn w:val="VerbatimChar"/>
    <w:rsid w:val="00A80432"/>
    <w:rPr>
      <w:rFonts w:ascii="Consolas" w:hAnsi="Consolas"/>
      <w:b/>
      <w:bCs/>
      <w:color w:val="4070A0"/>
      <w:sz w:val="18"/>
      <w:szCs w:val="18"/>
    </w:rPr>
  </w:style>
  <w:style w:type="character" w:customStyle="1" w:styleId="SpecialCharTok">
    <w:name w:val="SpecialCharTok"/>
    <w:basedOn w:val="VerbatimChar"/>
    <w:rsid w:val="00A80432"/>
    <w:rPr>
      <w:rFonts w:ascii="Consolas" w:hAnsi="Consolas"/>
      <w:b/>
      <w:bCs/>
      <w:color w:val="4070A0"/>
      <w:sz w:val="18"/>
      <w:szCs w:val="18"/>
    </w:rPr>
  </w:style>
  <w:style w:type="character" w:customStyle="1" w:styleId="StringTok">
    <w:name w:val="StringTok"/>
    <w:basedOn w:val="VerbatimChar"/>
    <w:rsid w:val="00A80432"/>
    <w:rPr>
      <w:rFonts w:ascii="Consolas" w:hAnsi="Consolas"/>
      <w:b/>
      <w:bCs/>
      <w:color w:val="4070A0"/>
      <w:sz w:val="18"/>
      <w:szCs w:val="18"/>
    </w:rPr>
  </w:style>
  <w:style w:type="character" w:customStyle="1" w:styleId="VerbatimStringTok">
    <w:name w:val="VerbatimStringTok"/>
    <w:basedOn w:val="VerbatimChar"/>
    <w:rsid w:val="00A80432"/>
    <w:rPr>
      <w:rFonts w:ascii="Consolas" w:hAnsi="Consolas"/>
      <w:b/>
      <w:bCs/>
      <w:color w:val="4070A0"/>
      <w:sz w:val="18"/>
      <w:szCs w:val="18"/>
    </w:rPr>
  </w:style>
  <w:style w:type="character" w:customStyle="1" w:styleId="SpecialStringTok">
    <w:name w:val="SpecialStringTok"/>
    <w:basedOn w:val="VerbatimChar"/>
    <w:rsid w:val="00A80432"/>
    <w:rPr>
      <w:rFonts w:ascii="Consolas" w:hAnsi="Consolas"/>
      <w:b/>
      <w:bCs/>
      <w:color w:val="BB6688"/>
      <w:sz w:val="18"/>
      <w:szCs w:val="18"/>
    </w:rPr>
  </w:style>
  <w:style w:type="character" w:customStyle="1" w:styleId="ImportTok">
    <w:name w:val="ImportTok"/>
    <w:basedOn w:val="VerbatimChar"/>
    <w:rsid w:val="00A80432"/>
    <w:rPr>
      <w:rFonts w:ascii="Consolas" w:hAnsi="Consolas"/>
      <w:b w:val="0"/>
      <w:bCs/>
      <w:color w:val="008000"/>
      <w:sz w:val="18"/>
      <w:szCs w:val="18"/>
    </w:rPr>
  </w:style>
  <w:style w:type="character" w:customStyle="1" w:styleId="CommentTok">
    <w:name w:val="CommentTok"/>
    <w:basedOn w:val="VerbatimChar"/>
    <w:rsid w:val="00A80432"/>
    <w:rPr>
      <w:rFonts w:ascii="Consolas" w:hAnsi="Consolas"/>
      <w:b/>
      <w:bCs/>
      <w:i/>
      <w:color w:val="60A0B0"/>
      <w:sz w:val="18"/>
      <w:szCs w:val="18"/>
    </w:rPr>
  </w:style>
  <w:style w:type="character" w:customStyle="1" w:styleId="DocumentationTok">
    <w:name w:val="DocumentationTok"/>
    <w:basedOn w:val="VerbatimChar"/>
    <w:rsid w:val="00A80432"/>
    <w:rPr>
      <w:rFonts w:ascii="Consolas" w:hAnsi="Consolas"/>
      <w:b/>
      <w:bCs/>
      <w:i/>
      <w:color w:val="BA2121"/>
      <w:sz w:val="18"/>
      <w:szCs w:val="18"/>
    </w:rPr>
  </w:style>
  <w:style w:type="character" w:customStyle="1" w:styleId="AnnotationTok">
    <w:name w:val="AnnotationTok"/>
    <w:basedOn w:val="VerbatimChar"/>
    <w:rsid w:val="00A80432"/>
    <w:rPr>
      <w:rFonts w:ascii="Consolas" w:hAnsi="Consolas"/>
      <w:b w:val="0"/>
      <w:bCs/>
      <w:i/>
      <w:color w:val="60A0B0"/>
      <w:sz w:val="18"/>
      <w:szCs w:val="18"/>
    </w:rPr>
  </w:style>
  <w:style w:type="character" w:customStyle="1" w:styleId="CommentVarTok">
    <w:name w:val="CommentVarTok"/>
    <w:basedOn w:val="VerbatimChar"/>
    <w:rsid w:val="00A80432"/>
    <w:rPr>
      <w:rFonts w:ascii="Consolas" w:hAnsi="Consolas"/>
      <w:b w:val="0"/>
      <w:bCs/>
      <w:i/>
      <w:color w:val="60A0B0"/>
      <w:sz w:val="18"/>
      <w:szCs w:val="18"/>
    </w:rPr>
  </w:style>
  <w:style w:type="character" w:customStyle="1" w:styleId="OtherTok">
    <w:name w:val="OtherTok"/>
    <w:basedOn w:val="VerbatimChar"/>
    <w:rsid w:val="00A80432"/>
    <w:rPr>
      <w:rFonts w:ascii="Consolas" w:hAnsi="Consolas"/>
      <w:b/>
      <w:bCs/>
      <w:color w:val="007020"/>
      <w:sz w:val="18"/>
      <w:szCs w:val="18"/>
    </w:rPr>
  </w:style>
  <w:style w:type="character" w:customStyle="1" w:styleId="FunctionTok">
    <w:name w:val="FunctionTok"/>
    <w:basedOn w:val="VerbatimChar"/>
    <w:rsid w:val="00A80432"/>
    <w:rPr>
      <w:rFonts w:ascii="Consolas" w:hAnsi="Consolas"/>
      <w:b/>
      <w:bCs/>
      <w:color w:val="06287E"/>
      <w:sz w:val="18"/>
      <w:szCs w:val="18"/>
    </w:rPr>
  </w:style>
  <w:style w:type="character" w:customStyle="1" w:styleId="VariableTok">
    <w:name w:val="VariableTok"/>
    <w:basedOn w:val="VerbatimChar"/>
    <w:rsid w:val="00A80432"/>
    <w:rPr>
      <w:rFonts w:ascii="Consolas" w:hAnsi="Consolas"/>
      <w:b/>
      <w:bCs/>
      <w:color w:val="19177C"/>
      <w:sz w:val="18"/>
      <w:szCs w:val="18"/>
    </w:rPr>
  </w:style>
  <w:style w:type="character" w:customStyle="1" w:styleId="ControlFlowTok">
    <w:name w:val="ControlFlowTok"/>
    <w:basedOn w:val="VerbatimChar"/>
    <w:rsid w:val="00A80432"/>
    <w:rPr>
      <w:rFonts w:ascii="Consolas" w:hAnsi="Consolas"/>
      <w:b w:val="0"/>
      <w:bCs/>
      <w:color w:val="007020"/>
      <w:sz w:val="18"/>
      <w:szCs w:val="18"/>
    </w:rPr>
  </w:style>
  <w:style w:type="character" w:customStyle="1" w:styleId="OperatorTok">
    <w:name w:val="OperatorTok"/>
    <w:basedOn w:val="VerbatimChar"/>
    <w:rsid w:val="00A80432"/>
    <w:rPr>
      <w:rFonts w:ascii="Consolas" w:hAnsi="Consolas"/>
      <w:b/>
      <w:bCs/>
      <w:color w:val="666666"/>
      <w:sz w:val="18"/>
      <w:szCs w:val="18"/>
    </w:rPr>
  </w:style>
  <w:style w:type="character" w:customStyle="1" w:styleId="BuiltInTok">
    <w:name w:val="BuiltInTok"/>
    <w:basedOn w:val="VerbatimChar"/>
    <w:rsid w:val="00A80432"/>
    <w:rPr>
      <w:rFonts w:ascii="Consolas" w:hAnsi="Consolas"/>
      <w:b/>
      <w:bCs/>
      <w:color w:val="008000"/>
      <w:sz w:val="18"/>
      <w:szCs w:val="18"/>
    </w:rPr>
  </w:style>
  <w:style w:type="character" w:customStyle="1" w:styleId="ExtensionTok">
    <w:name w:val="ExtensionTok"/>
    <w:basedOn w:val="VerbatimChar"/>
    <w:rsid w:val="00A80432"/>
    <w:rPr>
      <w:rFonts w:ascii="Consolas" w:hAnsi="Consolas"/>
      <w:b/>
      <w:bCs/>
      <w:color w:val="4F81BD" w:themeColor="accent1"/>
      <w:sz w:val="18"/>
      <w:szCs w:val="18"/>
    </w:rPr>
  </w:style>
  <w:style w:type="character" w:customStyle="1" w:styleId="PreprocessorTok">
    <w:name w:val="PreprocessorTok"/>
    <w:basedOn w:val="VerbatimChar"/>
    <w:rsid w:val="00A80432"/>
    <w:rPr>
      <w:rFonts w:ascii="Consolas" w:hAnsi="Consolas"/>
      <w:b/>
      <w:bCs/>
      <w:color w:val="BC7A00"/>
      <w:sz w:val="18"/>
      <w:szCs w:val="18"/>
    </w:rPr>
  </w:style>
  <w:style w:type="character" w:customStyle="1" w:styleId="AttributeTok">
    <w:name w:val="AttributeTok"/>
    <w:basedOn w:val="VerbatimChar"/>
    <w:rsid w:val="00A80432"/>
    <w:rPr>
      <w:rFonts w:ascii="Consolas" w:hAnsi="Consolas"/>
      <w:b/>
      <w:bCs/>
      <w:color w:val="7D9029"/>
      <w:sz w:val="18"/>
      <w:szCs w:val="18"/>
    </w:rPr>
  </w:style>
  <w:style w:type="character" w:customStyle="1" w:styleId="RegionMarkerTok">
    <w:name w:val="RegionMarkerTok"/>
    <w:basedOn w:val="VerbatimChar"/>
    <w:rsid w:val="00A80432"/>
    <w:rPr>
      <w:rFonts w:ascii="Consolas" w:hAnsi="Consolas"/>
      <w:b/>
      <w:bCs/>
      <w:color w:val="4F81BD" w:themeColor="accent1"/>
      <w:sz w:val="18"/>
      <w:szCs w:val="18"/>
    </w:rPr>
  </w:style>
  <w:style w:type="character" w:customStyle="1" w:styleId="InformationTok">
    <w:name w:val="InformationTok"/>
    <w:basedOn w:val="VerbatimChar"/>
    <w:rsid w:val="00A80432"/>
    <w:rPr>
      <w:rFonts w:ascii="Consolas" w:hAnsi="Consolas"/>
      <w:b w:val="0"/>
      <w:bCs/>
      <w:i/>
      <w:color w:val="60A0B0"/>
      <w:sz w:val="18"/>
      <w:szCs w:val="18"/>
    </w:rPr>
  </w:style>
  <w:style w:type="character" w:customStyle="1" w:styleId="WarningTok">
    <w:name w:val="WarningTok"/>
    <w:basedOn w:val="VerbatimChar"/>
    <w:rsid w:val="00A80432"/>
    <w:rPr>
      <w:rFonts w:ascii="Consolas" w:hAnsi="Consolas"/>
      <w:b w:val="0"/>
      <w:bCs/>
      <w:i/>
      <w:color w:val="60A0B0"/>
      <w:sz w:val="18"/>
      <w:szCs w:val="18"/>
    </w:rPr>
  </w:style>
  <w:style w:type="character" w:customStyle="1" w:styleId="AlertTok">
    <w:name w:val="AlertTok"/>
    <w:basedOn w:val="VerbatimChar"/>
    <w:rsid w:val="00A80432"/>
    <w:rPr>
      <w:rFonts w:ascii="Consolas" w:hAnsi="Consolas"/>
      <w:b w:val="0"/>
      <w:bCs/>
      <w:color w:val="FF0000"/>
      <w:sz w:val="18"/>
      <w:szCs w:val="18"/>
    </w:rPr>
  </w:style>
  <w:style w:type="character" w:customStyle="1" w:styleId="ErrorTok">
    <w:name w:val="ErrorTok"/>
    <w:basedOn w:val="VerbatimChar"/>
    <w:rsid w:val="00A80432"/>
    <w:rPr>
      <w:rFonts w:ascii="Consolas" w:hAnsi="Consolas"/>
      <w:b w:val="0"/>
      <w:bCs/>
      <w:color w:val="FF0000"/>
      <w:sz w:val="18"/>
      <w:szCs w:val="18"/>
    </w:rPr>
  </w:style>
  <w:style w:type="character" w:customStyle="1" w:styleId="NormalTok">
    <w:name w:val="NormalTok"/>
    <w:basedOn w:val="VerbatimChar"/>
    <w:rsid w:val="00A80432"/>
    <w:rPr>
      <w:rFonts w:ascii="Consolas" w:hAnsi="Consolas"/>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48853">
      <w:bodyDiv w:val="1"/>
      <w:marLeft w:val="0"/>
      <w:marRight w:val="0"/>
      <w:marTop w:val="0"/>
      <w:marBottom w:val="0"/>
      <w:divBdr>
        <w:top w:val="none" w:sz="0" w:space="0" w:color="auto"/>
        <w:left w:val="none" w:sz="0" w:space="0" w:color="auto"/>
        <w:bottom w:val="none" w:sz="0" w:space="0" w:color="auto"/>
        <w:right w:val="none" w:sz="0" w:space="0" w:color="auto"/>
      </w:divBdr>
    </w:div>
    <w:div w:id="44723170">
      <w:bodyDiv w:val="1"/>
      <w:marLeft w:val="0"/>
      <w:marRight w:val="0"/>
      <w:marTop w:val="0"/>
      <w:marBottom w:val="0"/>
      <w:divBdr>
        <w:top w:val="none" w:sz="0" w:space="0" w:color="auto"/>
        <w:left w:val="none" w:sz="0" w:space="0" w:color="auto"/>
        <w:bottom w:val="none" w:sz="0" w:space="0" w:color="auto"/>
        <w:right w:val="none" w:sz="0" w:space="0" w:color="auto"/>
      </w:divBdr>
    </w:div>
    <w:div w:id="54361322">
      <w:bodyDiv w:val="1"/>
      <w:marLeft w:val="0"/>
      <w:marRight w:val="0"/>
      <w:marTop w:val="0"/>
      <w:marBottom w:val="0"/>
      <w:divBdr>
        <w:top w:val="none" w:sz="0" w:space="0" w:color="auto"/>
        <w:left w:val="none" w:sz="0" w:space="0" w:color="auto"/>
        <w:bottom w:val="none" w:sz="0" w:space="0" w:color="auto"/>
        <w:right w:val="none" w:sz="0" w:space="0" w:color="auto"/>
      </w:divBdr>
    </w:div>
    <w:div w:id="57097095">
      <w:bodyDiv w:val="1"/>
      <w:marLeft w:val="0"/>
      <w:marRight w:val="0"/>
      <w:marTop w:val="0"/>
      <w:marBottom w:val="0"/>
      <w:divBdr>
        <w:top w:val="none" w:sz="0" w:space="0" w:color="auto"/>
        <w:left w:val="none" w:sz="0" w:space="0" w:color="auto"/>
        <w:bottom w:val="none" w:sz="0" w:space="0" w:color="auto"/>
        <w:right w:val="none" w:sz="0" w:space="0" w:color="auto"/>
      </w:divBdr>
    </w:div>
    <w:div w:id="83847463">
      <w:bodyDiv w:val="1"/>
      <w:marLeft w:val="0"/>
      <w:marRight w:val="0"/>
      <w:marTop w:val="0"/>
      <w:marBottom w:val="0"/>
      <w:divBdr>
        <w:top w:val="none" w:sz="0" w:space="0" w:color="auto"/>
        <w:left w:val="none" w:sz="0" w:space="0" w:color="auto"/>
        <w:bottom w:val="none" w:sz="0" w:space="0" w:color="auto"/>
        <w:right w:val="none" w:sz="0" w:space="0" w:color="auto"/>
      </w:divBdr>
    </w:div>
    <w:div w:id="94374055">
      <w:bodyDiv w:val="1"/>
      <w:marLeft w:val="0"/>
      <w:marRight w:val="0"/>
      <w:marTop w:val="0"/>
      <w:marBottom w:val="0"/>
      <w:divBdr>
        <w:top w:val="none" w:sz="0" w:space="0" w:color="auto"/>
        <w:left w:val="none" w:sz="0" w:space="0" w:color="auto"/>
        <w:bottom w:val="none" w:sz="0" w:space="0" w:color="auto"/>
        <w:right w:val="none" w:sz="0" w:space="0" w:color="auto"/>
      </w:divBdr>
    </w:div>
    <w:div w:id="99573462">
      <w:bodyDiv w:val="1"/>
      <w:marLeft w:val="0"/>
      <w:marRight w:val="0"/>
      <w:marTop w:val="0"/>
      <w:marBottom w:val="0"/>
      <w:divBdr>
        <w:top w:val="none" w:sz="0" w:space="0" w:color="auto"/>
        <w:left w:val="none" w:sz="0" w:space="0" w:color="auto"/>
        <w:bottom w:val="none" w:sz="0" w:space="0" w:color="auto"/>
        <w:right w:val="none" w:sz="0" w:space="0" w:color="auto"/>
      </w:divBdr>
    </w:div>
    <w:div w:id="143858268">
      <w:bodyDiv w:val="1"/>
      <w:marLeft w:val="0"/>
      <w:marRight w:val="0"/>
      <w:marTop w:val="0"/>
      <w:marBottom w:val="0"/>
      <w:divBdr>
        <w:top w:val="none" w:sz="0" w:space="0" w:color="auto"/>
        <w:left w:val="none" w:sz="0" w:space="0" w:color="auto"/>
        <w:bottom w:val="none" w:sz="0" w:space="0" w:color="auto"/>
        <w:right w:val="none" w:sz="0" w:space="0" w:color="auto"/>
      </w:divBdr>
    </w:div>
    <w:div w:id="146870604">
      <w:bodyDiv w:val="1"/>
      <w:marLeft w:val="0"/>
      <w:marRight w:val="0"/>
      <w:marTop w:val="0"/>
      <w:marBottom w:val="0"/>
      <w:divBdr>
        <w:top w:val="none" w:sz="0" w:space="0" w:color="auto"/>
        <w:left w:val="none" w:sz="0" w:space="0" w:color="auto"/>
        <w:bottom w:val="none" w:sz="0" w:space="0" w:color="auto"/>
        <w:right w:val="none" w:sz="0" w:space="0" w:color="auto"/>
      </w:divBdr>
    </w:div>
    <w:div w:id="166991981">
      <w:bodyDiv w:val="1"/>
      <w:marLeft w:val="0"/>
      <w:marRight w:val="0"/>
      <w:marTop w:val="0"/>
      <w:marBottom w:val="0"/>
      <w:divBdr>
        <w:top w:val="none" w:sz="0" w:space="0" w:color="auto"/>
        <w:left w:val="none" w:sz="0" w:space="0" w:color="auto"/>
        <w:bottom w:val="none" w:sz="0" w:space="0" w:color="auto"/>
        <w:right w:val="none" w:sz="0" w:space="0" w:color="auto"/>
      </w:divBdr>
    </w:div>
    <w:div w:id="189531524">
      <w:bodyDiv w:val="1"/>
      <w:marLeft w:val="0"/>
      <w:marRight w:val="0"/>
      <w:marTop w:val="0"/>
      <w:marBottom w:val="0"/>
      <w:divBdr>
        <w:top w:val="none" w:sz="0" w:space="0" w:color="auto"/>
        <w:left w:val="none" w:sz="0" w:space="0" w:color="auto"/>
        <w:bottom w:val="none" w:sz="0" w:space="0" w:color="auto"/>
        <w:right w:val="none" w:sz="0" w:space="0" w:color="auto"/>
      </w:divBdr>
    </w:div>
    <w:div w:id="221068094">
      <w:bodyDiv w:val="1"/>
      <w:marLeft w:val="0"/>
      <w:marRight w:val="0"/>
      <w:marTop w:val="0"/>
      <w:marBottom w:val="0"/>
      <w:divBdr>
        <w:top w:val="none" w:sz="0" w:space="0" w:color="auto"/>
        <w:left w:val="none" w:sz="0" w:space="0" w:color="auto"/>
        <w:bottom w:val="none" w:sz="0" w:space="0" w:color="auto"/>
        <w:right w:val="none" w:sz="0" w:space="0" w:color="auto"/>
      </w:divBdr>
    </w:div>
    <w:div w:id="230234433">
      <w:bodyDiv w:val="1"/>
      <w:marLeft w:val="0"/>
      <w:marRight w:val="0"/>
      <w:marTop w:val="0"/>
      <w:marBottom w:val="0"/>
      <w:divBdr>
        <w:top w:val="none" w:sz="0" w:space="0" w:color="auto"/>
        <w:left w:val="none" w:sz="0" w:space="0" w:color="auto"/>
        <w:bottom w:val="none" w:sz="0" w:space="0" w:color="auto"/>
        <w:right w:val="none" w:sz="0" w:space="0" w:color="auto"/>
      </w:divBdr>
    </w:div>
    <w:div w:id="249580146">
      <w:bodyDiv w:val="1"/>
      <w:marLeft w:val="0"/>
      <w:marRight w:val="0"/>
      <w:marTop w:val="0"/>
      <w:marBottom w:val="0"/>
      <w:divBdr>
        <w:top w:val="none" w:sz="0" w:space="0" w:color="auto"/>
        <w:left w:val="none" w:sz="0" w:space="0" w:color="auto"/>
        <w:bottom w:val="none" w:sz="0" w:space="0" w:color="auto"/>
        <w:right w:val="none" w:sz="0" w:space="0" w:color="auto"/>
      </w:divBdr>
    </w:div>
    <w:div w:id="266817400">
      <w:bodyDiv w:val="1"/>
      <w:marLeft w:val="0"/>
      <w:marRight w:val="0"/>
      <w:marTop w:val="0"/>
      <w:marBottom w:val="0"/>
      <w:divBdr>
        <w:top w:val="none" w:sz="0" w:space="0" w:color="auto"/>
        <w:left w:val="none" w:sz="0" w:space="0" w:color="auto"/>
        <w:bottom w:val="none" w:sz="0" w:space="0" w:color="auto"/>
        <w:right w:val="none" w:sz="0" w:space="0" w:color="auto"/>
      </w:divBdr>
    </w:div>
    <w:div w:id="269969822">
      <w:bodyDiv w:val="1"/>
      <w:marLeft w:val="0"/>
      <w:marRight w:val="0"/>
      <w:marTop w:val="0"/>
      <w:marBottom w:val="0"/>
      <w:divBdr>
        <w:top w:val="none" w:sz="0" w:space="0" w:color="auto"/>
        <w:left w:val="none" w:sz="0" w:space="0" w:color="auto"/>
        <w:bottom w:val="none" w:sz="0" w:space="0" w:color="auto"/>
        <w:right w:val="none" w:sz="0" w:space="0" w:color="auto"/>
      </w:divBdr>
    </w:div>
    <w:div w:id="271131817">
      <w:bodyDiv w:val="1"/>
      <w:marLeft w:val="0"/>
      <w:marRight w:val="0"/>
      <w:marTop w:val="0"/>
      <w:marBottom w:val="0"/>
      <w:divBdr>
        <w:top w:val="none" w:sz="0" w:space="0" w:color="auto"/>
        <w:left w:val="none" w:sz="0" w:space="0" w:color="auto"/>
        <w:bottom w:val="none" w:sz="0" w:space="0" w:color="auto"/>
        <w:right w:val="none" w:sz="0" w:space="0" w:color="auto"/>
      </w:divBdr>
    </w:div>
    <w:div w:id="339311053">
      <w:bodyDiv w:val="1"/>
      <w:marLeft w:val="0"/>
      <w:marRight w:val="0"/>
      <w:marTop w:val="0"/>
      <w:marBottom w:val="0"/>
      <w:divBdr>
        <w:top w:val="none" w:sz="0" w:space="0" w:color="auto"/>
        <w:left w:val="none" w:sz="0" w:space="0" w:color="auto"/>
        <w:bottom w:val="none" w:sz="0" w:space="0" w:color="auto"/>
        <w:right w:val="none" w:sz="0" w:space="0" w:color="auto"/>
      </w:divBdr>
    </w:div>
    <w:div w:id="362101855">
      <w:bodyDiv w:val="1"/>
      <w:marLeft w:val="0"/>
      <w:marRight w:val="0"/>
      <w:marTop w:val="0"/>
      <w:marBottom w:val="0"/>
      <w:divBdr>
        <w:top w:val="none" w:sz="0" w:space="0" w:color="auto"/>
        <w:left w:val="none" w:sz="0" w:space="0" w:color="auto"/>
        <w:bottom w:val="none" w:sz="0" w:space="0" w:color="auto"/>
        <w:right w:val="none" w:sz="0" w:space="0" w:color="auto"/>
      </w:divBdr>
    </w:div>
    <w:div w:id="366102155">
      <w:bodyDiv w:val="1"/>
      <w:marLeft w:val="0"/>
      <w:marRight w:val="0"/>
      <w:marTop w:val="0"/>
      <w:marBottom w:val="0"/>
      <w:divBdr>
        <w:top w:val="none" w:sz="0" w:space="0" w:color="auto"/>
        <w:left w:val="none" w:sz="0" w:space="0" w:color="auto"/>
        <w:bottom w:val="none" w:sz="0" w:space="0" w:color="auto"/>
        <w:right w:val="none" w:sz="0" w:space="0" w:color="auto"/>
      </w:divBdr>
    </w:div>
    <w:div w:id="366412946">
      <w:bodyDiv w:val="1"/>
      <w:marLeft w:val="0"/>
      <w:marRight w:val="0"/>
      <w:marTop w:val="0"/>
      <w:marBottom w:val="0"/>
      <w:divBdr>
        <w:top w:val="none" w:sz="0" w:space="0" w:color="auto"/>
        <w:left w:val="none" w:sz="0" w:space="0" w:color="auto"/>
        <w:bottom w:val="none" w:sz="0" w:space="0" w:color="auto"/>
        <w:right w:val="none" w:sz="0" w:space="0" w:color="auto"/>
      </w:divBdr>
    </w:div>
    <w:div w:id="368070351">
      <w:bodyDiv w:val="1"/>
      <w:marLeft w:val="0"/>
      <w:marRight w:val="0"/>
      <w:marTop w:val="0"/>
      <w:marBottom w:val="0"/>
      <w:divBdr>
        <w:top w:val="none" w:sz="0" w:space="0" w:color="auto"/>
        <w:left w:val="none" w:sz="0" w:space="0" w:color="auto"/>
        <w:bottom w:val="none" w:sz="0" w:space="0" w:color="auto"/>
        <w:right w:val="none" w:sz="0" w:space="0" w:color="auto"/>
      </w:divBdr>
    </w:div>
    <w:div w:id="413629148">
      <w:bodyDiv w:val="1"/>
      <w:marLeft w:val="0"/>
      <w:marRight w:val="0"/>
      <w:marTop w:val="0"/>
      <w:marBottom w:val="0"/>
      <w:divBdr>
        <w:top w:val="none" w:sz="0" w:space="0" w:color="auto"/>
        <w:left w:val="none" w:sz="0" w:space="0" w:color="auto"/>
        <w:bottom w:val="none" w:sz="0" w:space="0" w:color="auto"/>
        <w:right w:val="none" w:sz="0" w:space="0" w:color="auto"/>
      </w:divBdr>
    </w:div>
    <w:div w:id="414474510">
      <w:bodyDiv w:val="1"/>
      <w:marLeft w:val="0"/>
      <w:marRight w:val="0"/>
      <w:marTop w:val="0"/>
      <w:marBottom w:val="0"/>
      <w:divBdr>
        <w:top w:val="none" w:sz="0" w:space="0" w:color="auto"/>
        <w:left w:val="none" w:sz="0" w:space="0" w:color="auto"/>
        <w:bottom w:val="none" w:sz="0" w:space="0" w:color="auto"/>
        <w:right w:val="none" w:sz="0" w:space="0" w:color="auto"/>
      </w:divBdr>
    </w:div>
    <w:div w:id="422455106">
      <w:bodyDiv w:val="1"/>
      <w:marLeft w:val="0"/>
      <w:marRight w:val="0"/>
      <w:marTop w:val="0"/>
      <w:marBottom w:val="0"/>
      <w:divBdr>
        <w:top w:val="none" w:sz="0" w:space="0" w:color="auto"/>
        <w:left w:val="none" w:sz="0" w:space="0" w:color="auto"/>
        <w:bottom w:val="none" w:sz="0" w:space="0" w:color="auto"/>
        <w:right w:val="none" w:sz="0" w:space="0" w:color="auto"/>
      </w:divBdr>
      <w:divsChild>
        <w:div w:id="18390775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3545184">
      <w:bodyDiv w:val="1"/>
      <w:marLeft w:val="0"/>
      <w:marRight w:val="0"/>
      <w:marTop w:val="0"/>
      <w:marBottom w:val="0"/>
      <w:divBdr>
        <w:top w:val="none" w:sz="0" w:space="0" w:color="auto"/>
        <w:left w:val="none" w:sz="0" w:space="0" w:color="auto"/>
        <w:bottom w:val="none" w:sz="0" w:space="0" w:color="auto"/>
        <w:right w:val="none" w:sz="0" w:space="0" w:color="auto"/>
      </w:divBdr>
    </w:div>
    <w:div w:id="469828774">
      <w:bodyDiv w:val="1"/>
      <w:marLeft w:val="0"/>
      <w:marRight w:val="0"/>
      <w:marTop w:val="0"/>
      <w:marBottom w:val="0"/>
      <w:divBdr>
        <w:top w:val="none" w:sz="0" w:space="0" w:color="auto"/>
        <w:left w:val="none" w:sz="0" w:space="0" w:color="auto"/>
        <w:bottom w:val="none" w:sz="0" w:space="0" w:color="auto"/>
        <w:right w:val="none" w:sz="0" w:space="0" w:color="auto"/>
      </w:divBdr>
    </w:div>
    <w:div w:id="534777302">
      <w:bodyDiv w:val="1"/>
      <w:marLeft w:val="0"/>
      <w:marRight w:val="0"/>
      <w:marTop w:val="0"/>
      <w:marBottom w:val="0"/>
      <w:divBdr>
        <w:top w:val="none" w:sz="0" w:space="0" w:color="auto"/>
        <w:left w:val="none" w:sz="0" w:space="0" w:color="auto"/>
        <w:bottom w:val="none" w:sz="0" w:space="0" w:color="auto"/>
        <w:right w:val="none" w:sz="0" w:space="0" w:color="auto"/>
      </w:divBdr>
    </w:div>
    <w:div w:id="645202229">
      <w:bodyDiv w:val="1"/>
      <w:marLeft w:val="0"/>
      <w:marRight w:val="0"/>
      <w:marTop w:val="0"/>
      <w:marBottom w:val="0"/>
      <w:divBdr>
        <w:top w:val="none" w:sz="0" w:space="0" w:color="auto"/>
        <w:left w:val="none" w:sz="0" w:space="0" w:color="auto"/>
        <w:bottom w:val="none" w:sz="0" w:space="0" w:color="auto"/>
        <w:right w:val="none" w:sz="0" w:space="0" w:color="auto"/>
      </w:divBdr>
    </w:div>
    <w:div w:id="689645197">
      <w:bodyDiv w:val="1"/>
      <w:marLeft w:val="0"/>
      <w:marRight w:val="0"/>
      <w:marTop w:val="0"/>
      <w:marBottom w:val="0"/>
      <w:divBdr>
        <w:top w:val="none" w:sz="0" w:space="0" w:color="auto"/>
        <w:left w:val="none" w:sz="0" w:space="0" w:color="auto"/>
        <w:bottom w:val="none" w:sz="0" w:space="0" w:color="auto"/>
        <w:right w:val="none" w:sz="0" w:space="0" w:color="auto"/>
      </w:divBdr>
    </w:div>
    <w:div w:id="706569287">
      <w:bodyDiv w:val="1"/>
      <w:marLeft w:val="0"/>
      <w:marRight w:val="0"/>
      <w:marTop w:val="0"/>
      <w:marBottom w:val="0"/>
      <w:divBdr>
        <w:top w:val="none" w:sz="0" w:space="0" w:color="auto"/>
        <w:left w:val="none" w:sz="0" w:space="0" w:color="auto"/>
        <w:bottom w:val="none" w:sz="0" w:space="0" w:color="auto"/>
        <w:right w:val="none" w:sz="0" w:space="0" w:color="auto"/>
      </w:divBdr>
    </w:div>
    <w:div w:id="715618418">
      <w:bodyDiv w:val="1"/>
      <w:marLeft w:val="0"/>
      <w:marRight w:val="0"/>
      <w:marTop w:val="0"/>
      <w:marBottom w:val="0"/>
      <w:divBdr>
        <w:top w:val="none" w:sz="0" w:space="0" w:color="auto"/>
        <w:left w:val="none" w:sz="0" w:space="0" w:color="auto"/>
        <w:bottom w:val="none" w:sz="0" w:space="0" w:color="auto"/>
        <w:right w:val="none" w:sz="0" w:space="0" w:color="auto"/>
      </w:divBdr>
    </w:div>
    <w:div w:id="729890906">
      <w:bodyDiv w:val="1"/>
      <w:marLeft w:val="0"/>
      <w:marRight w:val="0"/>
      <w:marTop w:val="0"/>
      <w:marBottom w:val="0"/>
      <w:divBdr>
        <w:top w:val="none" w:sz="0" w:space="0" w:color="auto"/>
        <w:left w:val="none" w:sz="0" w:space="0" w:color="auto"/>
        <w:bottom w:val="none" w:sz="0" w:space="0" w:color="auto"/>
        <w:right w:val="none" w:sz="0" w:space="0" w:color="auto"/>
      </w:divBdr>
    </w:div>
    <w:div w:id="735248892">
      <w:bodyDiv w:val="1"/>
      <w:marLeft w:val="0"/>
      <w:marRight w:val="0"/>
      <w:marTop w:val="0"/>
      <w:marBottom w:val="0"/>
      <w:divBdr>
        <w:top w:val="none" w:sz="0" w:space="0" w:color="auto"/>
        <w:left w:val="none" w:sz="0" w:space="0" w:color="auto"/>
        <w:bottom w:val="none" w:sz="0" w:space="0" w:color="auto"/>
        <w:right w:val="none" w:sz="0" w:space="0" w:color="auto"/>
      </w:divBdr>
    </w:div>
    <w:div w:id="743917587">
      <w:bodyDiv w:val="1"/>
      <w:marLeft w:val="0"/>
      <w:marRight w:val="0"/>
      <w:marTop w:val="0"/>
      <w:marBottom w:val="0"/>
      <w:divBdr>
        <w:top w:val="none" w:sz="0" w:space="0" w:color="auto"/>
        <w:left w:val="none" w:sz="0" w:space="0" w:color="auto"/>
        <w:bottom w:val="none" w:sz="0" w:space="0" w:color="auto"/>
        <w:right w:val="none" w:sz="0" w:space="0" w:color="auto"/>
      </w:divBdr>
    </w:div>
    <w:div w:id="753432973">
      <w:bodyDiv w:val="1"/>
      <w:marLeft w:val="0"/>
      <w:marRight w:val="0"/>
      <w:marTop w:val="0"/>
      <w:marBottom w:val="0"/>
      <w:divBdr>
        <w:top w:val="none" w:sz="0" w:space="0" w:color="auto"/>
        <w:left w:val="none" w:sz="0" w:space="0" w:color="auto"/>
        <w:bottom w:val="none" w:sz="0" w:space="0" w:color="auto"/>
        <w:right w:val="none" w:sz="0" w:space="0" w:color="auto"/>
      </w:divBdr>
    </w:div>
    <w:div w:id="779226165">
      <w:bodyDiv w:val="1"/>
      <w:marLeft w:val="0"/>
      <w:marRight w:val="0"/>
      <w:marTop w:val="0"/>
      <w:marBottom w:val="0"/>
      <w:divBdr>
        <w:top w:val="none" w:sz="0" w:space="0" w:color="auto"/>
        <w:left w:val="none" w:sz="0" w:space="0" w:color="auto"/>
        <w:bottom w:val="none" w:sz="0" w:space="0" w:color="auto"/>
        <w:right w:val="none" w:sz="0" w:space="0" w:color="auto"/>
      </w:divBdr>
    </w:div>
    <w:div w:id="819267639">
      <w:bodyDiv w:val="1"/>
      <w:marLeft w:val="0"/>
      <w:marRight w:val="0"/>
      <w:marTop w:val="0"/>
      <w:marBottom w:val="0"/>
      <w:divBdr>
        <w:top w:val="none" w:sz="0" w:space="0" w:color="auto"/>
        <w:left w:val="none" w:sz="0" w:space="0" w:color="auto"/>
        <w:bottom w:val="none" w:sz="0" w:space="0" w:color="auto"/>
        <w:right w:val="none" w:sz="0" w:space="0" w:color="auto"/>
      </w:divBdr>
    </w:div>
    <w:div w:id="824705321">
      <w:bodyDiv w:val="1"/>
      <w:marLeft w:val="0"/>
      <w:marRight w:val="0"/>
      <w:marTop w:val="0"/>
      <w:marBottom w:val="0"/>
      <w:divBdr>
        <w:top w:val="none" w:sz="0" w:space="0" w:color="auto"/>
        <w:left w:val="none" w:sz="0" w:space="0" w:color="auto"/>
        <w:bottom w:val="none" w:sz="0" w:space="0" w:color="auto"/>
        <w:right w:val="none" w:sz="0" w:space="0" w:color="auto"/>
      </w:divBdr>
    </w:div>
    <w:div w:id="831288288">
      <w:bodyDiv w:val="1"/>
      <w:marLeft w:val="0"/>
      <w:marRight w:val="0"/>
      <w:marTop w:val="0"/>
      <w:marBottom w:val="0"/>
      <w:divBdr>
        <w:top w:val="none" w:sz="0" w:space="0" w:color="auto"/>
        <w:left w:val="none" w:sz="0" w:space="0" w:color="auto"/>
        <w:bottom w:val="none" w:sz="0" w:space="0" w:color="auto"/>
        <w:right w:val="none" w:sz="0" w:space="0" w:color="auto"/>
      </w:divBdr>
    </w:div>
    <w:div w:id="838544218">
      <w:bodyDiv w:val="1"/>
      <w:marLeft w:val="0"/>
      <w:marRight w:val="0"/>
      <w:marTop w:val="0"/>
      <w:marBottom w:val="0"/>
      <w:divBdr>
        <w:top w:val="none" w:sz="0" w:space="0" w:color="auto"/>
        <w:left w:val="none" w:sz="0" w:space="0" w:color="auto"/>
        <w:bottom w:val="none" w:sz="0" w:space="0" w:color="auto"/>
        <w:right w:val="none" w:sz="0" w:space="0" w:color="auto"/>
      </w:divBdr>
    </w:div>
    <w:div w:id="924344715">
      <w:bodyDiv w:val="1"/>
      <w:marLeft w:val="0"/>
      <w:marRight w:val="0"/>
      <w:marTop w:val="0"/>
      <w:marBottom w:val="0"/>
      <w:divBdr>
        <w:top w:val="none" w:sz="0" w:space="0" w:color="auto"/>
        <w:left w:val="none" w:sz="0" w:space="0" w:color="auto"/>
        <w:bottom w:val="none" w:sz="0" w:space="0" w:color="auto"/>
        <w:right w:val="none" w:sz="0" w:space="0" w:color="auto"/>
      </w:divBdr>
    </w:div>
    <w:div w:id="931817771">
      <w:bodyDiv w:val="1"/>
      <w:marLeft w:val="0"/>
      <w:marRight w:val="0"/>
      <w:marTop w:val="0"/>
      <w:marBottom w:val="0"/>
      <w:divBdr>
        <w:top w:val="none" w:sz="0" w:space="0" w:color="auto"/>
        <w:left w:val="none" w:sz="0" w:space="0" w:color="auto"/>
        <w:bottom w:val="none" w:sz="0" w:space="0" w:color="auto"/>
        <w:right w:val="none" w:sz="0" w:space="0" w:color="auto"/>
      </w:divBdr>
    </w:div>
    <w:div w:id="932281772">
      <w:bodyDiv w:val="1"/>
      <w:marLeft w:val="0"/>
      <w:marRight w:val="0"/>
      <w:marTop w:val="0"/>
      <w:marBottom w:val="0"/>
      <w:divBdr>
        <w:top w:val="none" w:sz="0" w:space="0" w:color="auto"/>
        <w:left w:val="none" w:sz="0" w:space="0" w:color="auto"/>
        <w:bottom w:val="none" w:sz="0" w:space="0" w:color="auto"/>
        <w:right w:val="none" w:sz="0" w:space="0" w:color="auto"/>
      </w:divBdr>
      <w:divsChild>
        <w:div w:id="15891204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4940660">
      <w:bodyDiv w:val="1"/>
      <w:marLeft w:val="0"/>
      <w:marRight w:val="0"/>
      <w:marTop w:val="0"/>
      <w:marBottom w:val="0"/>
      <w:divBdr>
        <w:top w:val="none" w:sz="0" w:space="0" w:color="auto"/>
        <w:left w:val="none" w:sz="0" w:space="0" w:color="auto"/>
        <w:bottom w:val="none" w:sz="0" w:space="0" w:color="auto"/>
        <w:right w:val="none" w:sz="0" w:space="0" w:color="auto"/>
      </w:divBdr>
    </w:div>
    <w:div w:id="941382316">
      <w:bodyDiv w:val="1"/>
      <w:marLeft w:val="0"/>
      <w:marRight w:val="0"/>
      <w:marTop w:val="0"/>
      <w:marBottom w:val="0"/>
      <w:divBdr>
        <w:top w:val="none" w:sz="0" w:space="0" w:color="auto"/>
        <w:left w:val="none" w:sz="0" w:space="0" w:color="auto"/>
        <w:bottom w:val="none" w:sz="0" w:space="0" w:color="auto"/>
        <w:right w:val="none" w:sz="0" w:space="0" w:color="auto"/>
      </w:divBdr>
    </w:div>
    <w:div w:id="948782962">
      <w:bodyDiv w:val="1"/>
      <w:marLeft w:val="0"/>
      <w:marRight w:val="0"/>
      <w:marTop w:val="0"/>
      <w:marBottom w:val="0"/>
      <w:divBdr>
        <w:top w:val="none" w:sz="0" w:space="0" w:color="auto"/>
        <w:left w:val="none" w:sz="0" w:space="0" w:color="auto"/>
        <w:bottom w:val="none" w:sz="0" w:space="0" w:color="auto"/>
        <w:right w:val="none" w:sz="0" w:space="0" w:color="auto"/>
      </w:divBdr>
    </w:div>
    <w:div w:id="997347969">
      <w:bodyDiv w:val="1"/>
      <w:marLeft w:val="0"/>
      <w:marRight w:val="0"/>
      <w:marTop w:val="0"/>
      <w:marBottom w:val="0"/>
      <w:divBdr>
        <w:top w:val="none" w:sz="0" w:space="0" w:color="auto"/>
        <w:left w:val="none" w:sz="0" w:space="0" w:color="auto"/>
        <w:bottom w:val="none" w:sz="0" w:space="0" w:color="auto"/>
        <w:right w:val="none" w:sz="0" w:space="0" w:color="auto"/>
      </w:divBdr>
    </w:div>
    <w:div w:id="1002394062">
      <w:bodyDiv w:val="1"/>
      <w:marLeft w:val="0"/>
      <w:marRight w:val="0"/>
      <w:marTop w:val="0"/>
      <w:marBottom w:val="0"/>
      <w:divBdr>
        <w:top w:val="none" w:sz="0" w:space="0" w:color="auto"/>
        <w:left w:val="none" w:sz="0" w:space="0" w:color="auto"/>
        <w:bottom w:val="none" w:sz="0" w:space="0" w:color="auto"/>
        <w:right w:val="none" w:sz="0" w:space="0" w:color="auto"/>
      </w:divBdr>
    </w:div>
    <w:div w:id="1018234156">
      <w:bodyDiv w:val="1"/>
      <w:marLeft w:val="0"/>
      <w:marRight w:val="0"/>
      <w:marTop w:val="0"/>
      <w:marBottom w:val="0"/>
      <w:divBdr>
        <w:top w:val="none" w:sz="0" w:space="0" w:color="auto"/>
        <w:left w:val="none" w:sz="0" w:space="0" w:color="auto"/>
        <w:bottom w:val="none" w:sz="0" w:space="0" w:color="auto"/>
        <w:right w:val="none" w:sz="0" w:space="0" w:color="auto"/>
      </w:divBdr>
    </w:div>
    <w:div w:id="1069304541">
      <w:bodyDiv w:val="1"/>
      <w:marLeft w:val="0"/>
      <w:marRight w:val="0"/>
      <w:marTop w:val="0"/>
      <w:marBottom w:val="0"/>
      <w:divBdr>
        <w:top w:val="none" w:sz="0" w:space="0" w:color="auto"/>
        <w:left w:val="none" w:sz="0" w:space="0" w:color="auto"/>
        <w:bottom w:val="none" w:sz="0" w:space="0" w:color="auto"/>
        <w:right w:val="none" w:sz="0" w:space="0" w:color="auto"/>
      </w:divBdr>
      <w:divsChild>
        <w:div w:id="149830686">
          <w:blockQuote w:val="1"/>
          <w:marLeft w:val="720"/>
          <w:marRight w:val="720"/>
          <w:marTop w:val="100"/>
          <w:marBottom w:val="100"/>
          <w:divBdr>
            <w:top w:val="none" w:sz="0" w:space="0" w:color="auto"/>
            <w:left w:val="none" w:sz="0" w:space="0" w:color="auto"/>
            <w:bottom w:val="none" w:sz="0" w:space="0" w:color="auto"/>
            <w:right w:val="none" w:sz="0" w:space="0" w:color="auto"/>
          </w:divBdr>
        </w:div>
        <w:div w:id="1589196376">
          <w:blockQuote w:val="1"/>
          <w:marLeft w:val="720"/>
          <w:marRight w:val="720"/>
          <w:marTop w:val="100"/>
          <w:marBottom w:val="100"/>
          <w:divBdr>
            <w:top w:val="none" w:sz="0" w:space="0" w:color="auto"/>
            <w:left w:val="none" w:sz="0" w:space="0" w:color="auto"/>
            <w:bottom w:val="none" w:sz="0" w:space="0" w:color="auto"/>
            <w:right w:val="none" w:sz="0" w:space="0" w:color="auto"/>
          </w:divBdr>
        </w:div>
        <w:div w:id="1923299104">
          <w:blockQuote w:val="1"/>
          <w:marLeft w:val="720"/>
          <w:marRight w:val="720"/>
          <w:marTop w:val="100"/>
          <w:marBottom w:val="100"/>
          <w:divBdr>
            <w:top w:val="none" w:sz="0" w:space="0" w:color="auto"/>
            <w:left w:val="none" w:sz="0" w:space="0" w:color="auto"/>
            <w:bottom w:val="none" w:sz="0" w:space="0" w:color="auto"/>
            <w:right w:val="none" w:sz="0" w:space="0" w:color="auto"/>
          </w:divBdr>
        </w:div>
        <w:div w:id="1712264799">
          <w:blockQuote w:val="1"/>
          <w:marLeft w:val="720"/>
          <w:marRight w:val="720"/>
          <w:marTop w:val="100"/>
          <w:marBottom w:val="100"/>
          <w:divBdr>
            <w:top w:val="none" w:sz="0" w:space="0" w:color="auto"/>
            <w:left w:val="none" w:sz="0" w:space="0" w:color="auto"/>
            <w:bottom w:val="none" w:sz="0" w:space="0" w:color="auto"/>
            <w:right w:val="none" w:sz="0" w:space="0" w:color="auto"/>
          </w:divBdr>
        </w:div>
        <w:div w:id="11023406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6245710">
      <w:bodyDiv w:val="1"/>
      <w:marLeft w:val="0"/>
      <w:marRight w:val="0"/>
      <w:marTop w:val="0"/>
      <w:marBottom w:val="0"/>
      <w:divBdr>
        <w:top w:val="none" w:sz="0" w:space="0" w:color="auto"/>
        <w:left w:val="none" w:sz="0" w:space="0" w:color="auto"/>
        <w:bottom w:val="none" w:sz="0" w:space="0" w:color="auto"/>
        <w:right w:val="none" w:sz="0" w:space="0" w:color="auto"/>
      </w:divBdr>
    </w:div>
    <w:div w:id="1091395846">
      <w:bodyDiv w:val="1"/>
      <w:marLeft w:val="0"/>
      <w:marRight w:val="0"/>
      <w:marTop w:val="0"/>
      <w:marBottom w:val="0"/>
      <w:divBdr>
        <w:top w:val="none" w:sz="0" w:space="0" w:color="auto"/>
        <w:left w:val="none" w:sz="0" w:space="0" w:color="auto"/>
        <w:bottom w:val="none" w:sz="0" w:space="0" w:color="auto"/>
        <w:right w:val="none" w:sz="0" w:space="0" w:color="auto"/>
      </w:divBdr>
    </w:div>
    <w:div w:id="1109659619">
      <w:bodyDiv w:val="1"/>
      <w:marLeft w:val="0"/>
      <w:marRight w:val="0"/>
      <w:marTop w:val="0"/>
      <w:marBottom w:val="0"/>
      <w:divBdr>
        <w:top w:val="none" w:sz="0" w:space="0" w:color="auto"/>
        <w:left w:val="none" w:sz="0" w:space="0" w:color="auto"/>
        <w:bottom w:val="none" w:sz="0" w:space="0" w:color="auto"/>
        <w:right w:val="none" w:sz="0" w:space="0" w:color="auto"/>
      </w:divBdr>
    </w:div>
    <w:div w:id="1135835170">
      <w:bodyDiv w:val="1"/>
      <w:marLeft w:val="0"/>
      <w:marRight w:val="0"/>
      <w:marTop w:val="0"/>
      <w:marBottom w:val="0"/>
      <w:divBdr>
        <w:top w:val="none" w:sz="0" w:space="0" w:color="auto"/>
        <w:left w:val="none" w:sz="0" w:space="0" w:color="auto"/>
        <w:bottom w:val="none" w:sz="0" w:space="0" w:color="auto"/>
        <w:right w:val="none" w:sz="0" w:space="0" w:color="auto"/>
      </w:divBdr>
    </w:div>
    <w:div w:id="1163282919">
      <w:bodyDiv w:val="1"/>
      <w:marLeft w:val="0"/>
      <w:marRight w:val="0"/>
      <w:marTop w:val="0"/>
      <w:marBottom w:val="0"/>
      <w:divBdr>
        <w:top w:val="none" w:sz="0" w:space="0" w:color="auto"/>
        <w:left w:val="none" w:sz="0" w:space="0" w:color="auto"/>
        <w:bottom w:val="none" w:sz="0" w:space="0" w:color="auto"/>
        <w:right w:val="none" w:sz="0" w:space="0" w:color="auto"/>
      </w:divBdr>
    </w:div>
    <w:div w:id="1174765520">
      <w:bodyDiv w:val="1"/>
      <w:marLeft w:val="0"/>
      <w:marRight w:val="0"/>
      <w:marTop w:val="0"/>
      <w:marBottom w:val="0"/>
      <w:divBdr>
        <w:top w:val="none" w:sz="0" w:space="0" w:color="auto"/>
        <w:left w:val="none" w:sz="0" w:space="0" w:color="auto"/>
        <w:bottom w:val="none" w:sz="0" w:space="0" w:color="auto"/>
        <w:right w:val="none" w:sz="0" w:space="0" w:color="auto"/>
      </w:divBdr>
    </w:div>
    <w:div w:id="1181313961">
      <w:bodyDiv w:val="1"/>
      <w:marLeft w:val="0"/>
      <w:marRight w:val="0"/>
      <w:marTop w:val="0"/>
      <w:marBottom w:val="0"/>
      <w:divBdr>
        <w:top w:val="none" w:sz="0" w:space="0" w:color="auto"/>
        <w:left w:val="none" w:sz="0" w:space="0" w:color="auto"/>
        <w:bottom w:val="none" w:sz="0" w:space="0" w:color="auto"/>
        <w:right w:val="none" w:sz="0" w:space="0" w:color="auto"/>
      </w:divBdr>
    </w:div>
    <w:div w:id="1237548603">
      <w:bodyDiv w:val="1"/>
      <w:marLeft w:val="0"/>
      <w:marRight w:val="0"/>
      <w:marTop w:val="0"/>
      <w:marBottom w:val="0"/>
      <w:divBdr>
        <w:top w:val="none" w:sz="0" w:space="0" w:color="auto"/>
        <w:left w:val="none" w:sz="0" w:space="0" w:color="auto"/>
        <w:bottom w:val="none" w:sz="0" w:space="0" w:color="auto"/>
        <w:right w:val="none" w:sz="0" w:space="0" w:color="auto"/>
      </w:divBdr>
    </w:div>
    <w:div w:id="1267616307">
      <w:bodyDiv w:val="1"/>
      <w:marLeft w:val="0"/>
      <w:marRight w:val="0"/>
      <w:marTop w:val="0"/>
      <w:marBottom w:val="0"/>
      <w:divBdr>
        <w:top w:val="none" w:sz="0" w:space="0" w:color="auto"/>
        <w:left w:val="none" w:sz="0" w:space="0" w:color="auto"/>
        <w:bottom w:val="none" w:sz="0" w:space="0" w:color="auto"/>
        <w:right w:val="none" w:sz="0" w:space="0" w:color="auto"/>
      </w:divBdr>
    </w:div>
    <w:div w:id="1282495491">
      <w:bodyDiv w:val="1"/>
      <w:marLeft w:val="0"/>
      <w:marRight w:val="0"/>
      <w:marTop w:val="0"/>
      <w:marBottom w:val="0"/>
      <w:divBdr>
        <w:top w:val="none" w:sz="0" w:space="0" w:color="auto"/>
        <w:left w:val="none" w:sz="0" w:space="0" w:color="auto"/>
        <w:bottom w:val="none" w:sz="0" w:space="0" w:color="auto"/>
        <w:right w:val="none" w:sz="0" w:space="0" w:color="auto"/>
      </w:divBdr>
    </w:div>
    <w:div w:id="1337920904">
      <w:bodyDiv w:val="1"/>
      <w:marLeft w:val="0"/>
      <w:marRight w:val="0"/>
      <w:marTop w:val="0"/>
      <w:marBottom w:val="0"/>
      <w:divBdr>
        <w:top w:val="none" w:sz="0" w:space="0" w:color="auto"/>
        <w:left w:val="none" w:sz="0" w:space="0" w:color="auto"/>
        <w:bottom w:val="none" w:sz="0" w:space="0" w:color="auto"/>
        <w:right w:val="none" w:sz="0" w:space="0" w:color="auto"/>
      </w:divBdr>
    </w:div>
    <w:div w:id="1396319347">
      <w:bodyDiv w:val="1"/>
      <w:marLeft w:val="0"/>
      <w:marRight w:val="0"/>
      <w:marTop w:val="0"/>
      <w:marBottom w:val="0"/>
      <w:divBdr>
        <w:top w:val="none" w:sz="0" w:space="0" w:color="auto"/>
        <w:left w:val="none" w:sz="0" w:space="0" w:color="auto"/>
        <w:bottom w:val="none" w:sz="0" w:space="0" w:color="auto"/>
        <w:right w:val="none" w:sz="0" w:space="0" w:color="auto"/>
      </w:divBdr>
    </w:div>
    <w:div w:id="1398818977">
      <w:bodyDiv w:val="1"/>
      <w:marLeft w:val="0"/>
      <w:marRight w:val="0"/>
      <w:marTop w:val="0"/>
      <w:marBottom w:val="0"/>
      <w:divBdr>
        <w:top w:val="none" w:sz="0" w:space="0" w:color="auto"/>
        <w:left w:val="none" w:sz="0" w:space="0" w:color="auto"/>
        <w:bottom w:val="none" w:sz="0" w:space="0" w:color="auto"/>
        <w:right w:val="none" w:sz="0" w:space="0" w:color="auto"/>
      </w:divBdr>
    </w:div>
    <w:div w:id="1441756256">
      <w:bodyDiv w:val="1"/>
      <w:marLeft w:val="0"/>
      <w:marRight w:val="0"/>
      <w:marTop w:val="0"/>
      <w:marBottom w:val="0"/>
      <w:divBdr>
        <w:top w:val="none" w:sz="0" w:space="0" w:color="auto"/>
        <w:left w:val="none" w:sz="0" w:space="0" w:color="auto"/>
        <w:bottom w:val="none" w:sz="0" w:space="0" w:color="auto"/>
        <w:right w:val="none" w:sz="0" w:space="0" w:color="auto"/>
      </w:divBdr>
    </w:div>
    <w:div w:id="1474984472">
      <w:bodyDiv w:val="1"/>
      <w:marLeft w:val="0"/>
      <w:marRight w:val="0"/>
      <w:marTop w:val="0"/>
      <w:marBottom w:val="0"/>
      <w:divBdr>
        <w:top w:val="none" w:sz="0" w:space="0" w:color="auto"/>
        <w:left w:val="none" w:sz="0" w:space="0" w:color="auto"/>
        <w:bottom w:val="none" w:sz="0" w:space="0" w:color="auto"/>
        <w:right w:val="none" w:sz="0" w:space="0" w:color="auto"/>
      </w:divBdr>
    </w:div>
    <w:div w:id="1486243500">
      <w:bodyDiv w:val="1"/>
      <w:marLeft w:val="0"/>
      <w:marRight w:val="0"/>
      <w:marTop w:val="0"/>
      <w:marBottom w:val="0"/>
      <w:divBdr>
        <w:top w:val="none" w:sz="0" w:space="0" w:color="auto"/>
        <w:left w:val="none" w:sz="0" w:space="0" w:color="auto"/>
        <w:bottom w:val="none" w:sz="0" w:space="0" w:color="auto"/>
        <w:right w:val="none" w:sz="0" w:space="0" w:color="auto"/>
      </w:divBdr>
    </w:div>
    <w:div w:id="1487939318">
      <w:bodyDiv w:val="1"/>
      <w:marLeft w:val="0"/>
      <w:marRight w:val="0"/>
      <w:marTop w:val="0"/>
      <w:marBottom w:val="0"/>
      <w:divBdr>
        <w:top w:val="none" w:sz="0" w:space="0" w:color="auto"/>
        <w:left w:val="none" w:sz="0" w:space="0" w:color="auto"/>
        <w:bottom w:val="none" w:sz="0" w:space="0" w:color="auto"/>
        <w:right w:val="none" w:sz="0" w:space="0" w:color="auto"/>
      </w:divBdr>
    </w:div>
    <w:div w:id="1489518170">
      <w:bodyDiv w:val="1"/>
      <w:marLeft w:val="0"/>
      <w:marRight w:val="0"/>
      <w:marTop w:val="0"/>
      <w:marBottom w:val="0"/>
      <w:divBdr>
        <w:top w:val="none" w:sz="0" w:space="0" w:color="auto"/>
        <w:left w:val="none" w:sz="0" w:space="0" w:color="auto"/>
        <w:bottom w:val="none" w:sz="0" w:space="0" w:color="auto"/>
        <w:right w:val="none" w:sz="0" w:space="0" w:color="auto"/>
      </w:divBdr>
    </w:div>
    <w:div w:id="1517648662">
      <w:bodyDiv w:val="1"/>
      <w:marLeft w:val="0"/>
      <w:marRight w:val="0"/>
      <w:marTop w:val="0"/>
      <w:marBottom w:val="0"/>
      <w:divBdr>
        <w:top w:val="none" w:sz="0" w:space="0" w:color="auto"/>
        <w:left w:val="none" w:sz="0" w:space="0" w:color="auto"/>
        <w:bottom w:val="none" w:sz="0" w:space="0" w:color="auto"/>
        <w:right w:val="none" w:sz="0" w:space="0" w:color="auto"/>
      </w:divBdr>
    </w:div>
    <w:div w:id="1537694234">
      <w:bodyDiv w:val="1"/>
      <w:marLeft w:val="0"/>
      <w:marRight w:val="0"/>
      <w:marTop w:val="0"/>
      <w:marBottom w:val="0"/>
      <w:divBdr>
        <w:top w:val="none" w:sz="0" w:space="0" w:color="auto"/>
        <w:left w:val="none" w:sz="0" w:space="0" w:color="auto"/>
        <w:bottom w:val="none" w:sz="0" w:space="0" w:color="auto"/>
        <w:right w:val="none" w:sz="0" w:space="0" w:color="auto"/>
      </w:divBdr>
    </w:div>
    <w:div w:id="1597055666">
      <w:bodyDiv w:val="1"/>
      <w:marLeft w:val="0"/>
      <w:marRight w:val="0"/>
      <w:marTop w:val="0"/>
      <w:marBottom w:val="0"/>
      <w:divBdr>
        <w:top w:val="none" w:sz="0" w:space="0" w:color="auto"/>
        <w:left w:val="none" w:sz="0" w:space="0" w:color="auto"/>
        <w:bottom w:val="none" w:sz="0" w:space="0" w:color="auto"/>
        <w:right w:val="none" w:sz="0" w:space="0" w:color="auto"/>
      </w:divBdr>
    </w:div>
    <w:div w:id="1601067917">
      <w:bodyDiv w:val="1"/>
      <w:marLeft w:val="0"/>
      <w:marRight w:val="0"/>
      <w:marTop w:val="0"/>
      <w:marBottom w:val="0"/>
      <w:divBdr>
        <w:top w:val="none" w:sz="0" w:space="0" w:color="auto"/>
        <w:left w:val="none" w:sz="0" w:space="0" w:color="auto"/>
        <w:bottom w:val="none" w:sz="0" w:space="0" w:color="auto"/>
        <w:right w:val="none" w:sz="0" w:space="0" w:color="auto"/>
      </w:divBdr>
    </w:div>
    <w:div w:id="1602102281">
      <w:bodyDiv w:val="1"/>
      <w:marLeft w:val="0"/>
      <w:marRight w:val="0"/>
      <w:marTop w:val="0"/>
      <w:marBottom w:val="0"/>
      <w:divBdr>
        <w:top w:val="none" w:sz="0" w:space="0" w:color="auto"/>
        <w:left w:val="none" w:sz="0" w:space="0" w:color="auto"/>
        <w:bottom w:val="none" w:sz="0" w:space="0" w:color="auto"/>
        <w:right w:val="none" w:sz="0" w:space="0" w:color="auto"/>
      </w:divBdr>
    </w:div>
    <w:div w:id="1627276095">
      <w:bodyDiv w:val="1"/>
      <w:marLeft w:val="0"/>
      <w:marRight w:val="0"/>
      <w:marTop w:val="0"/>
      <w:marBottom w:val="0"/>
      <w:divBdr>
        <w:top w:val="none" w:sz="0" w:space="0" w:color="auto"/>
        <w:left w:val="none" w:sz="0" w:space="0" w:color="auto"/>
        <w:bottom w:val="none" w:sz="0" w:space="0" w:color="auto"/>
        <w:right w:val="none" w:sz="0" w:space="0" w:color="auto"/>
      </w:divBdr>
    </w:div>
    <w:div w:id="1649823355">
      <w:bodyDiv w:val="1"/>
      <w:marLeft w:val="0"/>
      <w:marRight w:val="0"/>
      <w:marTop w:val="0"/>
      <w:marBottom w:val="0"/>
      <w:divBdr>
        <w:top w:val="none" w:sz="0" w:space="0" w:color="auto"/>
        <w:left w:val="none" w:sz="0" w:space="0" w:color="auto"/>
        <w:bottom w:val="none" w:sz="0" w:space="0" w:color="auto"/>
        <w:right w:val="none" w:sz="0" w:space="0" w:color="auto"/>
      </w:divBdr>
    </w:div>
    <w:div w:id="1664313779">
      <w:bodyDiv w:val="1"/>
      <w:marLeft w:val="0"/>
      <w:marRight w:val="0"/>
      <w:marTop w:val="0"/>
      <w:marBottom w:val="0"/>
      <w:divBdr>
        <w:top w:val="none" w:sz="0" w:space="0" w:color="auto"/>
        <w:left w:val="none" w:sz="0" w:space="0" w:color="auto"/>
        <w:bottom w:val="none" w:sz="0" w:space="0" w:color="auto"/>
        <w:right w:val="none" w:sz="0" w:space="0" w:color="auto"/>
      </w:divBdr>
    </w:div>
    <w:div w:id="1688093437">
      <w:bodyDiv w:val="1"/>
      <w:marLeft w:val="0"/>
      <w:marRight w:val="0"/>
      <w:marTop w:val="0"/>
      <w:marBottom w:val="0"/>
      <w:divBdr>
        <w:top w:val="none" w:sz="0" w:space="0" w:color="auto"/>
        <w:left w:val="none" w:sz="0" w:space="0" w:color="auto"/>
        <w:bottom w:val="none" w:sz="0" w:space="0" w:color="auto"/>
        <w:right w:val="none" w:sz="0" w:space="0" w:color="auto"/>
      </w:divBdr>
      <w:divsChild>
        <w:div w:id="333730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3555140">
      <w:bodyDiv w:val="1"/>
      <w:marLeft w:val="0"/>
      <w:marRight w:val="0"/>
      <w:marTop w:val="0"/>
      <w:marBottom w:val="0"/>
      <w:divBdr>
        <w:top w:val="none" w:sz="0" w:space="0" w:color="auto"/>
        <w:left w:val="none" w:sz="0" w:space="0" w:color="auto"/>
        <w:bottom w:val="none" w:sz="0" w:space="0" w:color="auto"/>
        <w:right w:val="none" w:sz="0" w:space="0" w:color="auto"/>
      </w:divBdr>
    </w:div>
    <w:div w:id="1743718207">
      <w:bodyDiv w:val="1"/>
      <w:marLeft w:val="0"/>
      <w:marRight w:val="0"/>
      <w:marTop w:val="0"/>
      <w:marBottom w:val="0"/>
      <w:divBdr>
        <w:top w:val="none" w:sz="0" w:space="0" w:color="auto"/>
        <w:left w:val="none" w:sz="0" w:space="0" w:color="auto"/>
        <w:bottom w:val="none" w:sz="0" w:space="0" w:color="auto"/>
        <w:right w:val="none" w:sz="0" w:space="0" w:color="auto"/>
      </w:divBdr>
    </w:div>
    <w:div w:id="1817840621">
      <w:bodyDiv w:val="1"/>
      <w:marLeft w:val="0"/>
      <w:marRight w:val="0"/>
      <w:marTop w:val="0"/>
      <w:marBottom w:val="0"/>
      <w:divBdr>
        <w:top w:val="none" w:sz="0" w:space="0" w:color="auto"/>
        <w:left w:val="none" w:sz="0" w:space="0" w:color="auto"/>
        <w:bottom w:val="none" w:sz="0" w:space="0" w:color="auto"/>
        <w:right w:val="none" w:sz="0" w:space="0" w:color="auto"/>
      </w:divBdr>
    </w:div>
    <w:div w:id="1868135148">
      <w:bodyDiv w:val="1"/>
      <w:marLeft w:val="0"/>
      <w:marRight w:val="0"/>
      <w:marTop w:val="0"/>
      <w:marBottom w:val="0"/>
      <w:divBdr>
        <w:top w:val="none" w:sz="0" w:space="0" w:color="auto"/>
        <w:left w:val="none" w:sz="0" w:space="0" w:color="auto"/>
        <w:bottom w:val="none" w:sz="0" w:space="0" w:color="auto"/>
        <w:right w:val="none" w:sz="0" w:space="0" w:color="auto"/>
      </w:divBdr>
    </w:div>
    <w:div w:id="1875532298">
      <w:bodyDiv w:val="1"/>
      <w:marLeft w:val="0"/>
      <w:marRight w:val="0"/>
      <w:marTop w:val="0"/>
      <w:marBottom w:val="0"/>
      <w:divBdr>
        <w:top w:val="none" w:sz="0" w:space="0" w:color="auto"/>
        <w:left w:val="none" w:sz="0" w:space="0" w:color="auto"/>
        <w:bottom w:val="none" w:sz="0" w:space="0" w:color="auto"/>
        <w:right w:val="none" w:sz="0" w:space="0" w:color="auto"/>
      </w:divBdr>
    </w:div>
    <w:div w:id="1908177486">
      <w:bodyDiv w:val="1"/>
      <w:marLeft w:val="0"/>
      <w:marRight w:val="0"/>
      <w:marTop w:val="0"/>
      <w:marBottom w:val="0"/>
      <w:divBdr>
        <w:top w:val="none" w:sz="0" w:space="0" w:color="auto"/>
        <w:left w:val="none" w:sz="0" w:space="0" w:color="auto"/>
        <w:bottom w:val="none" w:sz="0" w:space="0" w:color="auto"/>
        <w:right w:val="none" w:sz="0" w:space="0" w:color="auto"/>
      </w:divBdr>
    </w:div>
    <w:div w:id="1949116387">
      <w:bodyDiv w:val="1"/>
      <w:marLeft w:val="0"/>
      <w:marRight w:val="0"/>
      <w:marTop w:val="0"/>
      <w:marBottom w:val="0"/>
      <w:divBdr>
        <w:top w:val="none" w:sz="0" w:space="0" w:color="auto"/>
        <w:left w:val="none" w:sz="0" w:space="0" w:color="auto"/>
        <w:bottom w:val="none" w:sz="0" w:space="0" w:color="auto"/>
        <w:right w:val="none" w:sz="0" w:space="0" w:color="auto"/>
      </w:divBdr>
    </w:div>
    <w:div w:id="1951551416">
      <w:bodyDiv w:val="1"/>
      <w:marLeft w:val="0"/>
      <w:marRight w:val="0"/>
      <w:marTop w:val="0"/>
      <w:marBottom w:val="0"/>
      <w:divBdr>
        <w:top w:val="none" w:sz="0" w:space="0" w:color="auto"/>
        <w:left w:val="none" w:sz="0" w:space="0" w:color="auto"/>
        <w:bottom w:val="none" w:sz="0" w:space="0" w:color="auto"/>
        <w:right w:val="none" w:sz="0" w:space="0" w:color="auto"/>
      </w:divBdr>
    </w:div>
    <w:div w:id="1965235150">
      <w:bodyDiv w:val="1"/>
      <w:marLeft w:val="0"/>
      <w:marRight w:val="0"/>
      <w:marTop w:val="0"/>
      <w:marBottom w:val="0"/>
      <w:divBdr>
        <w:top w:val="none" w:sz="0" w:space="0" w:color="auto"/>
        <w:left w:val="none" w:sz="0" w:space="0" w:color="auto"/>
        <w:bottom w:val="none" w:sz="0" w:space="0" w:color="auto"/>
        <w:right w:val="none" w:sz="0" w:space="0" w:color="auto"/>
      </w:divBdr>
    </w:div>
    <w:div w:id="2011374292">
      <w:bodyDiv w:val="1"/>
      <w:marLeft w:val="0"/>
      <w:marRight w:val="0"/>
      <w:marTop w:val="0"/>
      <w:marBottom w:val="0"/>
      <w:divBdr>
        <w:top w:val="none" w:sz="0" w:space="0" w:color="auto"/>
        <w:left w:val="none" w:sz="0" w:space="0" w:color="auto"/>
        <w:bottom w:val="none" w:sz="0" w:space="0" w:color="auto"/>
        <w:right w:val="none" w:sz="0" w:space="0" w:color="auto"/>
      </w:divBdr>
    </w:div>
    <w:div w:id="2053843918">
      <w:bodyDiv w:val="1"/>
      <w:marLeft w:val="0"/>
      <w:marRight w:val="0"/>
      <w:marTop w:val="0"/>
      <w:marBottom w:val="0"/>
      <w:divBdr>
        <w:top w:val="none" w:sz="0" w:space="0" w:color="auto"/>
        <w:left w:val="none" w:sz="0" w:space="0" w:color="auto"/>
        <w:bottom w:val="none" w:sz="0" w:space="0" w:color="auto"/>
        <w:right w:val="none" w:sz="0" w:space="0" w:color="auto"/>
      </w:divBdr>
    </w:div>
    <w:div w:id="2058502964">
      <w:bodyDiv w:val="1"/>
      <w:marLeft w:val="0"/>
      <w:marRight w:val="0"/>
      <w:marTop w:val="0"/>
      <w:marBottom w:val="0"/>
      <w:divBdr>
        <w:top w:val="none" w:sz="0" w:space="0" w:color="auto"/>
        <w:left w:val="none" w:sz="0" w:space="0" w:color="auto"/>
        <w:bottom w:val="none" w:sz="0" w:space="0" w:color="auto"/>
        <w:right w:val="none" w:sz="0" w:space="0" w:color="auto"/>
      </w:divBdr>
      <w:divsChild>
        <w:div w:id="1629891421">
          <w:marLeft w:val="0"/>
          <w:marRight w:val="0"/>
          <w:marTop w:val="0"/>
          <w:marBottom w:val="0"/>
          <w:divBdr>
            <w:top w:val="none" w:sz="0" w:space="0" w:color="auto"/>
            <w:left w:val="none" w:sz="0" w:space="0" w:color="auto"/>
            <w:bottom w:val="none" w:sz="0" w:space="0" w:color="auto"/>
            <w:right w:val="none" w:sz="0" w:space="0" w:color="auto"/>
          </w:divBdr>
          <w:divsChild>
            <w:div w:id="338849342">
              <w:marLeft w:val="0"/>
              <w:marRight w:val="0"/>
              <w:marTop w:val="0"/>
              <w:marBottom w:val="0"/>
              <w:divBdr>
                <w:top w:val="none" w:sz="0" w:space="0" w:color="auto"/>
                <w:left w:val="none" w:sz="0" w:space="0" w:color="auto"/>
                <w:bottom w:val="none" w:sz="0" w:space="0" w:color="auto"/>
                <w:right w:val="none" w:sz="0" w:space="0" w:color="auto"/>
              </w:divBdr>
            </w:div>
          </w:divsChild>
        </w:div>
        <w:div w:id="140970090">
          <w:marLeft w:val="0"/>
          <w:marRight w:val="0"/>
          <w:marTop w:val="0"/>
          <w:marBottom w:val="0"/>
          <w:divBdr>
            <w:top w:val="none" w:sz="0" w:space="0" w:color="auto"/>
            <w:left w:val="none" w:sz="0" w:space="0" w:color="auto"/>
            <w:bottom w:val="none" w:sz="0" w:space="0" w:color="auto"/>
            <w:right w:val="none" w:sz="0" w:space="0" w:color="auto"/>
          </w:divBdr>
          <w:divsChild>
            <w:div w:id="151063633">
              <w:marLeft w:val="0"/>
              <w:marRight w:val="0"/>
              <w:marTop w:val="0"/>
              <w:marBottom w:val="0"/>
              <w:divBdr>
                <w:top w:val="none" w:sz="0" w:space="0" w:color="auto"/>
                <w:left w:val="none" w:sz="0" w:space="0" w:color="auto"/>
                <w:bottom w:val="none" w:sz="0" w:space="0" w:color="auto"/>
                <w:right w:val="none" w:sz="0" w:space="0" w:color="auto"/>
              </w:divBdr>
            </w:div>
          </w:divsChild>
        </w:div>
        <w:div w:id="1011444428">
          <w:marLeft w:val="0"/>
          <w:marRight w:val="0"/>
          <w:marTop w:val="0"/>
          <w:marBottom w:val="0"/>
          <w:divBdr>
            <w:top w:val="none" w:sz="0" w:space="0" w:color="auto"/>
            <w:left w:val="none" w:sz="0" w:space="0" w:color="auto"/>
            <w:bottom w:val="none" w:sz="0" w:space="0" w:color="auto"/>
            <w:right w:val="none" w:sz="0" w:space="0" w:color="auto"/>
          </w:divBdr>
          <w:divsChild>
            <w:div w:id="1848670742">
              <w:marLeft w:val="0"/>
              <w:marRight w:val="0"/>
              <w:marTop w:val="0"/>
              <w:marBottom w:val="0"/>
              <w:divBdr>
                <w:top w:val="none" w:sz="0" w:space="0" w:color="auto"/>
                <w:left w:val="none" w:sz="0" w:space="0" w:color="auto"/>
                <w:bottom w:val="none" w:sz="0" w:space="0" w:color="auto"/>
                <w:right w:val="none" w:sz="0" w:space="0" w:color="auto"/>
              </w:divBdr>
            </w:div>
          </w:divsChild>
        </w:div>
        <w:div w:id="2005820097">
          <w:marLeft w:val="0"/>
          <w:marRight w:val="0"/>
          <w:marTop w:val="0"/>
          <w:marBottom w:val="0"/>
          <w:divBdr>
            <w:top w:val="none" w:sz="0" w:space="0" w:color="auto"/>
            <w:left w:val="none" w:sz="0" w:space="0" w:color="auto"/>
            <w:bottom w:val="none" w:sz="0" w:space="0" w:color="auto"/>
            <w:right w:val="none" w:sz="0" w:space="0" w:color="auto"/>
          </w:divBdr>
          <w:divsChild>
            <w:div w:id="292566616">
              <w:marLeft w:val="0"/>
              <w:marRight w:val="0"/>
              <w:marTop w:val="0"/>
              <w:marBottom w:val="0"/>
              <w:divBdr>
                <w:top w:val="none" w:sz="0" w:space="0" w:color="auto"/>
                <w:left w:val="none" w:sz="0" w:space="0" w:color="auto"/>
                <w:bottom w:val="none" w:sz="0" w:space="0" w:color="auto"/>
                <w:right w:val="none" w:sz="0" w:space="0" w:color="auto"/>
              </w:divBdr>
            </w:div>
          </w:divsChild>
        </w:div>
        <w:div w:id="1757509910">
          <w:marLeft w:val="0"/>
          <w:marRight w:val="0"/>
          <w:marTop w:val="0"/>
          <w:marBottom w:val="0"/>
          <w:divBdr>
            <w:top w:val="none" w:sz="0" w:space="0" w:color="auto"/>
            <w:left w:val="none" w:sz="0" w:space="0" w:color="auto"/>
            <w:bottom w:val="none" w:sz="0" w:space="0" w:color="auto"/>
            <w:right w:val="none" w:sz="0" w:space="0" w:color="auto"/>
          </w:divBdr>
          <w:divsChild>
            <w:div w:id="589431777">
              <w:marLeft w:val="0"/>
              <w:marRight w:val="0"/>
              <w:marTop w:val="0"/>
              <w:marBottom w:val="0"/>
              <w:divBdr>
                <w:top w:val="none" w:sz="0" w:space="0" w:color="auto"/>
                <w:left w:val="none" w:sz="0" w:space="0" w:color="auto"/>
                <w:bottom w:val="none" w:sz="0" w:space="0" w:color="auto"/>
                <w:right w:val="none" w:sz="0" w:space="0" w:color="auto"/>
              </w:divBdr>
            </w:div>
          </w:divsChild>
        </w:div>
        <w:div w:id="1140877907">
          <w:marLeft w:val="0"/>
          <w:marRight w:val="0"/>
          <w:marTop w:val="0"/>
          <w:marBottom w:val="0"/>
          <w:divBdr>
            <w:top w:val="none" w:sz="0" w:space="0" w:color="auto"/>
            <w:left w:val="none" w:sz="0" w:space="0" w:color="auto"/>
            <w:bottom w:val="none" w:sz="0" w:space="0" w:color="auto"/>
            <w:right w:val="none" w:sz="0" w:space="0" w:color="auto"/>
          </w:divBdr>
          <w:divsChild>
            <w:div w:id="1615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891383">
      <w:bodyDiv w:val="1"/>
      <w:marLeft w:val="0"/>
      <w:marRight w:val="0"/>
      <w:marTop w:val="0"/>
      <w:marBottom w:val="0"/>
      <w:divBdr>
        <w:top w:val="none" w:sz="0" w:space="0" w:color="auto"/>
        <w:left w:val="none" w:sz="0" w:space="0" w:color="auto"/>
        <w:bottom w:val="none" w:sz="0" w:space="0" w:color="auto"/>
        <w:right w:val="none" w:sz="0" w:space="0" w:color="auto"/>
      </w:divBdr>
    </w:div>
    <w:div w:id="2069069656">
      <w:bodyDiv w:val="1"/>
      <w:marLeft w:val="0"/>
      <w:marRight w:val="0"/>
      <w:marTop w:val="0"/>
      <w:marBottom w:val="0"/>
      <w:divBdr>
        <w:top w:val="none" w:sz="0" w:space="0" w:color="auto"/>
        <w:left w:val="none" w:sz="0" w:space="0" w:color="auto"/>
        <w:bottom w:val="none" w:sz="0" w:space="0" w:color="auto"/>
        <w:right w:val="none" w:sz="0" w:space="0" w:color="auto"/>
      </w:divBdr>
    </w:div>
    <w:div w:id="2114595191">
      <w:bodyDiv w:val="1"/>
      <w:marLeft w:val="0"/>
      <w:marRight w:val="0"/>
      <w:marTop w:val="0"/>
      <w:marBottom w:val="0"/>
      <w:divBdr>
        <w:top w:val="none" w:sz="0" w:space="0" w:color="auto"/>
        <w:left w:val="none" w:sz="0" w:space="0" w:color="auto"/>
        <w:bottom w:val="none" w:sz="0" w:space="0" w:color="auto"/>
        <w:right w:val="none" w:sz="0" w:space="0" w:color="auto"/>
      </w:divBdr>
    </w:div>
    <w:div w:id="2122336043">
      <w:bodyDiv w:val="1"/>
      <w:marLeft w:val="0"/>
      <w:marRight w:val="0"/>
      <w:marTop w:val="0"/>
      <w:marBottom w:val="0"/>
      <w:divBdr>
        <w:top w:val="none" w:sz="0" w:space="0" w:color="auto"/>
        <w:left w:val="none" w:sz="0" w:space="0" w:color="auto"/>
        <w:bottom w:val="none" w:sz="0" w:space="0" w:color="auto"/>
        <w:right w:val="none" w:sz="0" w:space="0" w:color="auto"/>
      </w:divBdr>
    </w:div>
    <w:div w:id="2132549177">
      <w:bodyDiv w:val="1"/>
      <w:marLeft w:val="0"/>
      <w:marRight w:val="0"/>
      <w:marTop w:val="0"/>
      <w:marBottom w:val="0"/>
      <w:divBdr>
        <w:top w:val="none" w:sz="0" w:space="0" w:color="auto"/>
        <w:left w:val="none" w:sz="0" w:space="0" w:color="auto"/>
        <w:bottom w:val="none" w:sz="0" w:space="0" w:color="auto"/>
        <w:right w:val="none" w:sz="0" w:space="0" w:color="auto"/>
      </w:divBdr>
    </w:div>
    <w:div w:id="214299286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dk1"/>
        </a:lnRef>
        <a:fillRef idx="0">
          <a:schemeClr val="dk1"/>
        </a:fillRef>
        <a:effectRef idx="1">
          <a:schemeClr val="dk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875E1-0A94-432C-A435-E5BC4EEB7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44</Pages>
  <Words>7166</Words>
  <Characters>40848</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ChinhDung</cp:lastModifiedBy>
  <cp:revision>26</cp:revision>
  <dcterms:created xsi:type="dcterms:W3CDTF">2026-06-10T07:21:00Z</dcterms:created>
  <dcterms:modified xsi:type="dcterms:W3CDTF">2026-06-12T00:18:00Z</dcterms:modified>
  <cp:category/>
</cp:coreProperties>
</file>